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3FD95" w14:textId="77777777" w:rsidR="00A47669" w:rsidRPr="002A0D1D" w:rsidRDefault="00A47669" w:rsidP="00A47669">
      <w:pPr>
        <w:widowControl w:val="0"/>
        <w:autoSpaceDE w:val="0"/>
        <w:autoSpaceDN w:val="0"/>
        <w:adjustRightInd w:val="0"/>
        <w:rPr>
          <w:rFonts w:asciiTheme="minorHAnsi" w:hAnsiTheme="minorHAnsi" w:cstheme="minorHAnsi"/>
        </w:rPr>
      </w:pPr>
    </w:p>
    <w:p w14:paraId="43943457" w14:textId="77777777" w:rsidR="00A47669" w:rsidRPr="002A0D1D" w:rsidRDefault="00A47669" w:rsidP="00A47669">
      <w:pPr>
        <w:widowControl w:val="0"/>
        <w:autoSpaceDE w:val="0"/>
        <w:autoSpaceDN w:val="0"/>
        <w:adjustRightInd w:val="0"/>
        <w:ind w:left="4040"/>
        <w:jc w:val="center"/>
        <w:rPr>
          <w:rFonts w:asciiTheme="minorHAnsi" w:hAnsiTheme="minorHAnsi" w:cstheme="minorHAnsi"/>
        </w:rPr>
      </w:pPr>
    </w:p>
    <w:p w14:paraId="27A8C726" w14:textId="77777777" w:rsidR="00A47669" w:rsidRPr="002A0D1D" w:rsidRDefault="00A47669" w:rsidP="00A47669">
      <w:pPr>
        <w:widowControl w:val="0"/>
        <w:autoSpaceDE w:val="0"/>
        <w:autoSpaceDN w:val="0"/>
        <w:adjustRightInd w:val="0"/>
        <w:rPr>
          <w:rFonts w:asciiTheme="minorHAnsi" w:hAnsiTheme="minorHAnsi" w:cstheme="minorHAnsi"/>
        </w:rPr>
      </w:pPr>
    </w:p>
    <w:p w14:paraId="10ECB29B" w14:textId="77777777" w:rsidR="00A47669" w:rsidRDefault="00A47669" w:rsidP="00A47669">
      <w:pPr>
        <w:rPr>
          <w:rFonts w:asciiTheme="minorHAnsi" w:hAnsiTheme="minorHAnsi" w:cstheme="minorHAnsi"/>
          <w:b/>
        </w:rPr>
      </w:pPr>
    </w:p>
    <w:tbl>
      <w:tblPr>
        <w:tblStyle w:val="Tabelamrea"/>
        <w:tblW w:w="4842" w:type="pct"/>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8"/>
        <w:gridCol w:w="4196"/>
        <w:gridCol w:w="3681"/>
      </w:tblGrid>
      <w:tr w:rsidR="00316244" w:rsidRPr="006668C8" w14:paraId="0BA778B8" w14:textId="77777777" w:rsidTr="00B363BE">
        <w:trPr>
          <w:trHeight w:val="20"/>
        </w:trPr>
        <w:tc>
          <w:tcPr>
            <w:tcW w:w="517" w:type="pct"/>
          </w:tcPr>
          <w:p w14:paraId="656047F3" w14:textId="77777777" w:rsidR="00316244" w:rsidRPr="00A531F5" w:rsidRDefault="00316244" w:rsidP="002D100A">
            <w:pPr>
              <w:rPr>
                <w:sz w:val="16"/>
              </w:rPr>
            </w:pPr>
            <w:r>
              <w:rPr>
                <w:noProof/>
              </w:rPr>
              <w:drawing>
                <wp:inline distT="0" distB="0" distL="0" distR="0" wp14:anchorId="477B4735" wp14:editId="5F679D0F">
                  <wp:extent cx="447675" cy="519303"/>
                  <wp:effectExtent l="0" t="0" r="0" b="0"/>
                  <wp:docPr id="154841399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632" cy="527373"/>
                          </a:xfrm>
                          <a:prstGeom prst="rect">
                            <a:avLst/>
                          </a:prstGeom>
                          <a:noFill/>
                          <a:ln>
                            <a:noFill/>
                          </a:ln>
                        </pic:spPr>
                      </pic:pic>
                    </a:graphicData>
                  </a:graphic>
                </wp:inline>
              </w:drawing>
            </w:r>
          </w:p>
        </w:tc>
        <w:tc>
          <w:tcPr>
            <w:tcW w:w="2388" w:type="pct"/>
            <w:tcMar>
              <w:top w:w="28" w:type="dxa"/>
              <w:left w:w="85" w:type="dxa"/>
              <w:bottom w:w="28" w:type="dxa"/>
              <w:right w:w="85" w:type="dxa"/>
            </w:tcMar>
            <w:vAlign w:val="center"/>
          </w:tcPr>
          <w:p w14:paraId="39B523F2" w14:textId="77777777" w:rsidR="00316244" w:rsidRPr="00B124BF" w:rsidRDefault="00316244" w:rsidP="002D100A">
            <w:pPr>
              <w:rPr>
                <w:sz w:val="27"/>
                <w:szCs w:val="27"/>
              </w:rPr>
            </w:pPr>
            <w:r w:rsidRPr="00B124BF">
              <w:rPr>
                <w:rFonts w:eastAsia="+mn-ea" w:cs="+mn-cs"/>
                <w:b/>
                <w:bCs/>
                <w:kern w:val="24"/>
                <w:sz w:val="27"/>
                <w:szCs w:val="27"/>
              </w:rPr>
              <w:t>VODOVOD SISTEMA B d.o.o.</w:t>
            </w:r>
          </w:p>
          <w:p w14:paraId="7530DF9D" w14:textId="77777777" w:rsidR="00316244" w:rsidRPr="00B124BF" w:rsidRDefault="00316244" w:rsidP="002D100A">
            <w:pPr>
              <w:rPr>
                <w:rFonts w:ascii="Calibri Light" w:eastAsia="+mn-ea" w:hAnsi="Calibri Light" w:cs="+mn-cs"/>
                <w:kern w:val="24"/>
                <w:sz w:val="21"/>
                <w:szCs w:val="21"/>
              </w:rPr>
            </w:pPr>
            <w:r>
              <w:rPr>
                <w:rFonts w:ascii="Calibri Light" w:eastAsia="+mn-ea" w:hAnsi="Calibri Light" w:cs="+mn-cs"/>
                <w:kern w:val="24"/>
                <w:sz w:val="21"/>
                <w:szCs w:val="21"/>
              </w:rPr>
              <w:t>Trg zmage 5</w:t>
            </w:r>
            <w:r w:rsidRPr="00B124BF">
              <w:rPr>
                <w:rFonts w:ascii="Calibri Light" w:eastAsia="+mn-ea" w:hAnsi="Calibri Light" w:cs="+mn-cs"/>
                <w:kern w:val="24"/>
                <w:sz w:val="21"/>
                <w:szCs w:val="21"/>
              </w:rPr>
              <w:t>, 9000 Murska Sobota</w:t>
            </w:r>
          </w:p>
          <w:p w14:paraId="6EFF8F08" w14:textId="77777777" w:rsidR="00316244" w:rsidRPr="00B124BF" w:rsidRDefault="00316244" w:rsidP="002D100A">
            <w:r w:rsidRPr="00B124BF">
              <w:rPr>
                <w:rFonts w:ascii="Calibri Light" w:eastAsia="+mn-ea" w:hAnsi="Calibri Light" w:cs="+mn-cs"/>
                <w:kern w:val="24"/>
                <w:sz w:val="20"/>
              </w:rPr>
              <w:t>www.vodovod-b.si</w:t>
            </w:r>
          </w:p>
        </w:tc>
        <w:tc>
          <w:tcPr>
            <w:tcW w:w="2096" w:type="pct"/>
            <w:tcMar>
              <w:top w:w="28" w:type="dxa"/>
              <w:left w:w="85" w:type="dxa"/>
              <w:bottom w:w="28" w:type="dxa"/>
              <w:right w:w="85" w:type="dxa"/>
            </w:tcMar>
            <w:vAlign w:val="center"/>
          </w:tcPr>
          <w:p w14:paraId="5D1F0FA1" w14:textId="77777777" w:rsidR="00316244" w:rsidRPr="006668C8" w:rsidRDefault="00316244" w:rsidP="002D100A">
            <w:pPr>
              <w:jc w:val="right"/>
              <w:rPr>
                <w:rFonts w:ascii="Calibri Light" w:eastAsia="+mn-ea" w:hAnsi="Calibri Light" w:cs="+mn-cs"/>
                <w:color w:val="3C4A54"/>
                <w:kern w:val="24"/>
                <w:sz w:val="18"/>
              </w:rPr>
            </w:pPr>
          </w:p>
        </w:tc>
      </w:tr>
    </w:tbl>
    <w:p w14:paraId="32CEED88" w14:textId="77777777" w:rsidR="00316244" w:rsidRDefault="00316244" w:rsidP="00316244">
      <w:pPr>
        <w:pStyle w:val="Glava"/>
      </w:pPr>
    </w:p>
    <w:p w14:paraId="638CA7D1" w14:textId="2AE9C611" w:rsidR="00A47669" w:rsidRDefault="00A47669" w:rsidP="00316244">
      <w:pPr>
        <w:tabs>
          <w:tab w:val="left" w:pos="2340"/>
        </w:tabs>
        <w:jc w:val="center"/>
        <w:rPr>
          <w:rFonts w:asciiTheme="minorHAnsi" w:hAnsiTheme="minorHAnsi" w:cstheme="minorHAnsi"/>
          <w:b/>
        </w:rPr>
      </w:pPr>
    </w:p>
    <w:p w14:paraId="260EF004" w14:textId="0A067D9E" w:rsidR="00A47669" w:rsidRDefault="0043043D" w:rsidP="003E7621">
      <w:pPr>
        <w:jc w:val="right"/>
        <w:rPr>
          <w:rFonts w:asciiTheme="minorHAnsi" w:hAnsiTheme="minorHAnsi" w:cstheme="minorHAnsi"/>
          <w:b/>
        </w:rPr>
      </w:pPr>
      <w:r>
        <w:rPr>
          <w:rFonts w:asciiTheme="minorHAnsi" w:hAnsiTheme="minorHAnsi" w:cstheme="minorHAnsi"/>
          <w:b/>
        </w:rPr>
        <w:t xml:space="preserve"> </w:t>
      </w:r>
    </w:p>
    <w:p w14:paraId="261AA34B" w14:textId="77777777" w:rsidR="00A47669" w:rsidRDefault="00A47669" w:rsidP="00A47669">
      <w:pPr>
        <w:rPr>
          <w:rFonts w:asciiTheme="minorHAnsi" w:hAnsiTheme="minorHAnsi" w:cstheme="minorHAnsi"/>
          <w:b/>
        </w:rPr>
      </w:pPr>
    </w:p>
    <w:p w14:paraId="66F745EA" w14:textId="77777777" w:rsidR="00A47669" w:rsidRDefault="00A47669" w:rsidP="00A47669">
      <w:pPr>
        <w:rPr>
          <w:rFonts w:asciiTheme="minorHAnsi" w:hAnsiTheme="minorHAnsi" w:cstheme="minorHAnsi"/>
          <w:b/>
        </w:rPr>
      </w:pPr>
    </w:p>
    <w:p w14:paraId="374221C3" w14:textId="77777777" w:rsidR="00A47669" w:rsidRDefault="00A47669" w:rsidP="00A47669">
      <w:pPr>
        <w:rPr>
          <w:rFonts w:asciiTheme="minorHAnsi" w:hAnsiTheme="minorHAnsi" w:cstheme="minorHAnsi"/>
          <w:b/>
        </w:rPr>
      </w:pPr>
    </w:p>
    <w:p w14:paraId="7F160410" w14:textId="77777777" w:rsidR="00A47669" w:rsidRPr="00F23AF3" w:rsidRDefault="00A47669" w:rsidP="00A47669">
      <w:pPr>
        <w:rPr>
          <w:rFonts w:asciiTheme="minorHAnsi" w:hAnsiTheme="minorHAnsi" w:cstheme="minorHAnsi"/>
          <w:b/>
          <w:bCs/>
        </w:rPr>
      </w:pPr>
    </w:p>
    <w:p w14:paraId="0AA6CBEF" w14:textId="77777777" w:rsidR="00A47669" w:rsidRPr="00F23AF3" w:rsidRDefault="00A47669" w:rsidP="00A47669">
      <w:pPr>
        <w:pStyle w:val="HTML-oblikovano"/>
        <w:tabs>
          <w:tab w:val="center" w:pos="4749"/>
          <w:tab w:val="right" w:pos="9498"/>
        </w:tabs>
        <w:jc w:val="center"/>
        <w:rPr>
          <w:rFonts w:asciiTheme="minorHAnsi" w:hAnsiTheme="minorHAnsi" w:cstheme="minorHAnsi"/>
          <w:b/>
          <w:bCs/>
          <w:sz w:val="24"/>
          <w:szCs w:val="24"/>
        </w:rPr>
      </w:pPr>
      <w:r w:rsidRPr="00F23AF3">
        <w:rPr>
          <w:rFonts w:asciiTheme="minorHAnsi" w:hAnsiTheme="minorHAnsi" w:cstheme="minorHAnsi"/>
          <w:b/>
          <w:bCs/>
          <w:sz w:val="24"/>
          <w:szCs w:val="24"/>
        </w:rPr>
        <w:t>DOKUMENTACIJA ZA ODDAJO JAVNEGA NAROČILA</w:t>
      </w:r>
    </w:p>
    <w:p w14:paraId="47435AA2" w14:textId="19AEF0D2" w:rsidR="00121162" w:rsidRPr="00F23AF3" w:rsidRDefault="00A47669" w:rsidP="009814EE">
      <w:pPr>
        <w:pStyle w:val="HTML-oblikovano"/>
        <w:jc w:val="center"/>
        <w:rPr>
          <w:rFonts w:asciiTheme="minorHAnsi" w:hAnsiTheme="minorHAnsi" w:cstheme="minorHAnsi"/>
          <w:b/>
          <w:bCs/>
          <w:sz w:val="24"/>
          <w:szCs w:val="24"/>
        </w:rPr>
      </w:pPr>
      <w:r w:rsidRPr="00F23AF3">
        <w:rPr>
          <w:rFonts w:asciiTheme="minorHAnsi" w:hAnsiTheme="minorHAnsi" w:cstheme="minorHAnsi"/>
          <w:b/>
          <w:bCs/>
          <w:sz w:val="24"/>
          <w:szCs w:val="24"/>
        </w:rPr>
        <w:t xml:space="preserve">Z OZNAKO </w:t>
      </w:r>
      <w:r w:rsidR="009814EE" w:rsidRPr="009814EE">
        <w:rPr>
          <w:rFonts w:asciiTheme="minorHAnsi" w:hAnsiTheme="minorHAnsi" w:cstheme="minorHAnsi"/>
          <w:b/>
          <w:bCs/>
          <w:sz w:val="24"/>
          <w:szCs w:val="24"/>
        </w:rPr>
        <w:t>JR000009/2026</w:t>
      </w:r>
    </w:p>
    <w:p w14:paraId="3BEA3584" w14:textId="7DF8C62D" w:rsidR="00A47669" w:rsidRPr="002A0D1D" w:rsidRDefault="00A47669" w:rsidP="00A47669">
      <w:pPr>
        <w:pStyle w:val="HTML-oblikovano"/>
        <w:jc w:val="center"/>
        <w:rPr>
          <w:rFonts w:asciiTheme="minorHAnsi" w:hAnsiTheme="minorHAnsi" w:cstheme="minorHAnsi"/>
          <w:b/>
          <w:bCs/>
          <w:sz w:val="24"/>
          <w:szCs w:val="24"/>
        </w:rPr>
      </w:pPr>
    </w:p>
    <w:p w14:paraId="2313CA71" w14:textId="77777777" w:rsidR="00A47669" w:rsidRPr="002A0D1D" w:rsidRDefault="00A47669" w:rsidP="00A47669">
      <w:pPr>
        <w:pStyle w:val="HTML-oblikovano"/>
        <w:jc w:val="center"/>
        <w:rPr>
          <w:rFonts w:asciiTheme="minorHAnsi" w:hAnsiTheme="minorHAnsi" w:cstheme="minorHAnsi"/>
          <w:i/>
          <w:iCs/>
          <w:sz w:val="24"/>
          <w:szCs w:val="24"/>
        </w:rPr>
      </w:pPr>
      <w:r w:rsidRPr="002A0D1D">
        <w:rPr>
          <w:rFonts w:asciiTheme="minorHAnsi" w:hAnsiTheme="minorHAnsi" w:cstheme="minorHAnsi"/>
          <w:i/>
          <w:iCs/>
          <w:sz w:val="24"/>
          <w:szCs w:val="24"/>
        </w:rPr>
        <w:t>(v nadaljevanju: razpisna dokumentacija)</w:t>
      </w:r>
    </w:p>
    <w:p w14:paraId="494A2173" w14:textId="77777777" w:rsidR="00A47669" w:rsidRPr="002A0D1D" w:rsidRDefault="00A47669" w:rsidP="00A47669">
      <w:pPr>
        <w:jc w:val="center"/>
        <w:rPr>
          <w:rFonts w:asciiTheme="minorHAnsi" w:hAnsiTheme="minorHAnsi" w:cstheme="minorHAnsi"/>
        </w:rPr>
      </w:pPr>
    </w:p>
    <w:p w14:paraId="3BF20ECC" w14:textId="77777777" w:rsidR="00A47669" w:rsidRPr="002A0D1D" w:rsidRDefault="00A47669" w:rsidP="00A47669">
      <w:pPr>
        <w:jc w:val="center"/>
        <w:rPr>
          <w:rFonts w:asciiTheme="minorHAnsi" w:hAnsiTheme="minorHAnsi" w:cstheme="minorHAnsi"/>
        </w:rPr>
      </w:pPr>
    </w:p>
    <w:p w14:paraId="502E6FAA" w14:textId="77777777" w:rsidR="00A47669" w:rsidRDefault="00A47669" w:rsidP="00A47669">
      <w:pPr>
        <w:jc w:val="center"/>
        <w:rPr>
          <w:rFonts w:asciiTheme="minorHAnsi" w:hAnsiTheme="minorHAnsi" w:cstheme="minorHAnsi"/>
        </w:rPr>
      </w:pPr>
    </w:p>
    <w:p w14:paraId="207EB882" w14:textId="77777777" w:rsidR="00A47669" w:rsidRDefault="00A47669" w:rsidP="00A47669">
      <w:pPr>
        <w:rPr>
          <w:rFonts w:asciiTheme="minorHAnsi" w:hAnsiTheme="minorHAnsi" w:cstheme="minorHAnsi"/>
        </w:rPr>
      </w:pPr>
    </w:p>
    <w:p w14:paraId="38790E59" w14:textId="77777777" w:rsidR="00A47669" w:rsidRPr="002A0D1D" w:rsidRDefault="00A47669" w:rsidP="00A47669">
      <w:pPr>
        <w:rPr>
          <w:rFonts w:asciiTheme="minorHAnsi" w:hAnsiTheme="minorHAnsi" w:cstheme="minorHAnsi"/>
        </w:rPr>
      </w:pPr>
    </w:p>
    <w:p w14:paraId="17282BE0" w14:textId="77777777" w:rsidR="00A47669" w:rsidRPr="002A0D1D" w:rsidRDefault="00A47669" w:rsidP="00A47669">
      <w:pPr>
        <w:rPr>
          <w:rFonts w:asciiTheme="minorHAnsi" w:hAnsiTheme="minorHAnsi" w:cstheme="minorHAnsi"/>
        </w:rPr>
      </w:pPr>
    </w:p>
    <w:p w14:paraId="7B27E50C" w14:textId="77777777" w:rsidR="00A47669" w:rsidRPr="002A0D1D" w:rsidRDefault="00A47669" w:rsidP="003E7621">
      <w:pPr>
        <w:pBdr>
          <w:top w:val="thinThickLargeGap" w:sz="24" w:space="1" w:color="000000"/>
          <w:left w:val="thinThickLargeGap" w:sz="24" w:space="0" w:color="000000"/>
          <w:bottom w:val="thickThinLargeGap" w:sz="24" w:space="1" w:color="000000"/>
          <w:right w:val="thickThinLargeGap" w:sz="24" w:space="0" w:color="000000"/>
        </w:pBdr>
        <w:shd w:val="clear" w:color="auto" w:fill="E6E6E6"/>
        <w:jc w:val="center"/>
        <w:rPr>
          <w:rFonts w:asciiTheme="minorHAnsi" w:hAnsiTheme="minorHAnsi" w:cstheme="minorHAnsi"/>
        </w:rPr>
      </w:pPr>
      <w:r w:rsidRPr="002A0D1D">
        <w:rPr>
          <w:rFonts w:asciiTheme="minorHAnsi" w:hAnsiTheme="minorHAnsi" w:cstheme="minorHAnsi"/>
          <w:i/>
        </w:rPr>
        <w:t>Vrsta postopka:</w:t>
      </w:r>
    </w:p>
    <w:p w14:paraId="448AF1CC" w14:textId="77777777" w:rsidR="00A47669" w:rsidRPr="002A0D1D" w:rsidRDefault="00A47669" w:rsidP="003E7621">
      <w:pPr>
        <w:pBdr>
          <w:top w:val="thinThickLargeGap" w:sz="24" w:space="1" w:color="000000"/>
          <w:left w:val="thinThickLargeGap" w:sz="24" w:space="0" w:color="000000"/>
          <w:bottom w:val="thickThinLargeGap" w:sz="24" w:space="1" w:color="000000"/>
          <w:right w:val="thickThinLargeGap" w:sz="24" w:space="0" w:color="000000"/>
        </w:pBdr>
        <w:shd w:val="clear" w:color="auto" w:fill="E6E6E6"/>
        <w:jc w:val="center"/>
        <w:rPr>
          <w:rFonts w:asciiTheme="minorHAnsi" w:hAnsiTheme="minorHAnsi" w:cstheme="minorHAnsi"/>
          <w:b/>
        </w:rPr>
      </w:pPr>
      <w:r w:rsidRPr="002A0D1D">
        <w:rPr>
          <w:rFonts w:asciiTheme="minorHAnsi" w:hAnsiTheme="minorHAnsi" w:cstheme="minorHAnsi"/>
          <w:b/>
        </w:rPr>
        <w:t>ODPRTI POSTOPEK</w:t>
      </w:r>
    </w:p>
    <w:p w14:paraId="216B0371" w14:textId="77777777" w:rsidR="00A47669" w:rsidRPr="002A0D1D" w:rsidRDefault="00A47669" w:rsidP="003E7621">
      <w:pPr>
        <w:pBdr>
          <w:top w:val="thinThickLargeGap" w:sz="24" w:space="1" w:color="000000"/>
          <w:left w:val="thinThickLargeGap" w:sz="24" w:space="0" w:color="000000"/>
          <w:bottom w:val="thickThinLargeGap" w:sz="24" w:space="1" w:color="000000"/>
          <w:right w:val="thickThinLargeGap" w:sz="24" w:space="0" w:color="000000"/>
        </w:pBdr>
        <w:shd w:val="clear" w:color="auto" w:fill="E6E6E6"/>
        <w:jc w:val="center"/>
        <w:rPr>
          <w:rFonts w:asciiTheme="minorHAnsi" w:hAnsiTheme="minorHAnsi" w:cstheme="minorHAnsi"/>
        </w:rPr>
      </w:pPr>
    </w:p>
    <w:p w14:paraId="216FC1D9" w14:textId="77777777" w:rsidR="00A47669" w:rsidRPr="002A0D1D" w:rsidRDefault="00A47669" w:rsidP="003E7621">
      <w:pPr>
        <w:pBdr>
          <w:top w:val="thinThickLargeGap" w:sz="24" w:space="1" w:color="000000"/>
          <w:left w:val="thinThickLargeGap" w:sz="24" w:space="0" w:color="000000"/>
          <w:bottom w:val="thickThinLargeGap" w:sz="24" w:space="1" w:color="000000"/>
          <w:right w:val="thickThinLargeGap" w:sz="24" w:space="0" w:color="000000"/>
        </w:pBdr>
        <w:shd w:val="clear" w:color="auto" w:fill="E6E6E6"/>
        <w:jc w:val="center"/>
        <w:rPr>
          <w:rFonts w:asciiTheme="minorHAnsi" w:hAnsiTheme="minorHAnsi" w:cstheme="minorHAnsi"/>
          <w:i/>
        </w:rPr>
      </w:pPr>
      <w:r w:rsidRPr="002A0D1D">
        <w:rPr>
          <w:rFonts w:asciiTheme="minorHAnsi" w:hAnsiTheme="minorHAnsi" w:cstheme="minorHAnsi"/>
          <w:i/>
        </w:rPr>
        <w:t>Predmet javnega naročila:</w:t>
      </w:r>
    </w:p>
    <w:p w14:paraId="576C535C" w14:textId="2F2DE899" w:rsidR="00A47669" w:rsidRPr="002A0D1D" w:rsidRDefault="00376D8C" w:rsidP="003E7621">
      <w:pPr>
        <w:pBdr>
          <w:top w:val="thinThickLargeGap" w:sz="24" w:space="1" w:color="000000"/>
          <w:left w:val="thinThickLargeGap" w:sz="24" w:space="0" w:color="000000"/>
          <w:bottom w:val="thickThinLargeGap" w:sz="24" w:space="1" w:color="000000"/>
          <w:right w:val="thickThinLargeGap" w:sz="24" w:space="0" w:color="000000"/>
        </w:pBdr>
        <w:shd w:val="clear" w:color="auto" w:fill="E6E6E6"/>
        <w:jc w:val="center"/>
        <w:rPr>
          <w:rFonts w:asciiTheme="minorHAnsi" w:hAnsiTheme="minorHAnsi" w:cstheme="minorHAnsi"/>
          <w:b/>
        </w:rPr>
      </w:pPr>
      <w:r>
        <w:rPr>
          <w:rFonts w:asciiTheme="minorHAnsi" w:hAnsiTheme="minorHAnsi" w:cstheme="minorHAnsi"/>
          <w:b/>
        </w:rPr>
        <w:t>IZVAJANJE ANALIZ PITNE VODE</w:t>
      </w:r>
    </w:p>
    <w:p w14:paraId="71C6CCBB" w14:textId="77777777" w:rsidR="00A47669" w:rsidRPr="002A0D1D" w:rsidRDefault="00A47669" w:rsidP="00A47669">
      <w:pPr>
        <w:rPr>
          <w:rFonts w:asciiTheme="minorHAnsi" w:hAnsiTheme="minorHAnsi" w:cstheme="minorHAnsi"/>
        </w:rPr>
      </w:pPr>
    </w:p>
    <w:p w14:paraId="72A919BE" w14:textId="77777777" w:rsidR="00A47669" w:rsidRPr="002A0D1D" w:rsidRDefault="00A47669" w:rsidP="00A47669">
      <w:pPr>
        <w:rPr>
          <w:rFonts w:asciiTheme="minorHAnsi" w:hAnsiTheme="minorHAnsi" w:cstheme="minorHAnsi"/>
        </w:rPr>
      </w:pPr>
    </w:p>
    <w:p w14:paraId="5C4D78F2" w14:textId="77777777" w:rsidR="00A47669" w:rsidRPr="002A0D1D" w:rsidRDefault="00A47669" w:rsidP="00A47669">
      <w:pPr>
        <w:rPr>
          <w:rFonts w:asciiTheme="minorHAnsi" w:hAnsiTheme="minorHAnsi" w:cstheme="minorHAnsi"/>
        </w:rPr>
      </w:pPr>
    </w:p>
    <w:p w14:paraId="2325BD8C" w14:textId="77777777" w:rsidR="00A47669" w:rsidRPr="002A0D1D" w:rsidRDefault="00A47669" w:rsidP="00A47669">
      <w:pPr>
        <w:rPr>
          <w:rFonts w:asciiTheme="minorHAnsi" w:hAnsiTheme="minorHAnsi" w:cstheme="minorHAnsi"/>
        </w:rPr>
      </w:pPr>
    </w:p>
    <w:p w14:paraId="79E57155" w14:textId="77777777" w:rsidR="00A47669" w:rsidRPr="002A0D1D" w:rsidRDefault="00A47669" w:rsidP="00A47669">
      <w:pPr>
        <w:tabs>
          <w:tab w:val="left" w:pos="6450"/>
        </w:tabs>
        <w:rPr>
          <w:rFonts w:asciiTheme="minorHAnsi" w:hAnsiTheme="minorHAnsi" w:cstheme="minorHAnsi"/>
        </w:rPr>
      </w:pPr>
      <w:r w:rsidRPr="002A0D1D">
        <w:rPr>
          <w:rFonts w:asciiTheme="minorHAnsi" w:hAnsiTheme="minorHAnsi" w:cstheme="minorHAnsi"/>
        </w:rPr>
        <w:tab/>
      </w:r>
    </w:p>
    <w:p w14:paraId="7239C309" w14:textId="77777777" w:rsidR="00A47669" w:rsidRPr="002A0D1D" w:rsidRDefault="00A47669" w:rsidP="00A47669">
      <w:pPr>
        <w:rPr>
          <w:rFonts w:asciiTheme="minorHAnsi" w:hAnsiTheme="minorHAnsi" w:cstheme="minorHAnsi"/>
        </w:rPr>
      </w:pPr>
    </w:p>
    <w:p w14:paraId="2CFC2589" w14:textId="77777777" w:rsidR="00A47669" w:rsidRPr="002A0D1D" w:rsidRDefault="00A47669" w:rsidP="00A47669">
      <w:pPr>
        <w:rPr>
          <w:rFonts w:asciiTheme="minorHAnsi" w:hAnsiTheme="minorHAnsi" w:cstheme="minorHAnsi"/>
        </w:rPr>
      </w:pPr>
    </w:p>
    <w:p w14:paraId="6038B695" w14:textId="77777777" w:rsidR="00A47669" w:rsidRPr="002A0D1D" w:rsidRDefault="00A47669" w:rsidP="00A47669">
      <w:pPr>
        <w:rPr>
          <w:rFonts w:asciiTheme="minorHAnsi" w:hAnsiTheme="minorHAnsi" w:cstheme="minorHAnsi"/>
        </w:rPr>
      </w:pPr>
    </w:p>
    <w:p w14:paraId="7AC16CB5" w14:textId="77777777" w:rsidR="00A47669" w:rsidRPr="002A0D1D" w:rsidRDefault="00A47669" w:rsidP="00A47669">
      <w:pPr>
        <w:rPr>
          <w:rFonts w:asciiTheme="minorHAnsi" w:hAnsiTheme="minorHAnsi" w:cstheme="minorHAnsi"/>
        </w:rPr>
      </w:pPr>
    </w:p>
    <w:p w14:paraId="6974623F" w14:textId="77777777" w:rsidR="00A47669" w:rsidRPr="002A0D1D" w:rsidRDefault="00A47669" w:rsidP="00A47669">
      <w:pPr>
        <w:rPr>
          <w:rFonts w:asciiTheme="minorHAnsi" w:hAnsiTheme="minorHAnsi" w:cstheme="minorHAnsi"/>
        </w:rPr>
      </w:pPr>
    </w:p>
    <w:p w14:paraId="30EA0CE3" w14:textId="77777777" w:rsidR="00A47669" w:rsidRPr="002A0D1D" w:rsidRDefault="00A47669" w:rsidP="00A47669">
      <w:pPr>
        <w:rPr>
          <w:rFonts w:asciiTheme="minorHAnsi" w:hAnsiTheme="minorHAnsi" w:cstheme="minorHAnsi"/>
        </w:rPr>
      </w:pPr>
    </w:p>
    <w:p w14:paraId="1DFD3FED" w14:textId="77777777" w:rsidR="00A47669" w:rsidRPr="002A0D1D" w:rsidRDefault="00A47669" w:rsidP="00A47669">
      <w:pPr>
        <w:rPr>
          <w:rFonts w:asciiTheme="minorHAnsi" w:hAnsiTheme="minorHAnsi" w:cstheme="minorHAnsi"/>
        </w:rPr>
      </w:pPr>
    </w:p>
    <w:p w14:paraId="178A2A50" w14:textId="77777777" w:rsidR="00A47669" w:rsidRPr="002A0D1D" w:rsidRDefault="00A47669" w:rsidP="00A47669">
      <w:pPr>
        <w:rPr>
          <w:rFonts w:asciiTheme="minorHAnsi" w:hAnsiTheme="minorHAnsi" w:cstheme="minorHAnsi"/>
        </w:rPr>
      </w:pPr>
    </w:p>
    <w:p w14:paraId="2A85EFEB" w14:textId="77777777" w:rsidR="00A47669" w:rsidRPr="002A0D1D" w:rsidRDefault="00A47669" w:rsidP="00A47669">
      <w:pPr>
        <w:rPr>
          <w:rFonts w:asciiTheme="minorHAnsi" w:hAnsiTheme="minorHAnsi" w:cstheme="minorHAnsi"/>
        </w:rPr>
      </w:pPr>
    </w:p>
    <w:p w14:paraId="6F51CE54" w14:textId="77777777" w:rsidR="00A47669" w:rsidRPr="002A0D1D" w:rsidRDefault="00A47669" w:rsidP="00A47669">
      <w:pPr>
        <w:rPr>
          <w:rFonts w:asciiTheme="minorHAnsi" w:hAnsiTheme="minorHAnsi" w:cstheme="minorHAnsi"/>
        </w:rPr>
      </w:pPr>
    </w:p>
    <w:p w14:paraId="3065630E" w14:textId="5132EED1" w:rsidR="00A47669" w:rsidRPr="002A0D1D" w:rsidRDefault="000672D3" w:rsidP="00A47669">
      <w:pPr>
        <w:rPr>
          <w:rFonts w:asciiTheme="minorHAnsi" w:hAnsiTheme="minorHAnsi" w:cstheme="minorHAnsi"/>
        </w:rPr>
      </w:pPr>
      <w:r>
        <w:rPr>
          <w:rFonts w:asciiTheme="minorHAnsi" w:hAnsiTheme="minorHAnsi" w:cstheme="minorHAnsi"/>
        </w:rPr>
        <w:t>Murska Sobota, julij 2026</w:t>
      </w:r>
    </w:p>
    <w:p w14:paraId="3C95D159" w14:textId="77777777" w:rsidR="00A47669" w:rsidRPr="002A0D1D" w:rsidRDefault="00A47669" w:rsidP="00A47669">
      <w:pPr>
        <w:pageBreakBefore/>
        <w:rPr>
          <w:rFonts w:asciiTheme="minorHAnsi" w:hAnsiTheme="minorHAnsi" w:cstheme="minorHAnsi"/>
        </w:rPr>
      </w:pPr>
      <w:r w:rsidRPr="002A0D1D">
        <w:rPr>
          <w:rFonts w:asciiTheme="minorHAnsi" w:hAnsiTheme="minorHAnsi" w:cstheme="minorHAnsi"/>
          <w:b/>
        </w:rPr>
        <w:lastRenderedPageBreak/>
        <w:t>KAZALO</w:t>
      </w:r>
    </w:p>
    <w:p w14:paraId="5A8D2530" w14:textId="77777777" w:rsidR="00A47669" w:rsidRPr="002A0D1D" w:rsidRDefault="00A47669" w:rsidP="00A47669">
      <w:pPr>
        <w:rPr>
          <w:rFonts w:asciiTheme="minorHAnsi" w:hAnsiTheme="minorHAnsi" w:cstheme="minorHAnsi"/>
          <w:b/>
        </w:rPr>
      </w:pPr>
    </w:p>
    <w:p w14:paraId="73D884D1" w14:textId="77777777" w:rsidR="00A47669" w:rsidRPr="002A0D1D" w:rsidRDefault="00A47669" w:rsidP="00A47669">
      <w:pPr>
        <w:tabs>
          <w:tab w:val="left" w:pos="8424"/>
        </w:tabs>
        <w:rPr>
          <w:rFonts w:asciiTheme="minorHAnsi" w:hAnsiTheme="minorHAnsi" w:cstheme="minorHAnsi"/>
        </w:rPr>
      </w:pPr>
      <w:r w:rsidRPr="002A0D1D">
        <w:rPr>
          <w:rFonts w:asciiTheme="minorHAnsi" w:hAnsiTheme="minorHAnsi" w:cstheme="minorHAnsi"/>
        </w:rPr>
        <w:tab/>
      </w:r>
    </w:p>
    <w:p w14:paraId="465E37AB" w14:textId="16B4DA85" w:rsidR="00E14A7C" w:rsidRDefault="00A47669">
      <w:pPr>
        <w:pStyle w:val="Kazalovsebine1"/>
        <w:rPr>
          <w:rStyle w:val="Hiperpovezava"/>
          <w:rFonts w:asciiTheme="minorHAnsi" w:hAnsiTheme="minorHAnsi" w:cstheme="minorHAnsi"/>
          <w:noProof/>
        </w:rPr>
      </w:pPr>
      <w:r w:rsidRPr="005B15DF">
        <w:rPr>
          <w:rFonts w:asciiTheme="minorHAnsi" w:hAnsiTheme="minorHAnsi" w:cstheme="minorHAnsi"/>
        </w:rPr>
        <w:fldChar w:fldCharType="begin"/>
      </w:r>
      <w:r w:rsidRPr="005B15DF">
        <w:rPr>
          <w:rFonts w:asciiTheme="minorHAnsi" w:hAnsiTheme="minorHAnsi" w:cstheme="minorHAnsi"/>
        </w:rPr>
        <w:instrText xml:space="preserve"> TOC \o "1-3" \h \z \u </w:instrText>
      </w:r>
      <w:r w:rsidRPr="005B15DF">
        <w:rPr>
          <w:rFonts w:asciiTheme="minorHAnsi" w:hAnsiTheme="minorHAnsi" w:cstheme="minorHAnsi"/>
        </w:rPr>
        <w:fldChar w:fldCharType="separate"/>
      </w:r>
      <w:hyperlink w:anchor="_Toc234571563" w:history="1">
        <w:r w:rsidR="00E14A7C" w:rsidRPr="00E14A7C">
          <w:rPr>
            <w:rStyle w:val="Hiperpovezava"/>
            <w:rFonts w:asciiTheme="minorHAnsi" w:hAnsiTheme="minorHAnsi" w:cstheme="minorHAnsi"/>
            <w:bCs/>
            <w:noProof/>
          </w:rPr>
          <w:t>A) POVABILO K ODDAJI PONUDBE</w:t>
        </w:r>
        <w:r w:rsidR="00E14A7C" w:rsidRPr="00E14A7C">
          <w:rPr>
            <w:rFonts w:asciiTheme="minorHAnsi" w:hAnsiTheme="minorHAnsi" w:cstheme="minorHAnsi"/>
            <w:noProof/>
            <w:webHidden/>
          </w:rPr>
          <w:tab/>
        </w:r>
        <w:r w:rsidR="00E14A7C" w:rsidRPr="00E14A7C">
          <w:rPr>
            <w:rFonts w:asciiTheme="minorHAnsi" w:hAnsiTheme="minorHAnsi" w:cstheme="minorHAnsi"/>
            <w:noProof/>
            <w:webHidden/>
          </w:rPr>
          <w:fldChar w:fldCharType="begin"/>
        </w:r>
        <w:r w:rsidR="00E14A7C" w:rsidRPr="00E14A7C">
          <w:rPr>
            <w:rFonts w:asciiTheme="minorHAnsi" w:hAnsiTheme="minorHAnsi" w:cstheme="minorHAnsi"/>
            <w:noProof/>
            <w:webHidden/>
          </w:rPr>
          <w:instrText xml:space="preserve"> PAGEREF _Toc234571563 \h </w:instrText>
        </w:r>
        <w:r w:rsidR="00E14A7C" w:rsidRPr="00E14A7C">
          <w:rPr>
            <w:rFonts w:asciiTheme="minorHAnsi" w:hAnsiTheme="minorHAnsi" w:cstheme="minorHAnsi"/>
            <w:noProof/>
            <w:webHidden/>
          </w:rPr>
        </w:r>
        <w:r w:rsidR="00E14A7C" w:rsidRPr="00E14A7C">
          <w:rPr>
            <w:rFonts w:asciiTheme="minorHAnsi" w:hAnsiTheme="minorHAnsi" w:cstheme="minorHAnsi"/>
            <w:noProof/>
            <w:webHidden/>
          </w:rPr>
          <w:fldChar w:fldCharType="separate"/>
        </w:r>
        <w:r w:rsidR="00E14A7C" w:rsidRPr="00E14A7C">
          <w:rPr>
            <w:rFonts w:asciiTheme="minorHAnsi" w:hAnsiTheme="minorHAnsi" w:cstheme="minorHAnsi"/>
            <w:noProof/>
            <w:webHidden/>
          </w:rPr>
          <w:t>3</w:t>
        </w:r>
        <w:r w:rsidR="00E14A7C" w:rsidRPr="00E14A7C">
          <w:rPr>
            <w:rFonts w:asciiTheme="minorHAnsi" w:hAnsiTheme="minorHAnsi" w:cstheme="minorHAnsi"/>
            <w:noProof/>
            <w:webHidden/>
          </w:rPr>
          <w:fldChar w:fldCharType="end"/>
        </w:r>
      </w:hyperlink>
    </w:p>
    <w:p w14:paraId="3A960FE5" w14:textId="77777777" w:rsidR="00E14A7C" w:rsidRPr="00E14A7C" w:rsidRDefault="00E14A7C" w:rsidP="00E14A7C">
      <w:pPr>
        <w:rPr>
          <w:rFonts w:eastAsiaTheme="minorEastAsia"/>
        </w:rPr>
      </w:pPr>
    </w:p>
    <w:p w14:paraId="278A77E2" w14:textId="4E135673" w:rsidR="00E14A7C" w:rsidRDefault="00E14A7C">
      <w:pPr>
        <w:pStyle w:val="Kazalovsebine2"/>
        <w:rPr>
          <w:rStyle w:val="Hiperpovezava"/>
          <w:rFonts w:asciiTheme="minorHAnsi" w:hAnsiTheme="minorHAnsi" w:cstheme="minorHAnsi"/>
          <w:noProof/>
        </w:rPr>
      </w:pPr>
      <w:hyperlink w:anchor="_Toc234571564" w:history="1">
        <w:r w:rsidRPr="00E14A7C">
          <w:rPr>
            <w:rStyle w:val="Hiperpovezava"/>
            <w:rFonts w:asciiTheme="minorHAnsi" w:hAnsiTheme="minorHAnsi" w:cstheme="minorHAnsi"/>
            <w:noProof/>
          </w:rPr>
          <w:t>I. SPLOŠNO O RAZPISU</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_Toc234571564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4</w:t>
        </w:r>
        <w:r w:rsidRPr="00E14A7C">
          <w:rPr>
            <w:rFonts w:asciiTheme="minorHAnsi" w:hAnsiTheme="minorHAnsi" w:cstheme="minorHAnsi"/>
            <w:noProof/>
            <w:webHidden/>
          </w:rPr>
          <w:fldChar w:fldCharType="end"/>
        </w:r>
      </w:hyperlink>
    </w:p>
    <w:p w14:paraId="724FAEEA" w14:textId="77777777" w:rsidR="00E14A7C" w:rsidRPr="00E14A7C" w:rsidRDefault="00E14A7C" w:rsidP="00E14A7C">
      <w:pPr>
        <w:rPr>
          <w:rFonts w:eastAsiaTheme="minorEastAsia"/>
        </w:rPr>
      </w:pPr>
    </w:p>
    <w:p w14:paraId="0625EE00" w14:textId="2C15CC77" w:rsidR="00E14A7C" w:rsidRPr="00E14A7C" w:rsidRDefault="00E14A7C">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4571565" w:history="1">
        <w:r w:rsidRPr="00E14A7C">
          <w:rPr>
            <w:rStyle w:val="Hiperpovezava"/>
            <w:rFonts w:asciiTheme="minorHAnsi" w:hAnsiTheme="minorHAnsi" w:cstheme="minorHAnsi"/>
            <w:noProof/>
          </w:rPr>
          <w:t>1.1 Vrsta postopka</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_Toc234571565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4</w:t>
        </w:r>
        <w:r w:rsidRPr="00E14A7C">
          <w:rPr>
            <w:rFonts w:asciiTheme="minorHAnsi" w:hAnsiTheme="minorHAnsi" w:cstheme="minorHAnsi"/>
            <w:noProof/>
            <w:webHidden/>
          </w:rPr>
          <w:fldChar w:fldCharType="end"/>
        </w:r>
      </w:hyperlink>
    </w:p>
    <w:p w14:paraId="782821C1" w14:textId="6A4A55D5" w:rsidR="00E14A7C" w:rsidRPr="00E14A7C" w:rsidRDefault="00E14A7C">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4571566" w:history="1">
        <w:r w:rsidRPr="00E14A7C">
          <w:rPr>
            <w:rStyle w:val="Hiperpovezava"/>
            <w:rFonts w:asciiTheme="minorHAnsi" w:hAnsiTheme="minorHAnsi" w:cstheme="minorHAnsi"/>
            <w:noProof/>
          </w:rPr>
          <w:t>1.2 Opis predmeta naročila</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_Toc234571566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4</w:t>
        </w:r>
        <w:r w:rsidRPr="00E14A7C">
          <w:rPr>
            <w:rFonts w:asciiTheme="minorHAnsi" w:hAnsiTheme="minorHAnsi" w:cstheme="minorHAnsi"/>
            <w:noProof/>
            <w:webHidden/>
          </w:rPr>
          <w:fldChar w:fldCharType="end"/>
        </w:r>
      </w:hyperlink>
    </w:p>
    <w:p w14:paraId="36A3EC50" w14:textId="625525C0" w:rsidR="00E14A7C" w:rsidRPr="00E14A7C" w:rsidRDefault="00E14A7C">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4571567" w:history="1">
        <w:r w:rsidRPr="00E14A7C">
          <w:rPr>
            <w:rStyle w:val="Hiperpovezava"/>
            <w:rFonts w:asciiTheme="minorHAnsi" w:hAnsiTheme="minorHAnsi" w:cstheme="minorHAnsi"/>
            <w:noProof/>
          </w:rPr>
          <w:t>1.3 Veljavnost ponudbe</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_Toc234571567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4</w:t>
        </w:r>
        <w:r w:rsidRPr="00E14A7C">
          <w:rPr>
            <w:rFonts w:asciiTheme="minorHAnsi" w:hAnsiTheme="minorHAnsi" w:cstheme="minorHAnsi"/>
            <w:noProof/>
            <w:webHidden/>
          </w:rPr>
          <w:fldChar w:fldCharType="end"/>
        </w:r>
      </w:hyperlink>
    </w:p>
    <w:p w14:paraId="49AD9500" w14:textId="57EC8A24" w:rsidR="00E14A7C" w:rsidRPr="00E14A7C" w:rsidRDefault="00E14A7C">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4571568" w:history="1">
        <w:r w:rsidRPr="00E14A7C">
          <w:rPr>
            <w:rStyle w:val="Hiperpovezava"/>
            <w:rFonts w:asciiTheme="minorHAnsi" w:hAnsiTheme="minorHAnsi" w:cstheme="minorHAnsi"/>
            <w:noProof/>
          </w:rPr>
          <w:t>1.4 Pojasnila in dopolnitev razpisne dokumentacije</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_Toc234571568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4</w:t>
        </w:r>
        <w:r w:rsidRPr="00E14A7C">
          <w:rPr>
            <w:rFonts w:asciiTheme="minorHAnsi" w:hAnsiTheme="minorHAnsi" w:cstheme="minorHAnsi"/>
            <w:noProof/>
            <w:webHidden/>
          </w:rPr>
          <w:fldChar w:fldCharType="end"/>
        </w:r>
      </w:hyperlink>
    </w:p>
    <w:p w14:paraId="2339F5F9" w14:textId="4784DEB2" w:rsidR="00E14A7C" w:rsidRPr="00E14A7C" w:rsidRDefault="00E14A7C">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4571569" w:history="1">
        <w:r w:rsidRPr="00E14A7C">
          <w:rPr>
            <w:rStyle w:val="Hiperpovezava"/>
            <w:rFonts w:asciiTheme="minorHAnsi" w:hAnsiTheme="minorHAnsi" w:cstheme="minorHAnsi"/>
            <w:noProof/>
          </w:rPr>
          <w:t>1.5 Sodelovanje na razpisu</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_Toc234571569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5</w:t>
        </w:r>
        <w:r w:rsidRPr="00E14A7C">
          <w:rPr>
            <w:rFonts w:asciiTheme="minorHAnsi" w:hAnsiTheme="minorHAnsi" w:cstheme="minorHAnsi"/>
            <w:noProof/>
            <w:webHidden/>
          </w:rPr>
          <w:fldChar w:fldCharType="end"/>
        </w:r>
      </w:hyperlink>
    </w:p>
    <w:p w14:paraId="019E0430" w14:textId="39DCC869" w:rsidR="00E14A7C" w:rsidRPr="00E14A7C" w:rsidRDefault="00E14A7C">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4571570" w:history="1">
        <w:r w:rsidRPr="00E14A7C">
          <w:rPr>
            <w:rStyle w:val="Hiperpovezava"/>
            <w:rFonts w:asciiTheme="minorHAnsi" w:hAnsiTheme="minorHAnsi" w:cstheme="minorHAnsi"/>
            <w:noProof/>
          </w:rPr>
          <w:t>1.6 Pravilna ponudba</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_Toc234571570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7</w:t>
        </w:r>
        <w:r w:rsidRPr="00E14A7C">
          <w:rPr>
            <w:rFonts w:asciiTheme="minorHAnsi" w:hAnsiTheme="minorHAnsi" w:cstheme="minorHAnsi"/>
            <w:noProof/>
            <w:webHidden/>
          </w:rPr>
          <w:fldChar w:fldCharType="end"/>
        </w:r>
      </w:hyperlink>
    </w:p>
    <w:p w14:paraId="261357CB" w14:textId="5A5D2B14" w:rsidR="00E14A7C" w:rsidRPr="00E14A7C" w:rsidRDefault="00E14A7C">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4571571" w:history="1">
        <w:r w:rsidRPr="00E14A7C">
          <w:rPr>
            <w:rStyle w:val="Hiperpovezava"/>
            <w:rFonts w:asciiTheme="minorHAnsi" w:hAnsiTheme="minorHAnsi" w:cstheme="minorHAnsi"/>
            <w:noProof/>
          </w:rPr>
          <w:t>1.7 Pogoji za priznanje sposobnosti</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_Toc234571571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8</w:t>
        </w:r>
        <w:r w:rsidRPr="00E14A7C">
          <w:rPr>
            <w:rFonts w:asciiTheme="minorHAnsi" w:hAnsiTheme="minorHAnsi" w:cstheme="minorHAnsi"/>
            <w:noProof/>
            <w:webHidden/>
          </w:rPr>
          <w:fldChar w:fldCharType="end"/>
        </w:r>
      </w:hyperlink>
    </w:p>
    <w:p w14:paraId="4F1BBC9F" w14:textId="1B72AF89" w:rsidR="00E14A7C" w:rsidRPr="00E14A7C" w:rsidRDefault="00E14A7C">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4571572" w:history="1">
        <w:r w:rsidRPr="00E14A7C">
          <w:rPr>
            <w:rStyle w:val="Hiperpovezava"/>
            <w:rFonts w:asciiTheme="minorHAnsi" w:hAnsiTheme="minorHAnsi" w:cstheme="minorHAnsi"/>
            <w:noProof/>
          </w:rPr>
          <w:t>1.8 Zaupnost</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_Toc234571572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15</w:t>
        </w:r>
        <w:r w:rsidRPr="00E14A7C">
          <w:rPr>
            <w:rFonts w:asciiTheme="minorHAnsi" w:hAnsiTheme="minorHAnsi" w:cstheme="minorHAnsi"/>
            <w:noProof/>
            <w:webHidden/>
          </w:rPr>
          <w:fldChar w:fldCharType="end"/>
        </w:r>
      </w:hyperlink>
    </w:p>
    <w:p w14:paraId="761FF5BD" w14:textId="2E6E1575" w:rsidR="00E14A7C" w:rsidRPr="00E14A7C" w:rsidRDefault="00E14A7C">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4571573" w:history="1">
        <w:r w:rsidRPr="00E14A7C">
          <w:rPr>
            <w:rStyle w:val="Hiperpovezava"/>
            <w:rFonts w:asciiTheme="minorHAnsi" w:hAnsiTheme="minorHAnsi" w:cstheme="minorHAnsi"/>
            <w:noProof/>
          </w:rPr>
          <w:t>1.9 Jezik</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_Toc234571573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15</w:t>
        </w:r>
        <w:r w:rsidRPr="00E14A7C">
          <w:rPr>
            <w:rFonts w:asciiTheme="minorHAnsi" w:hAnsiTheme="minorHAnsi" w:cstheme="minorHAnsi"/>
            <w:noProof/>
            <w:webHidden/>
          </w:rPr>
          <w:fldChar w:fldCharType="end"/>
        </w:r>
      </w:hyperlink>
    </w:p>
    <w:p w14:paraId="4323513D" w14:textId="593AFFB2" w:rsidR="00E14A7C" w:rsidRPr="00E14A7C" w:rsidRDefault="00E14A7C">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4571574" w:history="1">
        <w:r w:rsidRPr="00E14A7C">
          <w:rPr>
            <w:rStyle w:val="Hiperpovezava"/>
            <w:rFonts w:asciiTheme="minorHAnsi" w:hAnsiTheme="minorHAnsi" w:cstheme="minorHAnsi"/>
            <w:noProof/>
          </w:rPr>
          <w:t>1.10 Rok za predložitev ponudb</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_Toc234571574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15</w:t>
        </w:r>
        <w:r w:rsidRPr="00E14A7C">
          <w:rPr>
            <w:rFonts w:asciiTheme="minorHAnsi" w:hAnsiTheme="minorHAnsi" w:cstheme="minorHAnsi"/>
            <w:noProof/>
            <w:webHidden/>
          </w:rPr>
          <w:fldChar w:fldCharType="end"/>
        </w:r>
      </w:hyperlink>
    </w:p>
    <w:p w14:paraId="3CF07B7C" w14:textId="376D6F16" w:rsidR="00E14A7C" w:rsidRPr="00E14A7C" w:rsidRDefault="00E14A7C">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4571575" w:history="1">
        <w:r w:rsidRPr="00E14A7C">
          <w:rPr>
            <w:rStyle w:val="Hiperpovezava"/>
            <w:rFonts w:asciiTheme="minorHAnsi" w:hAnsiTheme="minorHAnsi" w:cstheme="minorHAnsi"/>
            <w:noProof/>
          </w:rPr>
          <w:t>1.11 Stroški priprave ponudbe</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_Toc234571575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15</w:t>
        </w:r>
        <w:r w:rsidRPr="00E14A7C">
          <w:rPr>
            <w:rFonts w:asciiTheme="minorHAnsi" w:hAnsiTheme="minorHAnsi" w:cstheme="minorHAnsi"/>
            <w:noProof/>
            <w:webHidden/>
          </w:rPr>
          <w:fldChar w:fldCharType="end"/>
        </w:r>
      </w:hyperlink>
    </w:p>
    <w:p w14:paraId="70BE1438" w14:textId="72B2BFBA" w:rsidR="00E14A7C" w:rsidRPr="00E14A7C" w:rsidRDefault="00E14A7C">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4571576" w:history="1">
        <w:r w:rsidRPr="00E14A7C">
          <w:rPr>
            <w:rStyle w:val="Hiperpovezava"/>
            <w:rFonts w:asciiTheme="minorHAnsi" w:hAnsiTheme="minorHAnsi" w:cstheme="minorHAnsi"/>
            <w:noProof/>
          </w:rPr>
          <w:t>1.12  Izločitev ponudb</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_Toc234571576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15</w:t>
        </w:r>
        <w:r w:rsidRPr="00E14A7C">
          <w:rPr>
            <w:rFonts w:asciiTheme="minorHAnsi" w:hAnsiTheme="minorHAnsi" w:cstheme="minorHAnsi"/>
            <w:noProof/>
            <w:webHidden/>
          </w:rPr>
          <w:fldChar w:fldCharType="end"/>
        </w:r>
      </w:hyperlink>
    </w:p>
    <w:p w14:paraId="471A8FD2" w14:textId="0D3C9CED" w:rsidR="00E14A7C" w:rsidRPr="00E14A7C" w:rsidRDefault="00E14A7C">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4571577" w:history="1">
        <w:r w:rsidRPr="00E14A7C">
          <w:rPr>
            <w:rStyle w:val="Hiperpovezava"/>
            <w:rFonts w:asciiTheme="minorHAnsi" w:hAnsiTheme="minorHAnsi" w:cstheme="minorHAnsi"/>
            <w:noProof/>
          </w:rPr>
          <w:t>1.13 Zavarovanja</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_Toc234571577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15</w:t>
        </w:r>
        <w:r w:rsidRPr="00E14A7C">
          <w:rPr>
            <w:rFonts w:asciiTheme="minorHAnsi" w:hAnsiTheme="minorHAnsi" w:cstheme="minorHAnsi"/>
            <w:noProof/>
            <w:webHidden/>
          </w:rPr>
          <w:fldChar w:fldCharType="end"/>
        </w:r>
      </w:hyperlink>
    </w:p>
    <w:p w14:paraId="610C3F48" w14:textId="2C3168F6" w:rsidR="00E14A7C" w:rsidRPr="00E14A7C" w:rsidRDefault="00E14A7C">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4571578" w:history="1">
        <w:r w:rsidRPr="00E14A7C">
          <w:rPr>
            <w:rStyle w:val="Hiperpovezava"/>
            <w:rFonts w:asciiTheme="minorHAnsi" w:hAnsiTheme="minorHAnsi" w:cstheme="minorHAnsi"/>
            <w:noProof/>
          </w:rPr>
          <w:t>1.14 Merilo za izbiro</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_Toc234571578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16</w:t>
        </w:r>
        <w:r w:rsidRPr="00E14A7C">
          <w:rPr>
            <w:rFonts w:asciiTheme="minorHAnsi" w:hAnsiTheme="minorHAnsi" w:cstheme="minorHAnsi"/>
            <w:noProof/>
            <w:webHidden/>
          </w:rPr>
          <w:fldChar w:fldCharType="end"/>
        </w:r>
      </w:hyperlink>
    </w:p>
    <w:p w14:paraId="2DE49EC0" w14:textId="2256C0A0" w:rsidR="00E14A7C" w:rsidRPr="00E14A7C" w:rsidRDefault="00E14A7C">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4571579" w:history="1">
        <w:r w:rsidRPr="00E14A7C">
          <w:rPr>
            <w:rStyle w:val="Hiperpovezava"/>
            <w:rFonts w:asciiTheme="minorHAnsi" w:hAnsiTheme="minorHAnsi" w:cstheme="minorHAnsi"/>
            <w:noProof/>
          </w:rPr>
          <w:t>1.15 Izbira v primeru enakih najugodnejših ponudb</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_Toc234571579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16</w:t>
        </w:r>
        <w:r w:rsidRPr="00E14A7C">
          <w:rPr>
            <w:rFonts w:asciiTheme="minorHAnsi" w:hAnsiTheme="minorHAnsi" w:cstheme="minorHAnsi"/>
            <w:noProof/>
            <w:webHidden/>
          </w:rPr>
          <w:fldChar w:fldCharType="end"/>
        </w:r>
      </w:hyperlink>
    </w:p>
    <w:p w14:paraId="36AAED50" w14:textId="2E5FD7D2" w:rsidR="00E14A7C" w:rsidRPr="00E14A7C" w:rsidRDefault="00E14A7C">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4571580" w:history="1">
        <w:r w:rsidRPr="00E14A7C">
          <w:rPr>
            <w:rStyle w:val="Hiperpovezava"/>
            <w:rFonts w:asciiTheme="minorHAnsi" w:hAnsiTheme="minorHAnsi" w:cstheme="minorHAnsi"/>
            <w:noProof/>
          </w:rPr>
          <w:t>1.16 Javno odpiranje ponudb</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_Toc234571580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16</w:t>
        </w:r>
        <w:r w:rsidRPr="00E14A7C">
          <w:rPr>
            <w:rFonts w:asciiTheme="minorHAnsi" w:hAnsiTheme="minorHAnsi" w:cstheme="minorHAnsi"/>
            <w:noProof/>
            <w:webHidden/>
          </w:rPr>
          <w:fldChar w:fldCharType="end"/>
        </w:r>
      </w:hyperlink>
    </w:p>
    <w:p w14:paraId="565EED6E" w14:textId="20F96C2E" w:rsidR="00E14A7C" w:rsidRPr="00E14A7C" w:rsidRDefault="00E14A7C">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4571581" w:history="1">
        <w:r w:rsidRPr="00E14A7C">
          <w:rPr>
            <w:rStyle w:val="Hiperpovezava"/>
            <w:rFonts w:asciiTheme="minorHAnsi" w:hAnsiTheme="minorHAnsi" w:cstheme="minorHAnsi"/>
            <w:noProof/>
          </w:rPr>
          <w:t>1.17 Variante</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_Toc234571581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16</w:t>
        </w:r>
        <w:r w:rsidRPr="00E14A7C">
          <w:rPr>
            <w:rFonts w:asciiTheme="minorHAnsi" w:hAnsiTheme="minorHAnsi" w:cstheme="minorHAnsi"/>
            <w:noProof/>
            <w:webHidden/>
          </w:rPr>
          <w:fldChar w:fldCharType="end"/>
        </w:r>
      </w:hyperlink>
    </w:p>
    <w:p w14:paraId="12C766DC" w14:textId="7B618CE9" w:rsidR="00E14A7C" w:rsidRPr="00E14A7C" w:rsidRDefault="00E14A7C">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4571582" w:history="1">
        <w:r w:rsidRPr="00E14A7C">
          <w:rPr>
            <w:rStyle w:val="Hiperpovezava"/>
            <w:rFonts w:asciiTheme="minorHAnsi" w:hAnsiTheme="minorHAnsi" w:cstheme="minorHAnsi"/>
            <w:noProof/>
          </w:rPr>
          <w:t>1.18 Pogodba</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_Toc234571582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16</w:t>
        </w:r>
        <w:r w:rsidRPr="00E14A7C">
          <w:rPr>
            <w:rFonts w:asciiTheme="minorHAnsi" w:hAnsiTheme="minorHAnsi" w:cstheme="minorHAnsi"/>
            <w:noProof/>
            <w:webHidden/>
          </w:rPr>
          <w:fldChar w:fldCharType="end"/>
        </w:r>
      </w:hyperlink>
    </w:p>
    <w:p w14:paraId="06C1CDDB" w14:textId="6E3EDBDB" w:rsidR="00E14A7C" w:rsidRPr="00E14A7C" w:rsidRDefault="00E14A7C">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4571583" w:history="1">
        <w:r w:rsidRPr="00E14A7C">
          <w:rPr>
            <w:rStyle w:val="Hiperpovezava"/>
            <w:rFonts w:asciiTheme="minorHAnsi" w:hAnsiTheme="minorHAnsi" w:cstheme="minorHAnsi"/>
            <w:noProof/>
          </w:rPr>
          <w:t>1.19 Ustavitev postopka, zavrnitev ponudb in odstop od izvedbe oddaje naročila</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_Toc234571583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16</w:t>
        </w:r>
        <w:r w:rsidRPr="00E14A7C">
          <w:rPr>
            <w:rFonts w:asciiTheme="minorHAnsi" w:hAnsiTheme="minorHAnsi" w:cstheme="minorHAnsi"/>
            <w:noProof/>
            <w:webHidden/>
          </w:rPr>
          <w:fldChar w:fldCharType="end"/>
        </w:r>
      </w:hyperlink>
    </w:p>
    <w:p w14:paraId="54030C6B" w14:textId="2106AB62" w:rsidR="00E14A7C" w:rsidRPr="00E14A7C" w:rsidRDefault="00E14A7C">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4571584" w:history="1">
        <w:r w:rsidRPr="00E14A7C">
          <w:rPr>
            <w:rStyle w:val="Hiperpovezava"/>
            <w:rFonts w:asciiTheme="minorHAnsi" w:hAnsiTheme="minorHAnsi" w:cstheme="minorHAnsi"/>
            <w:noProof/>
          </w:rPr>
          <w:t>1.20 Protikorupcijsko obvestilo</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_Toc234571584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17</w:t>
        </w:r>
        <w:r w:rsidRPr="00E14A7C">
          <w:rPr>
            <w:rFonts w:asciiTheme="minorHAnsi" w:hAnsiTheme="minorHAnsi" w:cstheme="minorHAnsi"/>
            <w:noProof/>
            <w:webHidden/>
          </w:rPr>
          <w:fldChar w:fldCharType="end"/>
        </w:r>
      </w:hyperlink>
    </w:p>
    <w:p w14:paraId="1400581D" w14:textId="773DE7C2" w:rsidR="00E14A7C" w:rsidRDefault="00E14A7C">
      <w:pPr>
        <w:pStyle w:val="Kazalovsebine3"/>
        <w:tabs>
          <w:tab w:val="right" w:leader="dot" w:pos="9062"/>
        </w:tabs>
        <w:rPr>
          <w:rStyle w:val="Hiperpovezava"/>
          <w:rFonts w:asciiTheme="minorHAnsi" w:hAnsiTheme="minorHAnsi" w:cstheme="minorHAnsi"/>
          <w:noProof/>
        </w:rPr>
      </w:pPr>
      <w:hyperlink w:anchor="_Toc234571585" w:history="1">
        <w:r w:rsidRPr="00E14A7C">
          <w:rPr>
            <w:rStyle w:val="Hiperpovezava"/>
            <w:rFonts w:asciiTheme="minorHAnsi" w:hAnsiTheme="minorHAnsi" w:cstheme="minorHAnsi"/>
            <w:noProof/>
          </w:rPr>
          <w:t>1.21 Pravno varstvo</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_Toc234571585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17</w:t>
        </w:r>
        <w:r w:rsidRPr="00E14A7C">
          <w:rPr>
            <w:rFonts w:asciiTheme="minorHAnsi" w:hAnsiTheme="minorHAnsi" w:cstheme="minorHAnsi"/>
            <w:noProof/>
            <w:webHidden/>
          </w:rPr>
          <w:fldChar w:fldCharType="end"/>
        </w:r>
      </w:hyperlink>
    </w:p>
    <w:p w14:paraId="051688C8" w14:textId="77777777" w:rsidR="00E14A7C" w:rsidRPr="00E14A7C" w:rsidRDefault="00E14A7C" w:rsidP="00E14A7C">
      <w:pPr>
        <w:rPr>
          <w:rFonts w:eastAsiaTheme="minorEastAsia"/>
          <w:lang w:eastAsia="zh-CN"/>
        </w:rPr>
      </w:pPr>
    </w:p>
    <w:p w14:paraId="6C4111F2" w14:textId="62ED9D37" w:rsidR="00E14A7C" w:rsidRDefault="00E14A7C">
      <w:pPr>
        <w:pStyle w:val="Kazalovsebine1"/>
        <w:rPr>
          <w:rStyle w:val="Hiperpovezava"/>
          <w:rFonts w:asciiTheme="minorHAnsi" w:hAnsiTheme="minorHAnsi" w:cstheme="minorHAnsi"/>
          <w:noProof/>
        </w:rPr>
      </w:pPr>
      <w:hyperlink w:anchor="_Toc234571586" w:history="1">
        <w:r w:rsidRPr="00E14A7C">
          <w:rPr>
            <w:rStyle w:val="Hiperpovezava"/>
            <w:rFonts w:asciiTheme="minorHAnsi" w:hAnsiTheme="minorHAnsi" w:cstheme="minorHAnsi"/>
            <w:noProof/>
          </w:rPr>
          <w:t>C) OBRAZCI IN PRILOGE:</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_Toc234571586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17</w:t>
        </w:r>
        <w:r w:rsidRPr="00E14A7C">
          <w:rPr>
            <w:rFonts w:asciiTheme="minorHAnsi" w:hAnsiTheme="minorHAnsi" w:cstheme="minorHAnsi"/>
            <w:noProof/>
            <w:webHidden/>
          </w:rPr>
          <w:fldChar w:fldCharType="end"/>
        </w:r>
      </w:hyperlink>
    </w:p>
    <w:p w14:paraId="6AAB9192" w14:textId="77777777" w:rsidR="00E14A7C" w:rsidRPr="00E14A7C" w:rsidRDefault="00E14A7C" w:rsidP="00E14A7C">
      <w:pPr>
        <w:rPr>
          <w:rFonts w:eastAsiaTheme="minorEastAsia"/>
        </w:rPr>
      </w:pPr>
    </w:p>
    <w:p w14:paraId="175A60B6" w14:textId="549591F6" w:rsidR="00E14A7C" w:rsidRPr="00E14A7C" w:rsidRDefault="00E14A7C">
      <w:pPr>
        <w:pStyle w:val="Kazalovsebine1"/>
        <w:rPr>
          <w:rFonts w:asciiTheme="minorHAnsi" w:eastAsiaTheme="minorEastAsia" w:hAnsiTheme="minorHAnsi" w:cstheme="minorHAnsi"/>
          <w:b w:val="0"/>
          <w:noProof/>
          <w:kern w:val="2"/>
          <w14:ligatures w14:val="standardContextual"/>
        </w:rPr>
      </w:pPr>
      <w:hyperlink w:anchor="_Toc234571587" w:history="1">
        <w:r w:rsidRPr="00E14A7C">
          <w:rPr>
            <w:rStyle w:val="Hiperpovezava"/>
            <w:rFonts w:asciiTheme="minorHAnsi" w:hAnsiTheme="minorHAnsi" w:cstheme="minorHAnsi"/>
            <w:noProof/>
          </w:rPr>
          <w:t>PONUDBENI PREDRAČUN</w:t>
        </w:r>
        <w:r w:rsidRPr="00E14A7C">
          <w:rPr>
            <w:rFonts w:asciiTheme="minorHAnsi" w:hAnsiTheme="minorHAnsi" w:cstheme="minorHAnsi"/>
            <w:noProof/>
            <w:webHidden/>
          </w:rPr>
          <w:tab/>
        </w:r>
        <w:r w:rsidRPr="00E14A7C">
          <w:rPr>
            <w:rFonts w:asciiTheme="minorHAnsi" w:hAnsiTheme="minorHAnsi" w:cstheme="minorHAnsi"/>
            <w:noProof/>
            <w:webHidden/>
          </w:rPr>
          <w:fldChar w:fldCharType="begin"/>
        </w:r>
        <w:r w:rsidRPr="00E14A7C">
          <w:rPr>
            <w:rFonts w:asciiTheme="minorHAnsi" w:hAnsiTheme="minorHAnsi" w:cstheme="minorHAnsi"/>
            <w:noProof/>
            <w:webHidden/>
          </w:rPr>
          <w:instrText xml:space="preserve"> PAGEREF _Toc234571587 \h </w:instrText>
        </w:r>
        <w:r w:rsidRPr="00E14A7C">
          <w:rPr>
            <w:rFonts w:asciiTheme="minorHAnsi" w:hAnsiTheme="minorHAnsi" w:cstheme="minorHAnsi"/>
            <w:noProof/>
            <w:webHidden/>
          </w:rPr>
        </w:r>
        <w:r w:rsidRPr="00E14A7C">
          <w:rPr>
            <w:rFonts w:asciiTheme="minorHAnsi" w:hAnsiTheme="minorHAnsi" w:cstheme="minorHAnsi"/>
            <w:noProof/>
            <w:webHidden/>
          </w:rPr>
          <w:fldChar w:fldCharType="separate"/>
        </w:r>
        <w:r w:rsidRPr="00E14A7C">
          <w:rPr>
            <w:rFonts w:asciiTheme="minorHAnsi" w:hAnsiTheme="minorHAnsi" w:cstheme="minorHAnsi"/>
            <w:noProof/>
            <w:webHidden/>
          </w:rPr>
          <w:t>18</w:t>
        </w:r>
        <w:r w:rsidRPr="00E14A7C">
          <w:rPr>
            <w:rFonts w:asciiTheme="minorHAnsi" w:hAnsiTheme="minorHAnsi" w:cstheme="minorHAnsi"/>
            <w:noProof/>
            <w:webHidden/>
          </w:rPr>
          <w:fldChar w:fldCharType="end"/>
        </w:r>
      </w:hyperlink>
    </w:p>
    <w:p w14:paraId="6813365D" w14:textId="013CD9E6" w:rsidR="00A47669" w:rsidRPr="005B15DF" w:rsidRDefault="00A47669" w:rsidP="00A47669">
      <w:pPr>
        <w:ind w:left="-567"/>
        <w:rPr>
          <w:rFonts w:asciiTheme="minorHAnsi" w:hAnsiTheme="minorHAnsi" w:cstheme="minorHAnsi"/>
        </w:rPr>
      </w:pPr>
      <w:r w:rsidRPr="005B15DF">
        <w:rPr>
          <w:rFonts w:asciiTheme="minorHAnsi" w:hAnsiTheme="minorHAnsi" w:cstheme="minorHAnsi"/>
        </w:rPr>
        <w:fldChar w:fldCharType="end"/>
      </w:r>
    </w:p>
    <w:p w14:paraId="44196D8B" w14:textId="77777777" w:rsidR="00A47669" w:rsidRPr="005B15DF" w:rsidRDefault="00A47669" w:rsidP="00A47669">
      <w:pPr>
        <w:rPr>
          <w:rFonts w:asciiTheme="minorHAnsi" w:hAnsiTheme="minorHAnsi" w:cstheme="minorHAnsi"/>
        </w:rPr>
      </w:pPr>
    </w:p>
    <w:p w14:paraId="1E8C4C95" w14:textId="77777777" w:rsidR="00A47669" w:rsidRPr="000A0D43" w:rsidRDefault="00A47669" w:rsidP="00A47669">
      <w:pPr>
        <w:rPr>
          <w:rFonts w:asciiTheme="minorHAnsi" w:hAnsiTheme="minorHAnsi" w:cstheme="minorHAnsi"/>
        </w:rPr>
      </w:pPr>
    </w:p>
    <w:p w14:paraId="0762B6DD" w14:textId="77777777" w:rsidR="00A47669" w:rsidRDefault="00A47669" w:rsidP="00A47669">
      <w:pPr>
        <w:rPr>
          <w:rFonts w:asciiTheme="minorHAnsi" w:hAnsiTheme="minorHAnsi" w:cstheme="minorHAnsi"/>
        </w:rPr>
      </w:pPr>
    </w:p>
    <w:p w14:paraId="710E01BE" w14:textId="77777777" w:rsidR="00A47669" w:rsidRDefault="00A47669" w:rsidP="00A47669">
      <w:pPr>
        <w:rPr>
          <w:rFonts w:asciiTheme="minorHAnsi" w:hAnsiTheme="minorHAnsi" w:cstheme="minorHAnsi"/>
        </w:rPr>
      </w:pPr>
    </w:p>
    <w:p w14:paraId="4165BE79" w14:textId="77777777" w:rsidR="00A47669" w:rsidRDefault="00A47669" w:rsidP="00A47669">
      <w:pPr>
        <w:rPr>
          <w:rFonts w:asciiTheme="minorHAnsi" w:hAnsiTheme="minorHAnsi" w:cstheme="minorHAnsi"/>
        </w:rPr>
      </w:pPr>
    </w:p>
    <w:p w14:paraId="774909E3" w14:textId="77777777" w:rsidR="00A47669" w:rsidRDefault="00A47669" w:rsidP="00A47669">
      <w:pPr>
        <w:rPr>
          <w:rFonts w:asciiTheme="minorHAnsi" w:hAnsiTheme="minorHAnsi" w:cstheme="minorHAnsi"/>
        </w:rPr>
      </w:pPr>
    </w:p>
    <w:p w14:paraId="480D32D0" w14:textId="77777777" w:rsidR="00A47669" w:rsidRDefault="00A47669" w:rsidP="00A47669">
      <w:pPr>
        <w:rPr>
          <w:rFonts w:asciiTheme="minorHAnsi" w:hAnsiTheme="minorHAnsi" w:cstheme="minorHAnsi"/>
        </w:rPr>
      </w:pPr>
    </w:p>
    <w:p w14:paraId="3D633E63" w14:textId="77777777" w:rsidR="00A47669" w:rsidRDefault="00A47669" w:rsidP="00A47669">
      <w:pPr>
        <w:rPr>
          <w:rFonts w:asciiTheme="minorHAnsi" w:hAnsiTheme="minorHAnsi" w:cstheme="minorHAnsi"/>
        </w:rPr>
      </w:pPr>
    </w:p>
    <w:p w14:paraId="235D3A3A" w14:textId="77777777" w:rsidR="00A47669" w:rsidRDefault="00A47669" w:rsidP="00A47669">
      <w:pPr>
        <w:rPr>
          <w:rFonts w:asciiTheme="minorHAnsi" w:hAnsiTheme="minorHAnsi" w:cstheme="minorHAnsi"/>
        </w:rPr>
      </w:pPr>
    </w:p>
    <w:p w14:paraId="4A8F89E1" w14:textId="77777777" w:rsidR="00A47669" w:rsidRDefault="00A47669" w:rsidP="00A47669">
      <w:pPr>
        <w:rPr>
          <w:rFonts w:asciiTheme="minorHAnsi" w:hAnsiTheme="minorHAnsi" w:cstheme="minorHAnsi"/>
        </w:rPr>
      </w:pPr>
    </w:p>
    <w:p w14:paraId="7FA94929" w14:textId="77777777" w:rsidR="00A47669" w:rsidRDefault="00A47669" w:rsidP="00A47669">
      <w:pPr>
        <w:rPr>
          <w:rFonts w:asciiTheme="minorHAnsi" w:hAnsiTheme="minorHAnsi" w:cstheme="minorHAnsi"/>
        </w:rPr>
      </w:pPr>
    </w:p>
    <w:p w14:paraId="1C68B497" w14:textId="77777777" w:rsidR="00A47669" w:rsidRDefault="00A47669" w:rsidP="00A47669">
      <w:pPr>
        <w:rPr>
          <w:rFonts w:asciiTheme="minorHAnsi" w:hAnsiTheme="minorHAnsi" w:cstheme="minorHAnsi"/>
        </w:rPr>
      </w:pPr>
    </w:p>
    <w:p w14:paraId="77E4C0B8" w14:textId="77777777" w:rsidR="00A47669" w:rsidRPr="002A0D1D" w:rsidRDefault="00A47669" w:rsidP="00A47669">
      <w:pPr>
        <w:rPr>
          <w:rFonts w:asciiTheme="minorHAnsi" w:hAnsiTheme="minorHAnsi" w:cstheme="minorHAnsi"/>
        </w:rPr>
      </w:pPr>
    </w:p>
    <w:p w14:paraId="1EC6BCFC" w14:textId="77777777" w:rsidR="004B37BE" w:rsidRDefault="004B37BE">
      <w:pPr>
        <w:spacing w:after="160" w:line="259" w:lineRule="auto"/>
        <w:rPr>
          <w:rFonts w:asciiTheme="minorHAnsi" w:hAnsiTheme="minorHAnsi" w:cstheme="minorHAnsi"/>
          <w:b/>
          <w:bCs/>
        </w:rPr>
      </w:pPr>
      <w:r>
        <w:rPr>
          <w:rFonts w:asciiTheme="minorHAnsi" w:hAnsiTheme="minorHAnsi" w:cstheme="minorHAnsi"/>
          <w:b/>
          <w:bCs/>
        </w:rPr>
        <w:br w:type="page"/>
      </w:r>
    </w:p>
    <w:p w14:paraId="1DC25812" w14:textId="2F6708BB" w:rsidR="00A47669" w:rsidRPr="002A0D1D" w:rsidRDefault="00A47669" w:rsidP="00A47669">
      <w:pPr>
        <w:widowControl w:val="0"/>
        <w:autoSpaceDE w:val="0"/>
        <w:autoSpaceDN w:val="0"/>
        <w:adjustRightInd w:val="0"/>
        <w:rPr>
          <w:rFonts w:asciiTheme="minorHAnsi" w:hAnsiTheme="minorHAnsi" w:cstheme="minorHAnsi"/>
        </w:rPr>
      </w:pPr>
      <w:r w:rsidRPr="002A0D1D">
        <w:rPr>
          <w:rFonts w:asciiTheme="minorHAnsi" w:hAnsiTheme="minorHAnsi" w:cstheme="minorHAnsi"/>
          <w:b/>
          <w:bCs/>
        </w:rPr>
        <w:lastRenderedPageBreak/>
        <w:t xml:space="preserve">VSEBINA:  </w:t>
      </w:r>
    </w:p>
    <w:p w14:paraId="43B95C84" w14:textId="77777777" w:rsidR="00A47669" w:rsidRPr="002A0D1D" w:rsidRDefault="00A47669" w:rsidP="00A47669">
      <w:pPr>
        <w:widowControl w:val="0"/>
        <w:autoSpaceDE w:val="0"/>
        <w:autoSpaceDN w:val="0"/>
        <w:adjustRightInd w:val="0"/>
        <w:rPr>
          <w:rFonts w:asciiTheme="minorHAnsi" w:hAnsiTheme="minorHAnsi" w:cstheme="minorHAnsi"/>
        </w:rPr>
      </w:pPr>
    </w:p>
    <w:p w14:paraId="391F13B6" w14:textId="77777777" w:rsidR="00A47669" w:rsidRDefault="00A47669" w:rsidP="00A47669">
      <w:pPr>
        <w:widowControl w:val="0"/>
        <w:autoSpaceDE w:val="0"/>
        <w:autoSpaceDN w:val="0"/>
        <w:adjustRightInd w:val="0"/>
        <w:rPr>
          <w:rFonts w:asciiTheme="minorHAnsi" w:hAnsiTheme="minorHAnsi" w:cstheme="minorHAnsi"/>
          <w:b/>
          <w:bCs/>
        </w:rPr>
      </w:pPr>
      <w:r w:rsidRPr="002A0D1D">
        <w:rPr>
          <w:rFonts w:asciiTheme="minorHAnsi" w:hAnsiTheme="minorHAnsi" w:cstheme="minorHAnsi"/>
          <w:b/>
          <w:bCs/>
        </w:rPr>
        <w:t>A) Povabilo k oddaji ponudbe</w:t>
      </w:r>
    </w:p>
    <w:p w14:paraId="618534FF" w14:textId="77777777" w:rsidR="00056DCB" w:rsidRPr="002A0D1D" w:rsidRDefault="00056DCB" w:rsidP="00A47669">
      <w:pPr>
        <w:widowControl w:val="0"/>
        <w:autoSpaceDE w:val="0"/>
        <w:autoSpaceDN w:val="0"/>
        <w:adjustRightInd w:val="0"/>
        <w:rPr>
          <w:rFonts w:asciiTheme="minorHAnsi" w:hAnsiTheme="minorHAnsi" w:cstheme="minorHAnsi"/>
        </w:rPr>
      </w:pPr>
    </w:p>
    <w:p w14:paraId="78440C33" w14:textId="2C6250B9" w:rsidR="00A47669" w:rsidRDefault="00A47669" w:rsidP="00A47669">
      <w:pPr>
        <w:widowControl w:val="0"/>
        <w:autoSpaceDE w:val="0"/>
        <w:autoSpaceDN w:val="0"/>
        <w:adjustRightInd w:val="0"/>
        <w:rPr>
          <w:rFonts w:asciiTheme="minorHAnsi" w:hAnsiTheme="minorHAnsi" w:cstheme="minorHAnsi"/>
          <w:b/>
          <w:bCs/>
        </w:rPr>
      </w:pPr>
      <w:r w:rsidRPr="002A0D1D">
        <w:rPr>
          <w:rFonts w:asciiTheme="minorHAnsi" w:hAnsiTheme="minorHAnsi" w:cstheme="minorHAnsi"/>
          <w:b/>
          <w:bCs/>
        </w:rPr>
        <w:t xml:space="preserve">B) Navodila udeležencem za izdelavo </w:t>
      </w:r>
      <w:r w:rsidR="002E0008">
        <w:rPr>
          <w:rFonts w:asciiTheme="minorHAnsi" w:hAnsiTheme="minorHAnsi" w:cstheme="minorHAnsi"/>
          <w:b/>
          <w:bCs/>
        </w:rPr>
        <w:t>ponudbe</w:t>
      </w:r>
    </w:p>
    <w:p w14:paraId="7937D2A3" w14:textId="77777777" w:rsidR="00056DCB" w:rsidRPr="002A0D1D" w:rsidRDefault="00056DCB" w:rsidP="00A47669">
      <w:pPr>
        <w:widowControl w:val="0"/>
        <w:autoSpaceDE w:val="0"/>
        <w:autoSpaceDN w:val="0"/>
        <w:adjustRightInd w:val="0"/>
        <w:rPr>
          <w:rFonts w:asciiTheme="minorHAnsi" w:hAnsiTheme="minorHAnsi" w:cstheme="minorHAnsi"/>
        </w:rPr>
      </w:pPr>
    </w:p>
    <w:p w14:paraId="6594ED9F" w14:textId="77777777" w:rsidR="00A47669" w:rsidRPr="002A0D1D" w:rsidRDefault="00A47669" w:rsidP="00A47669">
      <w:pPr>
        <w:widowControl w:val="0"/>
        <w:autoSpaceDE w:val="0"/>
        <w:autoSpaceDN w:val="0"/>
        <w:adjustRightInd w:val="0"/>
        <w:rPr>
          <w:rFonts w:asciiTheme="minorHAnsi" w:hAnsiTheme="minorHAnsi" w:cstheme="minorHAnsi"/>
          <w:b/>
          <w:bCs/>
        </w:rPr>
      </w:pPr>
      <w:r w:rsidRPr="002A0D1D">
        <w:rPr>
          <w:rFonts w:asciiTheme="minorHAnsi" w:hAnsiTheme="minorHAnsi" w:cstheme="minorHAnsi"/>
          <w:b/>
          <w:bCs/>
        </w:rPr>
        <w:t>C) Obrazci:</w:t>
      </w:r>
    </w:p>
    <w:p w14:paraId="1D6CD896" w14:textId="3BA1EF98"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ponudbeni predračun (OBR-1)</w:t>
      </w:r>
      <w:r w:rsidR="008B73B8">
        <w:rPr>
          <w:rFonts w:asciiTheme="minorHAnsi" w:hAnsiTheme="minorHAnsi" w:cstheme="minorHAnsi"/>
        </w:rPr>
        <w:t>;</w:t>
      </w:r>
    </w:p>
    <w:p w14:paraId="73BDB493" w14:textId="4E716CB7"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ponudbe (</w:t>
      </w:r>
      <w:r>
        <w:rPr>
          <w:rFonts w:asciiTheme="minorHAnsi" w:hAnsiTheme="minorHAnsi" w:cstheme="minorHAnsi"/>
        </w:rPr>
        <w:t>PONUDBA)</w:t>
      </w:r>
      <w:r w:rsidR="008B73B8">
        <w:rPr>
          <w:rFonts w:asciiTheme="minorHAnsi" w:hAnsiTheme="minorHAnsi" w:cstheme="minorHAnsi"/>
        </w:rPr>
        <w:t>;</w:t>
      </w:r>
    </w:p>
    <w:p w14:paraId="4FC5738C" w14:textId="706481CB"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 xml:space="preserve">Obrazec izjave o neobstoju izključitvenih </w:t>
      </w:r>
      <w:r>
        <w:rPr>
          <w:rFonts w:asciiTheme="minorHAnsi" w:hAnsiTheme="minorHAnsi" w:cstheme="minorHAnsi"/>
        </w:rPr>
        <w:t>razlogov in pooblastilo (OBR-2)</w:t>
      </w:r>
      <w:r w:rsidR="008B73B8">
        <w:rPr>
          <w:rFonts w:asciiTheme="minorHAnsi" w:hAnsiTheme="minorHAnsi" w:cstheme="minorHAnsi"/>
        </w:rPr>
        <w:t>;</w:t>
      </w:r>
    </w:p>
    <w:p w14:paraId="64EE9D58" w14:textId="5AD4365D"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pooblastila za pridobitev potrdila iz kazenske evidence fizičnih oseb</w:t>
      </w:r>
      <w:r>
        <w:rPr>
          <w:rFonts w:asciiTheme="minorHAnsi" w:hAnsiTheme="minorHAnsi" w:cstheme="minorHAnsi"/>
        </w:rPr>
        <w:t xml:space="preserve"> (OBR-2.1)</w:t>
      </w:r>
      <w:r w:rsidR="008B73B8">
        <w:rPr>
          <w:rFonts w:asciiTheme="minorHAnsi" w:hAnsiTheme="minorHAnsi" w:cstheme="minorHAnsi"/>
        </w:rPr>
        <w:t>;</w:t>
      </w:r>
    </w:p>
    <w:p w14:paraId="311730DB" w14:textId="77777777"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p</w:t>
      </w:r>
      <w:r>
        <w:rPr>
          <w:rFonts w:asciiTheme="minorHAnsi" w:hAnsiTheme="minorHAnsi" w:cstheme="minorHAnsi"/>
        </w:rPr>
        <w:t>odizvajalcev v ponudbi (OBR-3);</w:t>
      </w:r>
    </w:p>
    <w:p w14:paraId="61BA0D02" w14:textId="071E2737" w:rsidR="00A47669"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 xml:space="preserve">Obrazec </w:t>
      </w:r>
      <w:r w:rsidR="005C1879">
        <w:rPr>
          <w:rFonts w:asciiTheme="minorHAnsi" w:hAnsiTheme="minorHAnsi" w:cstheme="minorHAnsi"/>
        </w:rPr>
        <w:t>okvirnega sporazuma</w:t>
      </w:r>
      <w:r w:rsidRPr="002A0D1D">
        <w:rPr>
          <w:rFonts w:asciiTheme="minorHAnsi" w:hAnsiTheme="minorHAnsi" w:cstheme="minorHAnsi"/>
        </w:rPr>
        <w:t xml:space="preserve"> (OBR-5)</w:t>
      </w:r>
      <w:r w:rsidR="008B73B8">
        <w:rPr>
          <w:rFonts w:asciiTheme="minorHAnsi" w:hAnsiTheme="minorHAnsi" w:cstheme="minorHAnsi"/>
        </w:rPr>
        <w:t>;</w:t>
      </w:r>
    </w:p>
    <w:p w14:paraId="31205BCC" w14:textId="40BEFEED" w:rsidR="00FD2683" w:rsidRDefault="00FD2683" w:rsidP="003E7621">
      <w:pPr>
        <w:pStyle w:val="Odstavekseznama"/>
        <w:widowControl w:val="0"/>
        <w:numPr>
          <w:ilvl w:val="0"/>
          <w:numId w:val="29"/>
        </w:numPr>
        <w:autoSpaceDE w:val="0"/>
        <w:ind w:left="709"/>
        <w:jc w:val="both"/>
        <w:rPr>
          <w:rFonts w:asciiTheme="minorHAnsi" w:hAnsiTheme="minorHAnsi" w:cstheme="minorHAnsi"/>
        </w:rPr>
      </w:pPr>
      <w:r>
        <w:rPr>
          <w:rFonts w:asciiTheme="minorHAnsi" w:hAnsiTheme="minorHAnsi" w:cstheme="minorHAnsi"/>
        </w:rPr>
        <w:t>Obrazec zavarovanja za dobro izvedbo pogodbenih obveznosti (OBR-6);</w:t>
      </w:r>
    </w:p>
    <w:p w14:paraId="518C7A86" w14:textId="02623DFC" w:rsidR="001543ED" w:rsidRPr="002A0D1D" w:rsidRDefault="001543ED" w:rsidP="003E7621">
      <w:pPr>
        <w:pStyle w:val="Odstavekseznama"/>
        <w:widowControl w:val="0"/>
        <w:numPr>
          <w:ilvl w:val="0"/>
          <w:numId w:val="29"/>
        </w:numPr>
        <w:autoSpaceDE w:val="0"/>
        <w:ind w:left="709"/>
        <w:jc w:val="both"/>
        <w:rPr>
          <w:rFonts w:asciiTheme="minorHAnsi" w:hAnsiTheme="minorHAnsi" w:cstheme="minorHAnsi"/>
        </w:rPr>
      </w:pPr>
      <w:r>
        <w:rPr>
          <w:rFonts w:asciiTheme="minorHAnsi" w:hAnsiTheme="minorHAnsi" w:cstheme="minorHAnsi"/>
        </w:rPr>
        <w:t>Obrazec seznama kadrov (OBR-10);</w:t>
      </w:r>
    </w:p>
    <w:p w14:paraId="3178F2F4" w14:textId="35F237F4"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izjave o udeležbi fizičnih in pravnih oseb v lastništvu gospodarskega subjekta</w:t>
      </w:r>
      <w:r>
        <w:rPr>
          <w:rFonts w:asciiTheme="minorHAnsi" w:hAnsiTheme="minorHAnsi" w:cstheme="minorHAnsi"/>
        </w:rPr>
        <w:t xml:space="preserve"> (OBR-11)</w:t>
      </w:r>
      <w:r w:rsidR="008B73B8">
        <w:rPr>
          <w:rFonts w:asciiTheme="minorHAnsi" w:hAnsiTheme="minorHAnsi" w:cstheme="minorHAnsi"/>
        </w:rPr>
        <w:t>;</w:t>
      </w:r>
    </w:p>
    <w:p w14:paraId="080D4DAA" w14:textId="28594EC7"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 xml:space="preserve">Obrazec izjave gospodarskega subjekta </w:t>
      </w:r>
      <w:r>
        <w:rPr>
          <w:rFonts w:asciiTheme="minorHAnsi" w:hAnsiTheme="minorHAnsi" w:cstheme="minorHAnsi"/>
        </w:rPr>
        <w:t>(OBR-12)</w:t>
      </w:r>
      <w:r w:rsidR="008B73B8">
        <w:rPr>
          <w:rFonts w:asciiTheme="minorHAnsi" w:hAnsiTheme="minorHAnsi" w:cstheme="minorHAnsi"/>
        </w:rPr>
        <w:t>;</w:t>
      </w:r>
    </w:p>
    <w:p w14:paraId="01693021" w14:textId="052FF88C" w:rsidR="00A47669"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soglasja k odpravi računskih napak (OBR-13</w:t>
      </w:r>
      <w:r>
        <w:rPr>
          <w:rFonts w:asciiTheme="minorHAnsi" w:hAnsiTheme="minorHAnsi" w:cstheme="minorHAnsi"/>
        </w:rPr>
        <w:t>)</w:t>
      </w:r>
      <w:r w:rsidR="008B73B8">
        <w:rPr>
          <w:rFonts w:asciiTheme="minorHAnsi" w:hAnsiTheme="minorHAnsi" w:cstheme="minorHAnsi"/>
        </w:rPr>
        <w:t>;</w:t>
      </w:r>
    </w:p>
    <w:p w14:paraId="331DE827" w14:textId="77777777" w:rsidR="00452143" w:rsidRDefault="00873478" w:rsidP="00452143">
      <w:pPr>
        <w:pStyle w:val="Odstavekseznama"/>
        <w:widowControl w:val="0"/>
        <w:numPr>
          <w:ilvl w:val="0"/>
          <w:numId w:val="29"/>
        </w:numPr>
        <w:autoSpaceDE w:val="0"/>
        <w:ind w:left="709"/>
        <w:jc w:val="both"/>
        <w:rPr>
          <w:rFonts w:asciiTheme="minorHAnsi" w:hAnsiTheme="minorHAnsi" w:cstheme="minorHAnsi"/>
        </w:rPr>
      </w:pPr>
      <w:r>
        <w:rPr>
          <w:rFonts w:asciiTheme="minorHAnsi" w:hAnsiTheme="minorHAnsi" w:cstheme="minorHAnsi"/>
        </w:rPr>
        <w:t xml:space="preserve">Obrazec popisa storitev (xlxs. </w:t>
      </w:r>
      <w:r w:rsidR="004733BB">
        <w:rPr>
          <w:rFonts w:asciiTheme="minorHAnsi" w:hAnsiTheme="minorHAnsi" w:cstheme="minorHAnsi"/>
        </w:rPr>
        <w:t>d</w:t>
      </w:r>
      <w:r>
        <w:rPr>
          <w:rFonts w:asciiTheme="minorHAnsi" w:hAnsiTheme="minorHAnsi" w:cstheme="minorHAnsi"/>
        </w:rPr>
        <w:t>atoteka);</w:t>
      </w:r>
    </w:p>
    <w:p w14:paraId="2CB2FDC6" w14:textId="46BD8E6A" w:rsidR="00452143" w:rsidRPr="00452143" w:rsidRDefault="00452143" w:rsidP="00452143">
      <w:pPr>
        <w:pStyle w:val="Odstavekseznama"/>
        <w:widowControl w:val="0"/>
        <w:numPr>
          <w:ilvl w:val="0"/>
          <w:numId w:val="29"/>
        </w:numPr>
        <w:autoSpaceDE w:val="0"/>
        <w:ind w:left="709"/>
        <w:jc w:val="both"/>
        <w:rPr>
          <w:rFonts w:asciiTheme="minorHAnsi" w:hAnsiTheme="minorHAnsi" w:cstheme="minorHAnsi"/>
        </w:rPr>
      </w:pPr>
      <w:r w:rsidRPr="00452143">
        <w:rPr>
          <w:rFonts w:asciiTheme="minorHAnsi" w:hAnsiTheme="minorHAnsi" w:cstheme="minorHAnsi"/>
        </w:rPr>
        <w:t>Obseg in zahteve naročnika za »</w:t>
      </w:r>
      <w:r w:rsidR="0049439B">
        <w:rPr>
          <w:rFonts w:asciiTheme="minorHAnsi" w:hAnsiTheme="minorHAnsi" w:cstheme="minorHAnsi"/>
        </w:rPr>
        <w:t>I</w:t>
      </w:r>
      <w:r w:rsidRPr="00452143">
        <w:rPr>
          <w:rFonts w:asciiTheme="minorHAnsi" w:hAnsiTheme="minorHAnsi" w:cstheme="minorHAnsi"/>
        </w:rPr>
        <w:t>zvajanje analiz pitne vode« za obdobje 01.09.2026 do 01.09.2030</w:t>
      </w:r>
      <w:r>
        <w:rPr>
          <w:rFonts w:asciiTheme="minorHAnsi" w:hAnsiTheme="minorHAnsi" w:cstheme="minorHAnsi"/>
        </w:rPr>
        <w:t>;</w:t>
      </w:r>
    </w:p>
    <w:p w14:paraId="2ABB23CA" w14:textId="77777777" w:rsidR="000B2E5D" w:rsidRDefault="000B2E5D" w:rsidP="000B2E5D">
      <w:pPr>
        <w:pStyle w:val="Odstavekseznama"/>
        <w:widowControl w:val="0"/>
        <w:numPr>
          <w:ilvl w:val="0"/>
          <w:numId w:val="29"/>
        </w:numPr>
        <w:autoSpaceDE w:val="0"/>
        <w:ind w:left="709"/>
        <w:jc w:val="both"/>
        <w:rPr>
          <w:rFonts w:asciiTheme="minorHAnsi" w:hAnsiTheme="minorHAnsi" w:cstheme="minorHAnsi"/>
        </w:rPr>
      </w:pPr>
      <w:r w:rsidRPr="00A04301">
        <w:rPr>
          <w:rFonts w:asciiTheme="minorHAnsi" w:hAnsiTheme="minorHAnsi" w:cstheme="minorHAnsi"/>
        </w:rPr>
        <w:t>Plan notranjega nadzora-PNN</w:t>
      </w:r>
      <w:r>
        <w:rPr>
          <w:rFonts w:asciiTheme="minorHAnsi" w:hAnsiTheme="minorHAnsi" w:cstheme="minorHAnsi"/>
        </w:rPr>
        <w:t>;</w:t>
      </w:r>
    </w:p>
    <w:p w14:paraId="355DA3F3" w14:textId="2DA7FA0F" w:rsidR="000B2E5D" w:rsidRPr="000B2E5D" w:rsidRDefault="000B2E5D" w:rsidP="000B2E5D">
      <w:pPr>
        <w:pStyle w:val="Odstavekseznama"/>
        <w:widowControl w:val="0"/>
        <w:numPr>
          <w:ilvl w:val="0"/>
          <w:numId w:val="29"/>
        </w:numPr>
        <w:autoSpaceDE w:val="0"/>
        <w:ind w:left="709"/>
        <w:jc w:val="both"/>
        <w:rPr>
          <w:rFonts w:asciiTheme="minorHAnsi" w:hAnsiTheme="minorHAnsi" w:cstheme="minorHAnsi"/>
        </w:rPr>
      </w:pPr>
      <w:r w:rsidRPr="000B2E5D">
        <w:rPr>
          <w:rFonts w:asciiTheme="minorHAnsi" w:hAnsiTheme="minorHAnsi" w:cstheme="minorHAnsi"/>
        </w:rPr>
        <w:t>Sklopi parametrov.</w:t>
      </w:r>
    </w:p>
    <w:p w14:paraId="21B0778E" w14:textId="62360B39" w:rsidR="00A47669"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ESPD (xml. datoteka)</w:t>
      </w:r>
      <w:r w:rsidR="008B73B8">
        <w:rPr>
          <w:rFonts w:asciiTheme="minorHAnsi" w:hAnsiTheme="minorHAnsi" w:cstheme="minorHAnsi"/>
        </w:rPr>
        <w:t>.</w:t>
      </w:r>
    </w:p>
    <w:p w14:paraId="6A433808" w14:textId="77777777" w:rsidR="000B2E5D" w:rsidRPr="000B2E5D" w:rsidRDefault="000B2E5D" w:rsidP="000B2E5D">
      <w:pPr>
        <w:widowControl w:val="0"/>
        <w:autoSpaceDE w:val="0"/>
        <w:ind w:left="349"/>
        <w:jc w:val="both"/>
        <w:rPr>
          <w:rFonts w:asciiTheme="minorHAnsi" w:hAnsiTheme="minorHAnsi" w:cstheme="minorHAnsi"/>
        </w:rPr>
      </w:pPr>
    </w:p>
    <w:p w14:paraId="09E74101" w14:textId="77777777" w:rsidR="00A47669" w:rsidRDefault="00A47669" w:rsidP="003E7621">
      <w:pPr>
        <w:pStyle w:val="Odstavekseznama"/>
        <w:widowControl w:val="0"/>
        <w:autoSpaceDE w:val="0"/>
        <w:ind w:left="709"/>
        <w:jc w:val="both"/>
        <w:rPr>
          <w:rFonts w:asciiTheme="minorHAnsi" w:hAnsiTheme="minorHAnsi" w:cstheme="minorHAnsi"/>
        </w:rPr>
      </w:pPr>
    </w:p>
    <w:p w14:paraId="07B5829B"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59603379"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5AA38784"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4E92B5A2"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D4EEA28"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4CDEBA7F"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17A58B5B"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44DFE724"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5CB33C0C"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3138EBF"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00580EEE"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4D417642"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362ABDA"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5B67A54F"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323D9CBE"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00B30516"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ED6CB38"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413F2652"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2EADEA49"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101CBD5" w14:textId="77777777" w:rsidR="003D18CA" w:rsidRDefault="003D18CA">
      <w:pPr>
        <w:spacing w:after="160" w:line="259" w:lineRule="auto"/>
        <w:rPr>
          <w:rFonts w:asciiTheme="minorHAnsi" w:hAnsiTheme="minorHAnsi" w:cstheme="minorHAnsi"/>
        </w:rPr>
      </w:pPr>
      <w:r>
        <w:rPr>
          <w:rFonts w:asciiTheme="minorHAnsi" w:hAnsiTheme="minorHAnsi" w:cstheme="minorHAnsi"/>
        </w:rPr>
        <w:br w:type="page"/>
      </w:r>
    </w:p>
    <w:p w14:paraId="1CF59800" w14:textId="77777777" w:rsidR="00A47669" w:rsidRPr="00303B7F" w:rsidRDefault="00A47669" w:rsidP="00A47669">
      <w:pPr>
        <w:pStyle w:val="Naslov1"/>
        <w:keepLines w:val="0"/>
        <w:numPr>
          <w:ilvl w:val="0"/>
          <w:numId w:val="4"/>
        </w:numPr>
        <w:suppressAutoHyphens/>
        <w:spacing w:after="60"/>
        <w:ind w:left="426" w:hanging="425"/>
        <w:rPr>
          <w:rFonts w:asciiTheme="minorHAnsi" w:hAnsiTheme="minorHAnsi" w:cstheme="minorHAnsi"/>
          <w:b/>
          <w:bCs/>
          <w:color w:val="auto"/>
          <w:sz w:val="24"/>
          <w:szCs w:val="24"/>
        </w:rPr>
      </w:pPr>
      <w:bookmarkStart w:id="0" w:name="_Toc234571563"/>
      <w:r w:rsidRPr="00303B7F">
        <w:rPr>
          <w:rFonts w:asciiTheme="minorHAnsi" w:hAnsiTheme="minorHAnsi" w:cstheme="minorHAnsi"/>
          <w:b/>
          <w:bCs/>
          <w:color w:val="auto"/>
          <w:sz w:val="24"/>
          <w:szCs w:val="24"/>
        </w:rPr>
        <w:lastRenderedPageBreak/>
        <w:t>A) POVABILO K ODDAJI PONUDBE</w:t>
      </w:r>
      <w:bookmarkEnd w:id="0"/>
    </w:p>
    <w:p w14:paraId="14D507E0"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p>
    <w:p w14:paraId="4B9BE7FA" w14:textId="27A62519"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r w:rsidRPr="002A0D1D">
        <w:rPr>
          <w:rFonts w:asciiTheme="minorHAnsi" w:hAnsiTheme="minorHAnsi" w:cstheme="minorHAnsi"/>
          <w:i w:val="0"/>
          <w:kern w:val="0"/>
          <w:sz w:val="24"/>
          <w:szCs w:val="24"/>
          <w:lang w:val="sl-SI" w:eastAsia="sl-SI" w:bidi="ar-SA"/>
        </w:rPr>
        <w:t xml:space="preserve">Na podlagi 40. člena ZJN-3 (Uradni list RS, št. </w:t>
      </w:r>
      <w:hyperlink r:id="rId9" w:tgtFrame="_blank" w:tooltip="Zakon o javnem naročanju (ZJN-3)" w:history="1">
        <w:r w:rsidRPr="002A0D1D">
          <w:rPr>
            <w:rFonts w:asciiTheme="minorHAnsi" w:hAnsiTheme="minorHAnsi" w:cstheme="minorHAnsi"/>
            <w:i w:val="0"/>
            <w:kern w:val="0"/>
            <w:sz w:val="24"/>
            <w:szCs w:val="24"/>
            <w:lang w:val="sl-SI" w:eastAsia="sl-SI" w:bidi="ar-SA"/>
          </w:rPr>
          <w:t>91/15</w:t>
        </w:r>
      </w:hyperlink>
      <w:r w:rsidR="0043043D">
        <w:rPr>
          <w:rFonts w:asciiTheme="minorHAnsi" w:hAnsiTheme="minorHAnsi" w:cstheme="minorHAnsi"/>
          <w:i w:val="0"/>
          <w:kern w:val="0"/>
          <w:sz w:val="24"/>
          <w:szCs w:val="24"/>
          <w:lang w:val="sl-SI" w:eastAsia="sl-SI" w:bidi="ar-SA"/>
        </w:rPr>
        <w:t xml:space="preserve"> s spremembami</w:t>
      </w:r>
      <w:r w:rsidRPr="002A0D1D">
        <w:rPr>
          <w:rFonts w:asciiTheme="minorHAnsi" w:hAnsiTheme="minorHAnsi" w:cstheme="minorHAnsi"/>
          <w:i w:val="0"/>
          <w:kern w:val="0"/>
          <w:sz w:val="24"/>
          <w:szCs w:val="24"/>
          <w:lang w:val="sl-SI" w:eastAsia="sl-SI" w:bidi="ar-SA"/>
        </w:rPr>
        <w:t xml:space="preserve">; v nadaljevanju: ZJN-3), skladno z ostalimi veljavnimi predpisi, ki urejajo področje javnih naročil ter predpisi, ki urejajo področje predmeta javnega naročila, </w:t>
      </w:r>
      <w:r w:rsidR="0043043D" w:rsidRPr="00F6125A">
        <w:rPr>
          <w:rFonts w:asciiTheme="minorHAnsi" w:hAnsiTheme="minorHAnsi" w:cstheme="minorHAnsi"/>
          <w:i w:val="0"/>
          <w:kern w:val="0"/>
          <w:sz w:val="24"/>
          <w:szCs w:val="24"/>
          <w:lang w:val="sl-SI" w:eastAsia="sl-SI" w:bidi="ar-SA"/>
        </w:rPr>
        <w:t>Javno podjetje VODOVOD SISTEMA B d.o.o., Trg zmage 5, 9000 Murska Sobota, ki ga zastopa direktor Boštjan Zver</w:t>
      </w:r>
      <w:r w:rsidR="0043043D" w:rsidRPr="00170C54">
        <w:rPr>
          <w:rFonts w:asciiTheme="minorHAnsi" w:hAnsiTheme="minorHAnsi" w:cstheme="minorHAnsi"/>
          <w:i w:val="0"/>
          <w:kern w:val="0"/>
          <w:sz w:val="24"/>
          <w:szCs w:val="24"/>
          <w:lang w:val="sl-SI" w:eastAsia="sl-SI" w:bidi="ar-SA"/>
        </w:rPr>
        <w:t xml:space="preserve"> (v nadaljevanju: naročnik</w:t>
      </w:r>
      <w:r w:rsidR="0043043D" w:rsidRPr="00B55546">
        <w:rPr>
          <w:rFonts w:asciiTheme="minorHAnsi" w:hAnsiTheme="minorHAnsi" w:cstheme="minorHAnsi"/>
          <w:i w:val="0"/>
          <w:sz w:val="24"/>
          <w:szCs w:val="24"/>
        </w:rPr>
        <w:t xml:space="preserve"> </w:t>
      </w:r>
      <w:r w:rsidR="000213FF" w:rsidRPr="00B55546">
        <w:rPr>
          <w:rFonts w:asciiTheme="minorHAnsi" w:hAnsiTheme="minorHAnsi" w:cstheme="minorHAnsi"/>
          <w:i w:val="0"/>
          <w:sz w:val="24"/>
          <w:szCs w:val="24"/>
        </w:rPr>
        <w:t>(v nadaljevanju</w:t>
      </w:r>
      <w:r w:rsidR="000F7D09">
        <w:rPr>
          <w:rFonts w:asciiTheme="minorHAnsi" w:hAnsiTheme="minorHAnsi" w:cstheme="minorHAnsi"/>
          <w:i w:val="0"/>
          <w:sz w:val="24"/>
          <w:szCs w:val="24"/>
        </w:rPr>
        <w:t xml:space="preserve">: </w:t>
      </w:r>
      <w:r w:rsidR="000213FF" w:rsidRPr="00B55546">
        <w:rPr>
          <w:rFonts w:asciiTheme="minorHAnsi" w:hAnsiTheme="minorHAnsi" w:cstheme="minorHAnsi"/>
          <w:i w:val="0"/>
          <w:sz w:val="24"/>
          <w:szCs w:val="24"/>
        </w:rPr>
        <w:t>naročnik)</w:t>
      </w:r>
      <w:r w:rsidR="000213FF">
        <w:rPr>
          <w:rFonts w:asciiTheme="minorHAnsi" w:hAnsiTheme="minorHAnsi" w:cstheme="minorHAnsi"/>
          <w:i w:val="0"/>
          <w:sz w:val="24"/>
          <w:szCs w:val="24"/>
        </w:rPr>
        <w:t xml:space="preserve"> </w:t>
      </w:r>
      <w:r w:rsidRPr="002A0D1D">
        <w:rPr>
          <w:rFonts w:asciiTheme="minorHAnsi" w:hAnsiTheme="minorHAnsi" w:cstheme="minorHAnsi"/>
          <w:i w:val="0"/>
          <w:kern w:val="0"/>
          <w:sz w:val="24"/>
          <w:szCs w:val="24"/>
          <w:lang w:val="sl-SI" w:eastAsia="sl-SI" w:bidi="ar-SA"/>
        </w:rPr>
        <w:t xml:space="preserve">vabi ponudnike, da oddajo </w:t>
      </w:r>
      <w:r w:rsidR="000213FF">
        <w:rPr>
          <w:rFonts w:asciiTheme="minorHAnsi" w:hAnsiTheme="minorHAnsi" w:cstheme="minorHAnsi"/>
          <w:i w:val="0"/>
          <w:kern w:val="0"/>
          <w:sz w:val="24"/>
          <w:szCs w:val="24"/>
          <w:lang w:val="sl-SI" w:eastAsia="sl-SI" w:bidi="ar-SA"/>
        </w:rPr>
        <w:t xml:space="preserve">ponudbo </w:t>
      </w:r>
      <w:r w:rsidR="000213FF" w:rsidRPr="004A7151">
        <w:rPr>
          <w:rFonts w:asciiTheme="minorHAnsi" w:hAnsiTheme="minorHAnsi" w:cstheme="minorHAnsi"/>
          <w:i w:val="0"/>
          <w:sz w:val="24"/>
          <w:szCs w:val="24"/>
        </w:rPr>
        <w:t xml:space="preserve">za </w:t>
      </w:r>
      <w:r w:rsidR="00AD7158">
        <w:rPr>
          <w:rFonts w:asciiTheme="minorHAnsi" w:hAnsiTheme="minorHAnsi" w:cstheme="minorHAnsi"/>
          <w:i w:val="0"/>
          <w:sz w:val="24"/>
          <w:szCs w:val="24"/>
        </w:rPr>
        <w:t>izvajanje storitve analize pitne vode.</w:t>
      </w:r>
    </w:p>
    <w:p w14:paraId="371F463A" w14:textId="77777777" w:rsidR="00A47669" w:rsidRPr="002A0D1D" w:rsidRDefault="00A47669" w:rsidP="00A47669">
      <w:pPr>
        <w:pStyle w:val="Telobesedila"/>
        <w:jc w:val="both"/>
        <w:rPr>
          <w:rFonts w:asciiTheme="minorHAnsi" w:hAnsiTheme="minorHAnsi" w:cstheme="minorHAnsi"/>
          <w:sz w:val="24"/>
          <w:szCs w:val="24"/>
        </w:rPr>
      </w:pPr>
    </w:p>
    <w:p w14:paraId="45D5E1D5"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r w:rsidRPr="002A0D1D">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39457C26"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p>
    <w:p w14:paraId="39B89A7E" w14:textId="77777777" w:rsidR="00A47669" w:rsidRPr="002A0D1D" w:rsidRDefault="00A47669" w:rsidP="00A47669">
      <w:pPr>
        <w:widowControl w:val="0"/>
        <w:autoSpaceDE w:val="0"/>
        <w:jc w:val="both"/>
        <w:rPr>
          <w:rFonts w:asciiTheme="minorHAnsi" w:hAnsiTheme="minorHAnsi" w:cstheme="minorHAnsi"/>
        </w:rPr>
      </w:pPr>
    </w:p>
    <w:p w14:paraId="7A0BA1B2" w14:textId="77777777" w:rsidR="00A47669" w:rsidRPr="002A0D1D" w:rsidRDefault="00A47669" w:rsidP="00A47669">
      <w:pPr>
        <w:widowControl w:val="0"/>
        <w:autoSpaceDE w:val="0"/>
        <w:autoSpaceDN w:val="0"/>
        <w:adjustRightInd w:val="0"/>
        <w:jc w:val="both"/>
        <w:rPr>
          <w:rFonts w:asciiTheme="minorHAnsi" w:hAnsiTheme="minorHAnsi" w:cstheme="minorHAnsi"/>
          <w:b/>
        </w:rPr>
      </w:pPr>
      <w:r w:rsidRPr="002A0D1D">
        <w:rPr>
          <w:rFonts w:asciiTheme="minorHAnsi" w:hAnsiTheme="minorHAnsi" w:cstheme="minorHAnsi"/>
          <w:b/>
        </w:rPr>
        <w:t>ROK ZA ODDAJO PONUDBE JE ENAK ROKU, KI JE NAVEDEN V OBVESTILU O NAROČILU NA PORTALU JAVNIH NAROČIL.</w:t>
      </w:r>
    </w:p>
    <w:p w14:paraId="2B472645" w14:textId="77777777" w:rsidR="00A47669" w:rsidRPr="002A0D1D" w:rsidRDefault="00A47669" w:rsidP="00A47669">
      <w:pPr>
        <w:widowControl w:val="0"/>
        <w:autoSpaceDE w:val="0"/>
        <w:autoSpaceDN w:val="0"/>
        <w:adjustRightInd w:val="0"/>
        <w:jc w:val="both"/>
        <w:rPr>
          <w:rFonts w:asciiTheme="minorHAnsi" w:hAnsiTheme="minorHAnsi" w:cstheme="minorHAnsi"/>
          <w:b/>
        </w:rPr>
      </w:pPr>
      <w:r w:rsidRPr="002A0D1D">
        <w:rPr>
          <w:rFonts w:asciiTheme="minorHAnsi" w:hAnsiTheme="minorHAnsi" w:cstheme="minorHAnsi"/>
          <w:b/>
        </w:rPr>
        <w:t xml:space="preserve">  </w:t>
      </w:r>
    </w:p>
    <w:p w14:paraId="6394019A" w14:textId="77777777" w:rsidR="00A47669" w:rsidRDefault="00A47669" w:rsidP="00A47669">
      <w:pPr>
        <w:widowControl w:val="0"/>
        <w:autoSpaceDE w:val="0"/>
        <w:autoSpaceDN w:val="0"/>
        <w:adjustRightInd w:val="0"/>
        <w:jc w:val="both"/>
        <w:rPr>
          <w:rFonts w:asciiTheme="minorHAnsi" w:hAnsiTheme="minorHAnsi" w:cstheme="minorHAnsi"/>
        </w:rPr>
      </w:pPr>
      <w:r w:rsidRPr="002A0D1D">
        <w:rPr>
          <w:rFonts w:asciiTheme="minorHAnsi" w:hAnsiTheme="minorHAnsi" w:cstheme="minorHAnsi"/>
        </w:rPr>
        <w:t>Ponudnik odda ponudbo preko spletne aplikacije Ministrstva za javno upravo, ki je dosegljiva na spletnem naslovu</w:t>
      </w:r>
      <w:r>
        <w:rPr>
          <w:rFonts w:asciiTheme="minorHAnsi" w:hAnsiTheme="minorHAnsi" w:cstheme="minorHAnsi"/>
        </w:rPr>
        <w:t>:</w:t>
      </w:r>
    </w:p>
    <w:p w14:paraId="400E574C" w14:textId="77777777" w:rsidR="00A47669" w:rsidRPr="002A0D1D" w:rsidRDefault="00A47669" w:rsidP="00A47669">
      <w:pPr>
        <w:widowControl w:val="0"/>
        <w:autoSpaceDE w:val="0"/>
        <w:autoSpaceDN w:val="0"/>
        <w:adjustRightInd w:val="0"/>
        <w:jc w:val="both"/>
        <w:rPr>
          <w:rFonts w:asciiTheme="minorHAnsi" w:hAnsiTheme="minorHAnsi" w:cstheme="minorHAnsi"/>
        </w:rPr>
      </w:pPr>
      <w:hyperlink r:id="rId10" w:history="1">
        <w:r w:rsidRPr="002A0D1D">
          <w:rPr>
            <w:rStyle w:val="Hiperpovezava"/>
            <w:rFonts w:asciiTheme="minorHAnsi" w:hAnsiTheme="minorHAnsi" w:cstheme="minorHAnsi"/>
            <w:color w:val="auto"/>
          </w:rPr>
          <w:t>https://ejn.gov.si/ponudba/pages/aktualno/aktualna_javna_narocila.xhtml</w:t>
        </w:r>
      </w:hyperlink>
    </w:p>
    <w:p w14:paraId="0137DD19" w14:textId="77777777" w:rsidR="00A47669" w:rsidRPr="002A0D1D" w:rsidRDefault="00A47669" w:rsidP="00A47669">
      <w:pPr>
        <w:jc w:val="both"/>
        <w:rPr>
          <w:rFonts w:asciiTheme="minorHAnsi" w:hAnsiTheme="minorHAnsi" w:cstheme="minorHAnsi"/>
        </w:rPr>
      </w:pPr>
    </w:p>
    <w:p w14:paraId="5729BD6E"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Ponudnik v aplikaciji izbere predmetno javno naročilo in prične z oddajo ponudbe tako, da klikne na »sodeluj na javnem naročilu«.</w:t>
      </w:r>
    </w:p>
    <w:p w14:paraId="77550B63" w14:textId="77777777" w:rsidR="00A47669" w:rsidRPr="002A0D1D" w:rsidRDefault="00A47669" w:rsidP="00A47669">
      <w:pPr>
        <w:jc w:val="both"/>
        <w:rPr>
          <w:rFonts w:asciiTheme="minorHAnsi" w:hAnsiTheme="minorHAnsi" w:cstheme="minorHAnsi"/>
        </w:rPr>
      </w:pPr>
    </w:p>
    <w:p w14:paraId="14A2C5E2"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OPOZORILO:</w:t>
      </w:r>
    </w:p>
    <w:p w14:paraId="438E3EC0"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30A28D0" w14:textId="77777777" w:rsidR="00A47669" w:rsidRPr="002A0D1D" w:rsidRDefault="00A47669" w:rsidP="00A47669">
      <w:pPr>
        <w:widowControl w:val="0"/>
        <w:autoSpaceDE w:val="0"/>
        <w:autoSpaceDN w:val="0"/>
        <w:adjustRightInd w:val="0"/>
        <w:jc w:val="both"/>
        <w:rPr>
          <w:rFonts w:asciiTheme="minorHAnsi" w:hAnsiTheme="minorHAnsi" w:cstheme="minorHAnsi"/>
          <w:b/>
          <w:highlight w:val="yellow"/>
        </w:rPr>
      </w:pPr>
    </w:p>
    <w:p w14:paraId="77CC7DF7" w14:textId="77777777" w:rsidR="00A47669" w:rsidRPr="002A0D1D" w:rsidRDefault="00A47669" w:rsidP="00A47669">
      <w:pPr>
        <w:widowControl w:val="0"/>
        <w:autoSpaceDE w:val="0"/>
        <w:autoSpaceDN w:val="0"/>
        <w:adjustRightInd w:val="0"/>
        <w:jc w:val="both"/>
        <w:rPr>
          <w:rFonts w:asciiTheme="minorHAnsi" w:hAnsiTheme="minorHAnsi" w:cstheme="minorHAnsi"/>
          <w:b/>
        </w:rPr>
      </w:pPr>
    </w:p>
    <w:p w14:paraId="7B0954BA" w14:textId="77777777" w:rsidR="00A47669" w:rsidRPr="002A0D1D" w:rsidRDefault="00A47669" w:rsidP="00A47669">
      <w:pPr>
        <w:widowControl w:val="0"/>
        <w:autoSpaceDE w:val="0"/>
        <w:autoSpaceDN w:val="0"/>
        <w:adjustRightInd w:val="0"/>
        <w:jc w:val="both"/>
        <w:rPr>
          <w:rFonts w:asciiTheme="minorHAnsi" w:hAnsiTheme="minorHAnsi" w:cstheme="minorHAnsi"/>
          <w:b/>
        </w:rPr>
      </w:pPr>
      <w:r w:rsidRPr="002A0D1D">
        <w:rPr>
          <w:rFonts w:asciiTheme="minorHAnsi" w:hAnsiTheme="minorHAnsi" w:cstheme="minorHAnsi"/>
          <w:b/>
        </w:rPr>
        <w:t>ODPIRANJE PONUDB</w:t>
      </w:r>
    </w:p>
    <w:p w14:paraId="30046845" w14:textId="77777777" w:rsidR="00A47669" w:rsidRPr="002A0D1D" w:rsidRDefault="00A47669" w:rsidP="00A47669">
      <w:pPr>
        <w:widowControl w:val="0"/>
        <w:autoSpaceDE w:val="0"/>
        <w:autoSpaceDN w:val="0"/>
        <w:adjustRightInd w:val="0"/>
        <w:ind w:left="284"/>
        <w:jc w:val="both"/>
        <w:rPr>
          <w:rFonts w:asciiTheme="minorHAnsi" w:hAnsiTheme="minorHAnsi" w:cstheme="minorHAnsi"/>
          <w:b/>
        </w:rPr>
      </w:pPr>
    </w:p>
    <w:p w14:paraId="3420ECEB" w14:textId="77777777" w:rsidR="00A47669" w:rsidRPr="002A0D1D" w:rsidRDefault="00A47669" w:rsidP="00A47669">
      <w:pPr>
        <w:widowControl w:val="0"/>
        <w:autoSpaceDE w:val="0"/>
        <w:autoSpaceDN w:val="0"/>
        <w:adjustRightInd w:val="0"/>
        <w:jc w:val="both"/>
        <w:rPr>
          <w:rFonts w:asciiTheme="minorHAnsi" w:hAnsiTheme="minorHAnsi" w:cstheme="minorHAnsi"/>
        </w:rPr>
      </w:pPr>
      <w:r w:rsidRPr="002A0D1D">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6E2DC2A5" w14:textId="77777777" w:rsidR="00A47669" w:rsidRDefault="00A47669" w:rsidP="00A47669">
      <w:pPr>
        <w:widowControl w:val="0"/>
        <w:autoSpaceDE w:val="0"/>
        <w:autoSpaceDN w:val="0"/>
        <w:adjustRightInd w:val="0"/>
        <w:jc w:val="both"/>
        <w:rPr>
          <w:rFonts w:asciiTheme="minorHAnsi" w:hAnsiTheme="minorHAnsi" w:cstheme="minorHAnsi"/>
          <w:b/>
        </w:rPr>
      </w:pPr>
    </w:p>
    <w:p w14:paraId="6C911486" w14:textId="77777777" w:rsidR="00A47669" w:rsidRDefault="00A47669" w:rsidP="00A47669">
      <w:pPr>
        <w:widowControl w:val="0"/>
        <w:autoSpaceDE w:val="0"/>
        <w:autoSpaceDN w:val="0"/>
        <w:adjustRightInd w:val="0"/>
        <w:jc w:val="both"/>
        <w:rPr>
          <w:rFonts w:asciiTheme="minorHAnsi" w:hAnsiTheme="minorHAnsi" w:cstheme="minorHAnsi"/>
          <w:b/>
        </w:rPr>
      </w:pPr>
    </w:p>
    <w:p w14:paraId="14CD37C4" w14:textId="77777777" w:rsidR="00A47669" w:rsidRDefault="00A47669" w:rsidP="00A47669">
      <w:pPr>
        <w:widowControl w:val="0"/>
        <w:autoSpaceDE w:val="0"/>
        <w:autoSpaceDN w:val="0"/>
        <w:adjustRightInd w:val="0"/>
        <w:jc w:val="both"/>
        <w:rPr>
          <w:rFonts w:asciiTheme="minorHAnsi" w:hAnsiTheme="minorHAnsi" w:cstheme="minorHAnsi"/>
          <w:b/>
        </w:rPr>
      </w:pPr>
    </w:p>
    <w:p w14:paraId="1FE12103" w14:textId="77777777" w:rsidR="00A47669" w:rsidRDefault="00A47669" w:rsidP="00A47669">
      <w:pPr>
        <w:widowControl w:val="0"/>
        <w:autoSpaceDE w:val="0"/>
        <w:autoSpaceDN w:val="0"/>
        <w:adjustRightInd w:val="0"/>
        <w:jc w:val="both"/>
        <w:rPr>
          <w:rFonts w:asciiTheme="minorHAnsi" w:hAnsiTheme="minorHAnsi" w:cstheme="minorHAnsi"/>
          <w:b/>
        </w:rPr>
      </w:pPr>
    </w:p>
    <w:p w14:paraId="1ABC3C85" w14:textId="77777777" w:rsidR="00A47669" w:rsidRDefault="00A47669" w:rsidP="00A47669">
      <w:pPr>
        <w:widowControl w:val="0"/>
        <w:autoSpaceDE w:val="0"/>
        <w:autoSpaceDN w:val="0"/>
        <w:adjustRightInd w:val="0"/>
        <w:jc w:val="both"/>
        <w:rPr>
          <w:rFonts w:asciiTheme="minorHAnsi" w:hAnsiTheme="minorHAnsi" w:cstheme="minorHAnsi"/>
          <w:b/>
        </w:rPr>
      </w:pPr>
    </w:p>
    <w:p w14:paraId="426A7848" w14:textId="77777777" w:rsidR="00A47669" w:rsidRDefault="00A47669" w:rsidP="00A47669">
      <w:pPr>
        <w:widowControl w:val="0"/>
        <w:autoSpaceDE w:val="0"/>
        <w:autoSpaceDN w:val="0"/>
        <w:adjustRightInd w:val="0"/>
        <w:jc w:val="both"/>
        <w:rPr>
          <w:rFonts w:asciiTheme="minorHAnsi" w:hAnsiTheme="minorHAnsi" w:cstheme="minorHAnsi"/>
          <w:b/>
        </w:rPr>
      </w:pPr>
    </w:p>
    <w:p w14:paraId="09954451" w14:textId="77777777" w:rsidR="00A47669" w:rsidRDefault="00A47669" w:rsidP="00A47669">
      <w:pPr>
        <w:widowControl w:val="0"/>
        <w:autoSpaceDE w:val="0"/>
        <w:autoSpaceDN w:val="0"/>
        <w:adjustRightInd w:val="0"/>
        <w:jc w:val="both"/>
        <w:rPr>
          <w:rFonts w:asciiTheme="minorHAnsi" w:hAnsiTheme="minorHAnsi" w:cstheme="minorHAnsi"/>
          <w:b/>
        </w:rPr>
      </w:pPr>
    </w:p>
    <w:p w14:paraId="3E6A88F4" w14:textId="77777777" w:rsidR="00A47669" w:rsidRDefault="00A47669" w:rsidP="00A47669">
      <w:pPr>
        <w:widowControl w:val="0"/>
        <w:autoSpaceDE w:val="0"/>
        <w:autoSpaceDN w:val="0"/>
        <w:adjustRightInd w:val="0"/>
        <w:jc w:val="both"/>
        <w:rPr>
          <w:rFonts w:asciiTheme="minorHAnsi" w:hAnsiTheme="minorHAnsi" w:cstheme="minorHAnsi"/>
          <w:b/>
        </w:rPr>
      </w:pPr>
    </w:p>
    <w:p w14:paraId="1814D4F4" w14:textId="77777777" w:rsidR="00A47669" w:rsidRDefault="00A47669" w:rsidP="00A47669">
      <w:pPr>
        <w:widowControl w:val="0"/>
        <w:autoSpaceDE w:val="0"/>
        <w:autoSpaceDN w:val="0"/>
        <w:adjustRightInd w:val="0"/>
        <w:jc w:val="both"/>
        <w:rPr>
          <w:rFonts w:asciiTheme="minorHAnsi" w:hAnsiTheme="minorHAnsi" w:cstheme="minorHAnsi"/>
          <w:b/>
        </w:rPr>
      </w:pPr>
    </w:p>
    <w:p w14:paraId="723A6616" w14:textId="77777777" w:rsidR="00A47669" w:rsidRDefault="00A47669" w:rsidP="00A47669">
      <w:pPr>
        <w:widowControl w:val="0"/>
        <w:autoSpaceDE w:val="0"/>
        <w:autoSpaceDN w:val="0"/>
        <w:adjustRightInd w:val="0"/>
        <w:jc w:val="both"/>
        <w:rPr>
          <w:rFonts w:asciiTheme="minorHAnsi" w:hAnsiTheme="minorHAnsi" w:cstheme="minorHAnsi"/>
          <w:b/>
        </w:rPr>
      </w:pPr>
    </w:p>
    <w:p w14:paraId="456B44D7" w14:textId="77777777" w:rsidR="00A47669" w:rsidRDefault="00A47669" w:rsidP="00A47669">
      <w:pPr>
        <w:widowControl w:val="0"/>
        <w:autoSpaceDE w:val="0"/>
        <w:autoSpaceDN w:val="0"/>
        <w:adjustRightInd w:val="0"/>
        <w:jc w:val="both"/>
        <w:rPr>
          <w:rFonts w:asciiTheme="minorHAnsi" w:hAnsiTheme="minorHAnsi" w:cstheme="minorHAnsi"/>
          <w:b/>
        </w:rPr>
      </w:pPr>
    </w:p>
    <w:p w14:paraId="3F3CC6D8" w14:textId="77777777" w:rsidR="003D18CA" w:rsidRDefault="003D18CA">
      <w:pPr>
        <w:spacing w:after="160" w:line="259" w:lineRule="auto"/>
        <w:rPr>
          <w:rFonts w:asciiTheme="minorHAnsi" w:hAnsiTheme="minorHAnsi" w:cstheme="minorHAnsi"/>
          <w:b/>
        </w:rPr>
      </w:pPr>
      <w:r>
        <w:rPr>
          <w:rFonts w:asciiTheme="minorHAnsi" w:hAnsiTheme="minorHAnsi" w:cstheme="minorHAnsi"/>
          <w:b/>
        </w:rPr>
        <w:br w:type="page"/>
      </w:r>
    </w:p>
    <w:p w14:paraId="19A52509" w14:textId="77777777" w:rsidR="00A47669" w:rsidRPr="00303B7F" w:rsidRDefault="00A47669" w:rsidP="00A47669">
      <w:pPr>
        <w:rPr>
          <w:rFonts w:asciiTheme="minorHAnsi" w:hAnsiTheme="minorHAnsi" w:cstheme="minorHAnsi"/>
          <w:b/>
          <w:bCs/>
        </w:rPr>
      </w:pPr>
      <w:r w:rsidRPr="00303B7F">
        <w:rPr>
          <w:rFonts w:asciiTheme="minorHAnsi" w:hAnsiTheme="minorHAnsi" w:cstheme="minorHAnsi"/>
          <w:b/>
          <w:bCs/>
        </w:rPr>
        <w:lastRenderedPageBreak/>
        <w:t>B) NAVODILA UDELEŽENCEM ZA IZDELAVO PONUDBE</w:t>
      </w:r>
    </w:p>
    <w:p w14:paraId="6F8A9891" w14:textId="77777777" w:rsidR="00A47669" w:rsidRPr="002A0D1D" w:rsidRDefault="00A47669" w:rsidP="00A47669">
      <w:pPr>
        <w:pStyle w:val="Naslov2"/>
        <w:keepLines w:val="0"/>
        <w:numPr>
          <w:ilvl w:val="1"/>
          <w:numId w:val="4"/>
        </w:numPr>
        <w:tabs>
          <w:tab w:val="clear" w:pos="0"/>
        </w:tabs>
        <w:suppressAutoHyphens/>
        <w:spacing w:before="240" w:after="60"/>
        <w:rPr>
          <w:rFonts w:asciiTheme="minorHAnsi" w:hAnsiTheme="minorHAnsi" w:cstheme="minorHAnsi"/>
          <w:color w:val="auto"/>
          <w:sz w:val="24"/>
          <w:szCs w:val="24"/>
        </w:rPr>
      </w:pPr>
      <w:bookmarkStart w:id="1" w:name="_Toc234571564"/>
      <w:r w:rsidRPr="002A0D1D">
        <w:rPr>
          <w:rFonts w:asciiTheme="minorHAnsi" w:hAnsiTheme="minorHAnsi" w:cstheme="minorHAnsi"/>
          <w:color w:val="auto"/>
          <w:sz w:val="24"/>
          <w:szCs w:val="24"/>
        </w:rPr>
        <w:t>I. SPLOŠNO O RAZPISU</w:t>
      </w:r>
      <w:bookmarkEnd w:id="1"/>
    </w:p>
    <w:p w14:paraId="330BEBC3"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 w:name="_Toc234571565"/>
      <w:r w:rsidRPr="002A0D1D">
        <w:rPr>
          <w:rFonts w:asciiTheme="minorHAnsi" w:hAnsiTheme="minorHAnsi" w:cstheme="minorHAnsi"/>
          <w:sz w:val="24"/>
          <w:szCs w:val="24"/>
        </w:rPr>
        <w:t>1.1 Vrsta postopka</w:t>
      </w:r>
      <w:bookmarkEnd w:id="2"/>
    </w:p>
    <w:p w14:paraId="6B605FB2"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r w:rsidRPr="002A0D1D">
        <w:rPr>
          <w:rFonts w:asciiTheme="minorHAnsi" w:hAnsiTheme="minorHAnsi" w:cstheme="minorHAnsi"/>
          <w:i w:val="0"/>
          <w:kern w:val="0"/>
          <w:sz w:val="24"/>
          <w:szCs w:val="24"/>
          <w:lang w:val="sl-SI" w:eastAsia="sl-SI" w:bidi="ar-SA"/>
        </w:rPr>
        <w:t>Naročnik bo to javno naročilo oddal po odprtem postopku, predpisov, ki urejajo področje predmeta javnega naročila ter v skladu s to razpisno dokumentacijo.</w:t>
      </w:r>
    </w:p>
    <w:p w14:paraId="6B4410EB" w14:textId="77777777" w:rsidR="00A47669" w:rsidRPr="00BB23A9" w:rsidRDefault="00A47669" w:rsidP="00A47669">
      <w:pPr>
        <w:pStyle w:val="Telobesedila"/>
        <w:jc w:val="both"/>
        <w:rPr>
          <w:rFonts w:asciiTheme="minorHAnsi" w:hAnsiTheme="minorHAnsi" w:cstheme="minorHAnsi"/>
          <w:i w:val="0"/>
          <w:kern w:val="0"/>
          <w:sz w:val="20"/>
          <w:szCs w:val="20"/>
          <w:lang w:val="sl-SI" w:eastAsia="sl-SI" w:bidi="ar-SA"/>
        </w:rPr>
      </w:pPr>
    </w:p>
    <w:p w14:paraId="2D49FEE2"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r w:rsidRPr="002A0D1D">
        <w:rPr>
          <w:rFonts w:asciiTheme="minorHAnsi" w:hAnsiTheme="minorHAnsi" w:cstheme="minorHAnsi"/>
          <w:i w:val="0"/>
          <w:kern w:val="0"/>
          <w:sz w:val="24"/>
          <w:szCs w:val="24"/>
          <w:lang w:val="sl-SI" w:eastAsia="sl-SI" w:bidi="ar-SA"/>
        </w:rPr>
        <w:t>V kolikor v tej razpisni dokumentaciji ni drugače zapisano se izraz gospodarski subjekt uporablja za ponudnika, partnerja v skupni ponudbi in podizvajalca.</w:t>
      </w:r>
    </w:p>
    <w:p w14:paraId="0AC3F328" w14:textId="77777777" w:rsidR="00A47669" w:rsidRPr="00BB23A9" w:rsidRDefault="00A47669" w:rsidP="00A47669">
      <w:pPr>
        <w:pStyle w:val="Telobesedila"/>
        <w:jc w:val="both"/>
        <w:rPr>
          <w:rFonts w:asciiTheme="minorHAnsi" w:hAnsiTheme="minorHAnsi" w:cstheme="minorHAnsi"/>
          <w:i w:val="0"/>
          <w:kern w:val="0"/>
          <w:sz w:val="20"/>
          <w:szCs w:val="20"/>
          <w:lang w:val="sl-SI" w:eastAsia="sl-SI" w:bidi="ar-SA"/>
        </w:rPr>
      </w:pPr>
    </w:p>
    <w:p w14:paraId="1A53EAD9"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r w:rsidRPr="002A0D1D">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0A38F97D" w14:textId="0E485525" w:rsidR="005D601A" w:rsidRPr="005D601A" w:rsidRDefault="00A47669" w:rsidP="005D601A">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3" w:name="_Toc234571566"/>
      <w:r w:rsidRPr="002A0D1D">
        <w:rPr>
          <w:rFonts w:asciiTheme="minorHAnsi" w:hAnsiTheme="minorHAnsi" w:cstheme="minorHAnsi"/>
          <w:sz w:val="24"/>
          <w:szCs w:val="24"/>
        </w:rPr>
        <w:t>1.2 Opis predmeta naročila</w:t>
      </w:r>
      <w:bookmarkEnd w:id="3"/>
    </w:p>
    <w:p w14:paraId="2982D647" w14:textId="455D20B7" w:rsidR="00A3280A" w:rsidRPr="004733BB" w:rsidRDefault="00A3280A" w:rsidP="004733BB">
      <w:pPr>
        <w:pStyle w:val="Telobesedila"/>
        <w:jc w:val="both"/>
        <w:rPr>
          <w:rFonts w:asciiTheme="minorHAnsi" w:hAnsiTheme="minorHAnsi" w:cstheme="minorHAnsi"/>
          <w:i w:val="0"/>
          <w:kern w:val="0"/>
          <w:sz w:val="24"/>
          <w:szCs w:val="24"/>
          <w:lang w:val="sl-SI" w:eastAsia="sl-SI" w:bidi="ar-SA"/>
        </w:rPr>
      </w:pPr>
      <w:r w:rsidRPr="004733BB">
        <w:rPr>
          <w:rFonts w:asciiTheme="minorHAnsi" w:hAnsiTheme="minorHAnsi" w:cstheme="minorHAnsi"/>
          <w:i w:val="0"/>
          <w:kern w:val="0"/>
          <w:sz w:val="24"/>
          <w:szCs w:val="24"/>
          <w:lang w:val="sl-SI" w:eastAsia="sl-SI" w:bidi="ar-SA"/>
        </w:rPr>
        <w:t>Predmet naročila je izvajanje storitve analize vode za obdobje 48 mesecev, predvidoma od 1.9.2023. Storitev se izvaja skladno s pogoji</w:t>
      </w:r>
      <w:r w:rsidR="000B2E5D">
        <w:rPr>
          <w:rFonts w:asciiTheme="minorHAnsi" w:hAnsiTheme="minorHAnsi" w:cstheme="minorHAnsi"/>
          <w:i w:val="0"/>
          <w:kern w:val="0"/>
          <w:sz w:val="24"/>
          <w:szCs w:val="24"/>
          <w:lang w:val="sl-SI" w:eastAsia="sl-SI" w:bidi="ar-SA"/>
        </w:rPr>
        <w:t xml:space="preserve"> </w:t>
      </w:r>
      <w:r w:rsidRPr="004733BB">
        <w:rPr>
          <w:rFonts w:asciiTheme="minorHAnsi" w:hAnsiTheme="minorHAnsi" w:cstheme="minorHAnsi"/>
          <w:i w:val="0"/>
          <w:kern w:val="0"/>
          <w:sz w:val="24"/>
          <w:szCs w:val="24"/>
          <w:lang w:val="sl-SI" w:eastAsia="sl-SI" w:bidi="ar-SA"/>
        </w:rPr>
        <w:t>naslednjih dokumentov, ki so sestavni del te razpisne dokumentacije:</w:t>
      </w:r>
    </w:p>
    <w:p w14:paraId="1B6325FB" w14:textId="77777777" w:rsidR="00A3280A" w:rsidRDefault="00A3280A" w:rsidP="00A3280A">
      <w:pPr>
        <w:pStyle w:val="Telobesedila"/>
        <w:ind w:left="284"/>
        <w:jc w:val="both"/>
        <w:rPr>
          <w:rFonts w:asciiTheme="minorHAnsi" w:hAnsiTheme="minorHAnsi" w:cstheme="minorHAnsi"/>
          <w:i w:val="0"/>
          <w:kern w:val="0"/>
          <w:sz w:val="24"/>
          <w:szCs w:val="24"/>
          <w:lang w:val="sl-SI" w:eastAsia="sl-SI" w:bidi="ar-SA"/>
        </w:rPr>
      </w:pPr>
    </w:p>
    <w:p w14:paraId="45B4CCE6" w14:textId="0050B309" w:rsidR="00A3280A" w:rsidRPr="00A04301" w:rsidRDefault="006C23C5" w:rsidP="00A3280A">
      <w:pPr>
        <w:pStyle w:val="Telobesedila"/>
        <w:numPr>
          <w:ilvl w:val="0"/>
          <w:numId w:val="48"/>
        </w:numPr>
        <w:spacing w:line="360" w:lineRule="auto"/>
        <w:ind w:left="1054" w:hanging="357"/>
        <w:jc w:val="both"/>
        <w:rPr>
          <w:rFonts w:asciiTheme="minorHAnsi" w:hAnsiTheme="minorHAnsi" w:cstheme="minorHAnsi"/>
          <w:i w:val="0"/>
          <w:kern w:val="0"/>
          <w:sz w:val="24"/>
          <w:szCs w:val="24"/>
          <w:lang w:val="sl-SI" w:eastAsia="sl-SI" w:bidi="ar-SA"/>
        </w:rPr>
      </w:pPr>
      <w:r w:rsidRPr="006C23C5">
        <w:rPr>
          <w:rFonts w:asciiTheme="minorHAnsi" w:hAnsiTheme="minorHAnsi" w:cstheme="minorHAnsi"/>
          <w:i w:val="0"/>
          <w:kern w:val="0"/>
          <w:sz w:val="24"/>
          <w:szCs w:val="24"/>
          <w:lang w:val="sl-SI" w:eastAsia="sl-SI" w:bidi="ar-SA"/>
        </w:rPr>
        <w:t>Obseg in zahteve naročnika za »</w:t>
      </w:r>
      <w:r>
        <w:rPr>
          <w:rFonts w:asciiTheme="minorHAnsi" w:hAnsiTheme="minorHAnsi" w:cstheme="minorHAnsi"/>
          <w:i w:val="0"/>
          <w:kern w:val="0"/>
          <w:sz w:val="24"/>
          <w:szCs w:val="24"/>
          <w:lang w:val="sl-SI" w:eastAsia="sl-SI" w:bidi="ar-SA"/>
        </w:rPr>
        <w:t>I</w:t>
      </w:r>
      <w:r w:rsidRPr="006C23C5">
        <w:rPr>
          <w:rFonts w:asciiTheme="minorHAnsi" w:hAnsiTheme="minorHAnsi" w:cstheme="minorHAnsi"/>
          <w:i w:val="0"/>
          <w:kern w:val="0"/>
          <w:sz w:val="24"/>
          <w:szCs w:val="24"/>
          <w:lang w:val="sl-SI" w:eastAsia="sl-SI" w:bidi="ar-SA"/>
        </w:rPr>
        <w:t>zvajanje analiz pitne vode« za obdobje 01.09.2026 do 01.09.2030</w:t>
      </w:r>
      <w:r w:rsidR="00A3280A">
        <w:rPr>
          <w:rFonts w:asciiTheme="minorHAnsi" w:hAnsiTheme="minorHAnsi" w:cstheme="minorHAnsi"/>
          <w:i w:val="0"/>
          <w:kern w:val="0"/>
          <w:sz w:val="24"/>
          <w:szCs w:val="24"/>
          <w:lang w:val="sl-SI" w:eastAsia="sl-SI" w:bidi="ar-SA"/>
        </w:rPr>
        <w:t>, ki je sestavni del te razpisne dokumentacije;</w:t>
      </w:r>
    </w:p>
    <w:p w14:paraId="44256EAB" w14:textId="57FD5F96" w:rsidR="00A3280A" w:rsidRPr="00A04301" w:rsidRDefault="00A3280A" w:rsidP="00A3280A">
      <w:pPr>
        <w:pStyle w:val="Odstavekseznama"/>
        <w:numPr>
          <w:ilvl w:val="0"/>
          <w:numId w:val="48"/>
        </w:numPr>
        <w:spacing w:line="360" w:lineRule="auto"/>
        <w:ind w:left="1055"/>
        <w:jc w:val="both"/>
        <w:rPr>
          <w:rFonts w:asciiTheme="minorHAnsi" w:hAnsiTheme="minorHAnsi" w:cstheme="minorHAnsi"/>
        </w:rPr>
      </w:pPr>
      <w:r w:rsidRPr="00A04301">
        <w:rPr>
          <w:rFonts w:asciiTheme="minorHAnsi" w:hAnsiTheme="minorHAnsi" w:cstheme="minorHAnsi"/>
        </w:rPr>
        <w:t>Plan notranjega nadzora-PNN;</w:t>
      </w:r>
    </w:p>
    <w:p w14:paraId="6B136B2A" w14:textId="77777777" w:rsidR="00A3280A" w:rsidRPr="00A04301" w:rsidRDefault="00A3280A" w:rsidP="00A3280A">
      <w:pPr>
        <w:pStyle w:val="Odstavekseznama"/>
        <w:numPr>
          <w:ilvl w:val="0"/>
          <w:numId w:val="48"/>
        </w:numPr>
        <w:spacing w:line="360" w:lineRule="auto"/>
        <w:ind w:left="1055"/>
        <w:jc w:val="both"/>
        <w:rPr>
          <w:rFonts w:asciiTheme="minorHAnsi" w:hAnsiTheme="minorHAnsi" w:cstheme="minorHAnsi"/>
        </w:rPr>
      </w:pPr>
      <w:r w:rsidRPr="00A04301">
        <w:rPr>
          <w:rFonts w:asciiTheme="minorHAnsi" w:hAnsiTheme="minorHAnsi" w:cstheme="minorHAnsi"/>
        </w:rPr>
        <w:t>Sklopi parametrov.</w:t>
      </w:r>
    </w:p>
    <w:p w14:paraId="0EDEAD02" w14:textId="77777777" w:rsidR="00FC0E26" w:rsidRPr="00FC0E26" w:rsidRDefault="00FC0E26" w:rsidP="00FC0E26">
      <w:pPr>
        <w:pStyle w:val="Telobesedila"/>
        <w:jc w:val="both"/>
        <w:rPr>
          <w:rFonts w:asciiTheme="minorHAnsi" w:hAnsiTheme="minorHAnsi" w:cstheme="minorHAnsi"/>
          <w:i w:val="0"/>
          <w:kern w:val="0"/>
          <w:sz w:val="24"/>
          <w:szCs w:val="24"/>
          <w:lang w:val="sl-SI" w:eastAsia="sl-SI" w:bidi="ar-SA"/>
        </w:rPr>
      </w:pPr>
    </w:p>
    <w:p w14:paraId="0F9FDDC7" w14:textId="169F4698" w:rsidR="00FC0E26" w:rsidRPr="00FC0E26" w:rsidRDefault="00FC0E26" w:rsidP="00FC0E26">
      <w:pPr>
        <w:pStyle w:val="Telobesedila"/>
        <w:jc w:val="both"/>
        <w:rPr>
          <w:rFonts w:asciiTheme="minorHAnsi" w:hAnsiTheme="minorHAnsi" w:cstheme="minorHAnsi"/>
          <w:i w:val="0"/>
          <w:kern w:val="0"/>
          <w:sz w:val="24"/>
          <w:szCs w:val="24"/>
          <w:lang w:val="sl-SI" w:eastAsia="sl-SI" w:bidi="ar-SA"/>
        </w:rPr>
      </w:pPr>
      <w:r w:rsidRPr="00FC0E26">
        <w:rPr>
          <w:rFonts w:asciiTheme="minorHAnsi" w:hAnsiTheme="minorHAnsi" w:cstheme="minorHAnsi"/>
          <w:i w:val="0"/>
          <w:kern w:val="0"/>
          <w:sz w:val="24"/>
          <w:szCs w:val="24"/>
          <w:lang w:val="sl-SI" w:eastAsia="sl-SI" w:bidi="ar-SA"/>
        </w:rPr>
        <w:t xml:space="preserve">V kolikor se bo pri naročniku izkazal večji obseg storitev od predvidenih, bo ta z izbranim ponudnikom sklenil dodatek k </w:t>
      </w:r>
      <w:r w:rsidR="005165F7">
        <w:rPr>
          <w:rFonts w:asciiTheme="minorHAnsi" w:hAnsiTheme="minorHAnsi" w:cstheme="minorHAnsi"/>
          <w:i w:val="0"/>
          <w:kern w:val="0"/>
          <w:sz w:val="24"/>
          <w:szCs w:val="24"/>
          <w:lang w:val="sl-SI" w:eastAsia="sl-SI" w:bidi="ar-SA"/>
        </w:rPr>
        <w:t>okvirnemu sporazumu</w:t>
      </w:r>
      <w:r w:rsidRPr="00FC0E26">
        <w:rPr>
          <w:rFonts w:asciiTheme="minorHAnsi" w:hAnsiTheme="minorHAnsi" w:cstheme="minorHAnsi"/>
          <w:i w:val="0"/>
          <w:kern w:val="0"/>
          <w:sz w:val="24"/>
          <w:szCs w:val="24"/>
          <w:lang w:val="sl-SI" w:eastAsia="sl-SI" w:bidi="ar-SA"/>
        </w:rPr>
        <w:t xml:space="preserve"> v skladu s 95. členom ZJN-3.</w:t>
      </w:r>
    </w:p>
    <w:p w14:paraId="6C3AC0D3"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4" w:name="_Toc234571567"/>
      <w:r w:rsidRPr="002A0D1D">
        <w:rPr>
          <w:rFonts w:asciiTheme="minorHAnsi" w:hAnsiTheme="minorHAnsi" w:cstheme="minorHAnsi"/>
          <w:sz w:val="24"/>
          <w:szCs w:val="24"/>
        </w:rPr>
        <w:t>1.3 Veljavnost ponudbe</w:t>
      </w:r>
      <w:bookmarkEnd w:id="4"/>
    </w:p>
    <w:p w14:paraId="25044C93" w14:textId="77777777" w:rsidR="00A47669" w:rsidRPr="002A0D1D"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Ponudba mora veljati najmanj štiri mesece od dneva poteka roka za oddajo ponudbe.</w:t>
      </w:r>
    </w:p>
    <w:p w14:paraId="30FA68DD" w14:textId="77777777"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5" w:name="_Toc234571568"/>
      <w:r w:rsidRPr="002A0D1D">
        <w:rPr>
          <w:rFonts w:asciiTheme="minorHAnsi" w:hAnsiTheme="minorHAnsi" w:cstheme="minorHAnsi"/>
          <w:sz w:val="24"/>
          <w:szCs w:val="24"/>
        </w:rPr>
        <w:t>1.4 Pojasnila in dopolnitev razpisne dokumentacije</w:t>
      </w:r>
      <w:bookmarkEnd w:id="5"/>
    </w:p>
    <w:p w14:paraId="1195A860" w14:textId="70667DB0"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 xml:space="preserve">Ponudniki lahko preko portala javnih naročil zahtevajo dodatna pojasnila v zvezi s pripravo </w:t>
      </w:r>
      <w:r w:rsidR="002E0008">
        <w:rPr>
          <w:rFonts w:asciiTheme="minorHAnsi" w:hAnsiTheme="minorHAnsi" w:cstheme="minorHAnsi"/>
        </w:rPr>
        <w:t>ponudbe</w:t>
      </w:r>
      <w:r w:rsidRPr="002A0D1D">
        <w:rPr>
          <w:rFonts w:asciiTheme="minorHAnsi" w:hAnsiTheme="minorHAnsi" w:cstheme="minorHAnsi"/>
        </w:rPr>
        <w:t>. Naročnik bo najkasneje šest dni pred iztekom roka za oddajo ponudb posredoval pisni odgovor preko spletnega portala javnih naročil in zagotovil dodatne informacije v zvezi s specifikacijami in vse dodatne dokumente.</w:t>
      </w:r>
    </w:p>
    <w:p w14:paraId="3569264B" w14:textId="77777777" w:rsidR="00A47669" w:rsidRPr="00BB23A9" w:rsidRDefault="00A47669" w:rsidP="00A47669">
      <w:pPr>
        <w:widowControl w:val="0"/>
        <w:tabs>
          <w:tab w:val="num" w:pos="720"/>
        </w:tabs>
        <w:autoSpaceDE w:val="0"/>
        <w:jc w:val="both"/>
        <w:rPr>
          <w:rFonts w:asciiTheme="minorHAnsi" w:hAnsiTheme="minorHAnsi" w:cstheme="minorHAnsi"/>
          <w:sz w:val="20"/>
          <w:szCs w:val="20"/>
        </w:rPr>
      </w:pPr>
    </w:p>
    <w:p w14:paraId="1DEEE6A9"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7113ABF2" w14:textId="77777777" w:rsidR="00A47669" w:rsidRPr="00BB23A9" w:rsidRDefault="00A47669" w:rsidP="00A47669">
      <w:pPr>
        <w:widowControl w:val="0"/>
        <w:tabs>
          <w:tab w:val="num" w:pos="720"/>
        </w:tabs>
        <w:autoSpaceDE w:val="0"/>
        <w:jc w:val="both"/>
        <w:rPr>
          <w:rFonts w:asciiTheme="minorHAnsi" w:hAnsiTheme="minorHAnsi" w:cstheme="minorHAnsi"/>
          <w:sz w:val="20"/>
          <w:szCs w:val="20"/>
        </w:rPr>
      </w:pPr>
    </w:p>
    <w:p w14:paraId="1AB858DB"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 xml:space="preserve">Naročnik si pridržuje pravico ob vsakem času pred skrajnim datumom za oddajo ponudbe, spremeniti ali dopolniti dokumentacijo v zvezi z oddajo javnega naročila. Tovrstne spremembe in dopolnitve se objavijo na ali preko portala javnih naročil. V kolikor bodo spremembe vezane </w:t>
      </w:r>
      <w:r w:rsidRPr="002A0D1D">
        <w:rPr>
          <w:rFonts w:asciiTheme="minorHAnsi" w:hAnsiTheme="minorHAnsi" w:cstheme="minorHAnsi"/>
        </w:rPr>
        <w:lastRenderedPageBreak/>
        <w:t>na dokumentacijo, ki ni dostopna preko portala javnih naročil, bo v objavi pojasnjen način, kako potencialni ponudniki lahko pridobijo takšno dokumentacijo</w:t>
      </w:r>
    </w:p>
    <w:p w14:paraId="2D357970" w14:textId="77777777" w:rsidR="00A47669" w:rsidRPr="00BB23A9" w:rsidRDefault="00A47669" w:rsidP="00A47669">
      <w:pPr>
        <w:widowControl w:val="0"/>
        <w:tabs>
          <w:tab w:val="num" w:pos="720"/>
        </w:tabs>
        <w:autoSpaceDE w:val="0"/>
        <w:jc w:val="both"/>
        <w:rPr>
          <w:rFonts w:asciiTheme="minorHAnsi" w:hAnsiTheme="minorHAnsi" w:cstheme="minorHAnsi"/>
          <w:sz w:val="20"/>
          <w:szCs w:val="20"/>
        </w:rPr>
      </w:pPr>
    </w:p>
    <w:p w14:paraId="77809A25"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 xml:space="preserve">Spremembe in dopolnitve se lahko podajo tudi v obliki odgovorov na vprašanja, posredovanih na portal javnih naročil. </w:t>
      </w:r>
    </w:p>
    <w:p w14:paraId="1BA68331" w14:textId="77777777" w:rsidR="00A47669" w:rsidRPr="00BB23A9" w:rsidRDefault="00A47669" w:rsidP="00A47669">
      <w:pPr>
        <w:widowControl w:val="0"/>
        <w:tabs>
          <w:tab w:val="num" w:pos="720"/>
        </w:tabs>
        <w:autoSpaceDE w:val="0"/>
        <w:jc w:val="both"/>
        <w:rPr>
          <w:rFonts w:asciiTheme="minorHAnsi" w:hAnsiTheme="minorHAnsi" w:cstheme="minorHAnsi"/>
          <w:sz w:val="20"/>
          <w:szCs w:val="20"/>
        </w:rPr>
      </w:pPr>
    </w:p>
    <w:p w14:paraId="5E03AB1E"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4DC88034" w14:textId="77777777" w:rsidR="00A47669" w:rsidRPr="00BB23A9" w:rsidRDefault="00A47669" w:rsidP="00A47669">
      <w:pPr>
        <w:widowControl w:val="0"/>
        <w:autoSpaceDE w:val="0"/>
        <w:ind w:left="284"/>
        <w:jc w:val="both"/>
        <w:rPr>
          <w:rFonts w:asciiTheme="minorHAnsi" w:hAnsiTheme="minorHAnsi" w:cstheme="minorHAnsi"/>
          <w:sz w:val="20"/>
          <w:szCs w:val="20"/>
        </w:rPr>
      </w:pPr>
    </w:p>
    <w:p w14:paraId="1FEB30B8"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1CB8D6EA" w14:textId="77777777" w:rsidR="00A47669" w:rsidRPr="002A0D1D" w:rsidRDefault="00A47669" w:rsidP="00A47669">
      <w:pPr>
        <w:widowControl w:val="0"/>
        <w:tabs>
          <w:tab w:val="num" w:pos="720"/>
        </w:tabs>
        <w:autoSpaceDE w:val="0"/>
        <w:jc w:val="both"/>
        <w:rPr>
          <w:rFonts w:asciiTheme="minorHAnsi" w:hAnsiTheme="minorHAnsi" w:cstheme="minorHAnsi"/>
        </w:rPr>
      </w:pPr>
    </w:p>
    <w:p w14:paraId="7A19A133" w14:textId="77777777" w:rsidR="00A47669" w:rsidRPr="002A0D1D"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Sestanka s ponudniki ne bo.</w:t>
      </w:r>
    </w:p>
    <w:p w14:paraId="444A2BB2" w14:textId="77777777"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6" w:name="_Toc234571569"/>
      <w:r w:rsidRPr="002A0D1D">
        <w:rPr>
          <w:rFonts w:asciiTheme="minorHAnsi" w:hAnsiTheme="minorHAnsi" w:cstheme="minorHAnsi"/>
          <w:sz w:val="24"/>
          <w:szCs w:val="24"/>
        </w:rPr>
        <w:t>1.5 Sodelovanje na razpisu</w:t>
      </w:r>
      <w:bookmarkEnd w:id="6"/>
    </w:p>
    <w:p w14:paraId="6C7B2367"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Na razpis se lahko prijavi vsak gospodarski subjekt, ki izpolnjuje pogoje iz te razpisne dokumentacije. </w:t>
      </w:r>
    </w:p>
    <w:p w14:paraId="4B0A1B28"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5DC0A75E" w14:textId="77777777" w:rsidR="00A47669" w:rsidRPr="002A0D1D" w:rsidRDefault="00A47669" w:rsidP="00A47669">
      <w:pPr>
        <w:widowControl w:val="0"/>
        <w:autoSpaceDE w:val="0"/>
        <w:jc w:val="both"/>
        <w:rPr>
          <w:rFonts w:asciiTheme="minorHAnsi" w:hAnsiTheme="minorHAnsi" w:cstheme="minorHAnsi"/>
        </w:rPr>
      </w:pPr>
    </w:p>
    <w:p w14:paraId="42E1B92F"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b/>
        </w:rPr>
        <w:t>A) Samostojna ponudba</w:t>
      </w:r>
      <w:r w:rsidRPr="002A0D1D">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688A1976" w14:textId="77777777" w:rsidR="00A47669" w:rsidRPr="002A0D1D" w:rsidRDefault="00A47669" w:rsidP="00A47669">
      <w:pPr>
        <w:widowControl w:val="0"/>
        <w:autoSpaceDE w:val="0"/>
        <w:jc w:val="both"/>
        <w:rPr>
          <w:rFonts w:asciiTheme="minorHAnsi" w:hAnsiTheme="minorHAnsi" w:cstheme="minorHAnsi"/>
        </w:rPr>
      </w:pPr>
    </w:p>
    <w:p w14:paraId="14FFB875"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b/>
        </w:rPr>
        <w:t>B) Skupna ponudba</w:t>
      </w:r>
      <w:r w:rsidRPr="002A0D1D">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1542C42"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Pravni akt o skupni izvedbi naročila mora vsebovati:</w:t>
      </w:r>
    </w:p>
    <w:p w14:paraId="0532ABF5"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navedbo vseh partnerjev v skupini (naziv in naslov partnerja, zakonitega zastopnika, matična številka, davčna številka, številka transakcijskega računa), </w:t>
      </w:r>
    </w:p>
    <w:p w14:paraId="03FB9087"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pooblastilo vodilnemu partnerju (nosilcu) v skupini, </w:t>
      </w:r>
    </w:p>
    <w:p w14:paraId="64E43932"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neomejeno solidarno odgovornost vseh partnerjev v skupini do naročnika, </w:t>
      </w:r>
    </w:p>
    <w:p w14:paraId="22732F2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področje dela, ki ga bo prevzel in izvedel vsak partner v skupni ponudbi in delež vsakega partnerja v skupni ponudbi v % in vrednost del, ki jih prevzema vsak partner v skupni ponudbi, </w:t>
      </w:r>
    </w:p>
    <w:p w14:paraId="37E57610"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način plačila preko vodilnega partnerja ali vsakemu partnerju posebej, </w:t>
      </w:r>
    </w:p>
    <w:p w14:paraId="78EF1DC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izjava, da so vsi partnerji seznanjeni s plačilnimi pogoji iz te dokumentacije </w:t>
      </w:r>
    </w:p>
    <w:p w14:paraId="08572116"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določbe v primeru izstopa kateregakoli od partnerjev v skupni, </w:t>
      </w:r>
    </w:p>
    <w:p w14:paraId="119CF3C8"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reševanje sporov med partnerji v skupini, </w:t>
      </w:r>
    </w:p>
    <w:p w14:paraId="4D40E844"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druge morebitne pravice in obveznosti med partnerji v skupini, </w:t>
      </w:r>
    </w:p>
    <w:p w14:paraId="4E1B63C6"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rok veljavnosti pravnega akta, </w:t>
      </w:r>
    </w:p>
    <w:p w14:paraId="0BCF926D"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pravni akt o skupni izvedbi naročila mora biti datiran, žigosan in podpisan s strani vseh partnerjev v skupini. </w:t>
      </w:r>
    </w:p>
    <w:p w14:paraId="35311DDD" w14:textId="77777777" w:rsidR="00A47669" w:rsidRDefault="00A47669" w:rsidP="00A47669">
      <w:pPr>
        <w:widowControl w:val="0"/>
        <w:autoSpaceDE w:val="0"/>
        <w:ind w:left="284"/>
        <w:jc w:val="both"/>
        <w:rPr>
          <w:rFonts w:asciiTheme="minorHAnsi" w:hAnsiTheme="minorHAnsi" w:cstheme="minorHAnsi"/>
        </w:rPr>
      </w:pPr>
    </w:p>
    <w:p w14:paraId="38537EF4"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763A1E0B" w14:textId="77777777" w:rsidR="00A47669" w:rsidRPr="002A0D1D" w:rsidRDefault="00A47669" w:rsidP="00A47669">
      <w:pPr>
        <w:widowControl w:val="0"/>
        <w:autoSpaceDE w:val="0"/>
        <w:ind w:left="284"/>
        <w:jc w:val="both"/>
        <w:rPr>
          <w:rFonts w:asciiTheme="minorHAnsi" w:hAnsiTheme="minorHAnsi" w:cstheme="minorHAnsi"/>
        </w:rPr>
      </w:pPr>
    </w:p>
    <w:p w14:paraId="2E9F902C"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Pogoje v zvezi z izpolnjevanjem tehničnih in strokovnih zahtev lahko ponudniki v skupni ponudbi izpolnjujejo kumulativno. </w:t>
      </w:r>
    </w:p>
    <w:p w14:paraId="3A6AAB58" w14:textId="77777777" w:rsidR="00A47669" w:rsidRPr="002A0D1D" w:rsidRDefault="00A47669" w:rsidP="00A47669">
      <w:pPr>
        <w:widowControl w:val="0"/>
        <w:autoSpaceDE w:val="0"/>
        <w:jc w:val="both"/>
        <w:rPr>
          <w:rFonts w:asciiTheme="minorHAnsi" w:hAnsiTheme="minorHAnsi" w:cstheme="minorHAnsi"/>
        </w:rPr>
      </w:pPr>
    </w:p>
    <w:p w14:paraId="293C3420"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b/>
        </w:rPr>
        <w:t>C) Ponudba s podizvajalci</w:t>
      </w:r>
      <w:r w:rsidRPr="002A0D1D">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92ADFE5" w14:textId="77777777" w:rsidR="009770B9" w:rsidRDefault="009770B9" w:rsidP="00A47669">
      <w:pPr>
        <w:suppressAutoHyphens/>
        <w:autoSpaceDE w:val="0"/>
        <w:spacing w:after="63"/>
        <w:rPr>
          <w:rFonts w:asciiTheme="minorHAnsi" w:hAnsiTheme="minorHAnsi" w:cstheme="minorHAnsi"/>
        </w:rPr>
      </w:pPr>
    </w:p>
    <w:p w14:paraId="6CDC0E42" w14:textId="77777777" w:rsidR="00A47669" w:rsidRPr="00BB23A9" w:rsidRDefault="00A47669" w:rsidP="00A47669">
      <w:pPr>
        <w:suppressAutoHyphens/>
        <w:autoSpaceDE w:val="0"/>
        <w:spacing w:after="63"/>
        <w:rPr>
          <w:rFonts w:asciiTheme="minorHAnsi" w:hAnsiTheme="minorHAnsi" w:cstheme="minorHAnsi"/>
        </w:rPr>
      </w:pPr>
      <w:r w:rsidRPr="00BB23A9">
        <w:rPr>
          <w:rFonts w:asciiTheme="minorHAnsi" w:hAnsiTheme="minorHAnsi" w:cstheme="minorHAnsi"/>
        </w:rPr>
        <w:t>Če bo ponudnik izvajal javno naročilo s podizvajalci, mora v ponudbi:</w:t>
      </w:r>
    </w:p>
    <w:p w14:paraId="511BF169"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navesti vse podizvajalce ter vsak del javnega naročila, ki ga namerava oddati v podizvajanje (OBR-3),</w:t>
      </w:r>
    </w:p>
    <w:p w14:paraId="380937AA"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kontaktne podatke in zakonite zastopnike predlaganih podizvajalcev (OBR-3),</w:t>
      </w:r>
    </w:p>
    <w:p w14:paraId="54A94B86"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izpolnjene ESPD teh podizvajalcev v skladu z 79. členom ZJN-3,</w:t>
      </w:r>
    </w:p>
    <w:p w14:paraId="7DC33A8E"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priložiti zahtevo podizvajalca za neposredno plačilo, če podizvajalec to zahteva (OBR-3).</w:t>
      </w:r>
    </w:p>
    <w:p w14:paraId="45AA427C" w14:textId="77777777" w:rsidR="00A47669" w:rsidRPr="002A0D1D" w:rsidRDefault="00A47669" w:rsidP="00A47669">
      <w:pPr>
        <w:widowControl w:val="0"/>
        <w:autoSpaceDE w:val="0"/>
        <w:ind w:left="284"/>
        <w:jc w:val="both"/>
        <w:rPr>
          <w:rFonts w:asciiTheme="minorHAnsi" w:hAnsiTheme="minorHAnsi" w:cstheme="minorHAnsi"/>
        </w:rPr>
      </w:pPr>
    </w:p>
    <w:p w14:paraId="2FC57447"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450A8A7B"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navesti firmo/ime in sedež/naslov novega podizvajalca ter del javnega naročila, ki ga namerava oddati v podizvajanje temu subjektu; </w:t>
      </w:r>
    </w:p>
    <w:p w14:paraId="406F5D7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kontaktne podatke in zakonite zastopnike predlaganih novo predlaganih podizvajalcev;</w:t>
      </w:r>
    </w:p>
    <w:p w14:paraId="0B623ED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izpolnjene ESPD teh podizvajalcev v skladu z 79. členom ZJN-3 ali dokazila o neobstoju razlogov za izključitev ter izpolnjevanju pogojev ter </w:t>
      </w:r>
    </w:p>
    <w:p w14:paraId="5312251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priložiti zahtevo podizvajalca za neposredno plačilo, če podizvajalec to zahteva. </w:t>
      </w:r>
    </w:p>
    <w:p w14:paraId="7A267CEF" w14:textId="77777777" w:rsidR="00A47669" w:rsidRPr="002A0D1D" w:rsidRDefault="00A47669" w:rsidP="00A47669">
      <w:pPr>
        <w:suppressAutoHyphens/>
        <w:autoSpaceDE w:val="0"/>
        <w:spacing w:after="56"/>
        <w:ind w:left="720"/>
        <w:jc w:val="both"/>
        <w:rPr>
          <w:rFonts w:asciiTheme="minorHAnsi" w:hAnsiTheme="minorHAnsi" w:cstheme="minorHAnsi"/>
        </w:rPr>
      </w:pPr>
    </w:p>
    <w:p w14:paraId="3193CDE4"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E4E816B"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74C79453"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glavni izvajalec v pogodbi pooblastiti naročnika, da na podlagi potrjenega računa oziroma situacije s strani glavnega izvajalca neposredno plačuje podizvajalcu,</w:t>
      </w:r>
    </w:p>
    <w:p w14:paraId="279225A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lastRenderedPageBreak/>
        <w:t>podizvajalec predložiti soglasje, na podlagi katerega naročnik namesto ponudnika poravna podizvajalčevo terjatev do ponudnika, glavni izvajalec pa svojemu računu ali situaciji priložiti račun ali situacijo podizvajalca, ki ga je predhodno potrdil.</w:t>
      </w:r>
    </w:p>
    <w:p w14:paraId="2CBBF228"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4145A4A0"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7C95B87" w14:textId="77777777" w:rsidR="00A47669" w:rsidRPr="002A0D1D" w:rsidRDefault="00A47669" w:rsidP="00A47669">
      <w:pPr>
        <w:widowControl w:val="0"/>
        <w:autoSpaceDE w:val="0"/>
        <w:jc w:val="both"/>
        <w:rPr>
          <w:rFonts w:asciiTheme="minorHAnsi" w:hAnsiTheme="minorHAnsi" w:cstheme="minorHAnsi"/>
        </w:rPr>
      </w:pPr>
    </w:p>
    <w:p w14:paraId="72C915DE" w14:textId="77777777" w:rsidR="00A47669" w:rsidRPr="002A0D1D" w:rsidRDefault="00A47669" w:rsidP="00A47669">
      <w:pPr>
        <w:widowControl w:val="0"/>
        <w:autoSpaceDE w:val="0"/>
        <w:jc w:val="both"/>
        <w:rPr>
          <w:rFonts w:asciiTheme="minorHAnsi" w:hAnsiTheme="minorHAnsi" w:cstheme="minorHAnsi"/>
          <w:b/>
        </w:rPr>
      </w:pPr>
      <w:r w:rsidRPr="002A0D1D">
        <w:rPr>
          <w:rFonts w:asciiTheme="minorHAnsi" w:hAnsiTheme="minorHAnsi" w:cstheme="minorHAnsi"/>
          <w:b/>
        </w:rPr>
        <w:t>D) Sklicevanje na zmogljivosti drugih</w:t>
      </w:r>
    </w:p>
    <w:p w14:paraId="2758DEF6" w14:textId="77777777" w:rsidR="00A47669" w:rsidRPr="002A0D1D" w:rsidRDefault="00A47669" w:rsidP="00A47669">
      <w:pPr>
        <w:widowControl w:val="0"/>
        <w:autoSpaceDE w:val="0"/>
        <w:jc w:val="both"/>
        <w:rPr>
          <w:rFonts w:asciiTheme="minorHAnsi" w:hAnsiTheme="minorHAnsi" w:cstheme="minorHAnsi"/>
          <w:b/>
        </w:rPr>
      </w:pPr>
    </w:p>
    <w:p w14:paraId="176E39D8"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Gospodarski subjekt lahko glede pogojev v zvezi s tehnično in strokovno sposobnostjo po potrebi uporabi zmogljivosti drugih subjektov, če ni pri posameznem pogoju te razpisne dokumentacije določeno drugače. </w:t>
      </w:r>
    </w:p>
    <w:p w14:paraId="7AADC8F7" w14:textId="77777777" w:rsidR="00A47669" w:rsidRPr="002A0D1D" w:rsidRDefault="00A47669" w:rsidP="00A47669">
      <w:pPr>
        <w:widowControl w:val="0"/>
        <w:autoSpaceDE w:val="0"/>
        <w:jc w:val="both"/>
        <w:rPr>
          <w:rFonts w:asciiTheme="minorHAnsi" w:hAnsiTheme="minorHAnsi" w:cstheme="minorHAnsi"/>
        </w:rPr>
      </w:pPr>
    </w:p>
    <w:p w14:paraId="7803A017"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3E219601" w14:textId="6A33F820"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7" w:name="_Toc234571570"/>
      <w:r w:rsidRPr="002A0D1D">
        <w:rPr>
          <w:rFonts w:asciiTheme="minorHAnsi" w:hAnsiTheme="minorHAnsi" w:cstheme="minorHAnsi"/>
          <w:sz w:val="24"/>
          <w:szCs w:val="24"/>
        </w:rPr>
        <w:t xml:space="preserve">1.6 Pravilna </w:t>
      </w:r>
      <w:r w:rsidR="00FC0E26">
        <w:rPr>
          <w:rFonts w:asciiTheme="minorHAnsi" w:hAnsiTheme="minorHAnsi" w:cstheme="minorHAnsi"/>
          <w:sz w:val="24"/>
          <w:szCs w:val="24"/>
        </w:rPr>
        <w:t>ponudba</w:t>
      </w:r>
      <w:bookmarkEnd w:id="7"/>
    </w:p>
    <w:p w14:paraId="298483C0" w14:textId="26FBED72" w:rsidR="00A47669" w:rsidRPr="002A0D1D" w:rsidRDefault="00FC0E26" w:rsidP="00A47669">
      <w:pPr>
        <w:widowControl w:val="0"/>
        <w:autoSpaceDE w:val="0"/>
        <w:jc w:val="both"/>
        <w:rPr>
          <w:rFonts w:asciiTheme="minorHAnsi" w:hAnsiTheme="minorHAnsi" w:cstheme="minorHAnsi"/>
        </w:rPr>
      </w:pPr>
      <w:r>
        <w:rPr>
          <w:rFonts w:asciiTheme="minorHAnsi" w:hAnsiTheme="minorHAnsi" w:cstheme="minorHAnsi"/>
        </w:rPr>
        <w:t>Ponudba</w:t>
      </w:r>
      <w:r w:rsidR="00A47669" w:rsidRPr="002A0D1D">
        <w:rPr>
          <w:rFonts w:asciiTheme="minorHAnsi" w:hAnsiTheme="minorHAnsi" w:cstheme="minorHAnsi"/>
        </w:rPr>
        <w:t xml:space="preserve"> mora biti v celoti izpolnjena v skladu z zahtevami iz razpisne dokumentacije. Pogoje za sodelovanje ponudnika bo naročnik presojal na podlagi dokumentov, dokazil in podatkov iz </w:t>
      </w:r>
      <w:r w:rsidR="002E0008">
        <w:rPr>
          <w:rFonts w:asciiTheme="minorHAnsi" w:hAnsiTheme="minorHAnsi" w:cstheme="minorHAnsi"/>
        </w:rPr>
        <w:t>ponudbe</w:t>
      </w:r>
      <w:r w:rsidR="00A47669" w:rsidRPr="002A0D1D">
        <w:rPr>
          <w:rFonts w:asciiTheme="minorHAnsi" w:hAnsiTheme="minorHAnsi" w:cstheme="minorHAnsi"/>
        </w:rPr>
        <w:t>, katero bo udeleženec posredoval naročniku v skladu in na način določen s temi navodili.</w:t>
      </w:r>
    </w:p>
    <w:p w14:paraId="5BBF18FE" w14:textId="77777777" w:rsidR="00A47669" w:rsidRDefault="00A47669" w:rsidP="00A47669">
      <w:pPr>
        <w:widowControl w:val="0"/>
        <w:autoSpaceDE w:val="0"/>
        <w:jc w:val="both"/>
        <w:rPr>
          <w:rStyle w:val="Hiperpovezava"/>
          <w:rFonts w:asciiTheme="minorHAnsi" w:hAnsiTheme="minorHAnsi" w:cstheme="minorHAnsi"/>
          <w:color w:val="auto"/>
        </w:rPr>
      </w:pPr>
      <w:r w:rsidRPr="002A0D1D">
        <w:rPr>
          <w:rFonts w:asciiTheme="minorHAnsi" w:hAnsiTheme="minorHAnsi" w:cstheme="minorHAnsi"/>
        </w:rPr>
        <w:t xml:space="preserve">Ponudniki morajo ponudbe predložiti v informacijski sistem e-JN na spletnem naslovu </w:t>
      </w:r>
      <w:hyperlink r:id="rId11" w:history="1">
        <w:r w:rsidRPr="002A0D1D">
          <w:rPr>
            <w:rStyle w:val="Hiperpovezava"/>
            <w:rFonts w:asciiTheme="minorHAnsi" w:hAnsiTheme="minorHAnsi" w:cstheme="minorHAnsi"/>
            <w:color w:val="auto"/>
          </w:rPr>
          <w:t>https://ejn.gov.si/eJN2</w:t>
        </w:r>
      </w:hyperlink>
    </w:p>
    <w:p w14:paraId="4D2EA39C" w14:textId="77777777" w:rsidR="00A47669" w:rsidRPr="00BB23A9" w:rsidRDefault="00A47669" w:rsidP="00A47669">
      <w:pPr>
        <w:widowControl w:val="0"/>
        <w:autoSpaceDE w:val="0"/>
        <w:jc w:val="both"/>
        <w:rPr>
          <w:rFonts w:asciiTheme="minorHAnsi" w:hAnsiTheme="minorHAnsi" w:cstheme="minorHAnsi"/>
          <w:sz w:val="20"/>
          <w:szCs w:val="20"/>
        </w:rPr>
      </w:pPr>
    </w:p>
    <w:p w14:paraId="114781A0"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Ponudnik se mora pred oddajo ponudbe registrirati na spletnem naslovu </w:t>
      </w:r>
      <w:hyperlink r:id="rId12" w:history="1">
        <w:r w:rsidRPr="002A0D1D">
          <w:rPr>
            <w:rStyle w:val="Hiperpovezava"/>
            <w:rFonts w:asciiTheme="minorHAnsi" w:hAnsiTheme="minorHAnsi" w:cstheme="minorHAnsi"/>
            <w:color w:val="auto"/>
          </w:rPr>
          <w:t>https://ejn.gov.si/eJN2</w:t>
        </w:r>
      </w:hyperlink>
      <w:r w:rsidRPr="002A0D1D">
        <w:rPr>
          <w:rFonts w:asciiTheme="minorHAnsi" w:hAnsiTheme="minorHAnsi" w:cstheme="minorHAnsi"/>
        </w:rPr>
        <w:t xml:space="preserve"> Če je ponudnik že registriran v informacijski sistem e-JN, se v aplikacijo prijavi na istem naslovu. </w:t>
      </w:r>
    </w:p>
    <w:p w14:paraId="7F448474" w14:textId="77777777" w:rsidR="00A47669" w:rsidRPr="00BB23A9" w:rsidRDefault="00A47669" w:rsidP="00A47669">
      <w:pPr>
        <w:widowControl w:val="0"/>
        <w:autoSpaceDE w:val="0"/>
        <w:jc w:val="both"/>
        <w:rPr>
          <w:rFonts w:asciiTheme="minorHAnsi" w:hAnsiTheme="minorHAnsi" w:cstheme="minorHAnsi"/>
          <w:sz w:val="20"/>
          <w:szCs w:val="20"/>
        </w:rPr>
      </w:pPr>
    </w:p>
    <w:p w14:paraId="029A523A"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A0D1D">
        <w:rPr>
          <w:rFonts w:asciiTheme="minorHAnsi" w:hAnsiTheme="minorHAnsi" w:cstheme="minorHAnsi"/>
        </w:rPr>
        <w:footnoteReference w:id="1"/>
      </w:r>
      <w:r w:rsidRPr="002A0D1D">
        <w:rPr>
          <w:rFonts w:asciiTheme="minorHAnsi" w:hAnsiTheme="minorHAnsi" w:cstheme="minorHAnsi"/>
        </w:rPr>
        <w:t>). Z oddajo ponudbe je le-ta zavezujoča za čas, naveden v ponudbi, razen če jo uporabnik ponudnika umakne ali spremeni pred potekom roka za oddajo ponudb.</w:t>
      </w:r>
    </w:p>
    <w:p w14:paraId="755126C0" w14:textId="77777777" w:rsidR="00A47669" w:rsidRPr="00BB23A9" w:rsidRDefault="00A47669" w:rsidP="00A47669">
      <w:pPr>
        <w:widowControl w:val="0"/>
        <w:autoSpaceDE w:val="0"/>
        <w:jc w:val="both"/>
        <w:rPr>
          <w:rFonts w:asciiTheme="minorHAnsi" w:hAnsiTheme="minorHAnsi" w:cstheme="minorHAnsi"/>
          <w:sz w:val="20"/>
          <w:szCs w:val="20"/>
        </w:rPr>
      </w:pPr>
    </w:p>
    <w:p w14:paraId="45488FFC"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Ponudba se šteje za pravočasno oddano, če jo naročnik prejme preko sistema e-JN </w:t>
      </w:r>
      <w:hyperlink r:id="rId13" w:history="1">
        <w:r w:rsidRPr="002A0D1D">
          <w:rPr>
            <w:rStyle w:val="Hiperpovezava"/>
            <w:rFonts w:asciiTheme="minorHAnsi" w:hAnsiTheme="minorHAnsi" w:cstheme="minorHAnsi"/>
            <w:color w:val="auto"/>
          </w:rPr>
          <w:t>https://ejn.gov.si/eJN2</w:t>
        </w:r>
      </w:hyperlink>
      <w:r w:rsidRPr="002A0D1D">
        <w:rPr>
          <w:rFonts w:asciiTheme="minorHAnsi" w:hAnsiTheme="minorHAnsi" w:cstheme="minorHAnsi"/>
        </w:rPr>
        <w:t xml:space="preserve">  najkasneje do roka za oddajo ponudb. </w:t>
      </w:r>
    </w:p>
    <w:p w14:paraId="0BC88740" w14:textId="77777777" w:rsidR="00A47669" w:rsidRPr="00BB23A9" w:rsidRDefault="00A47669" w:rsidP="00A47669">
      <w:pPr>
        <w:widowControl w:val="0"/>
        <w:autoSpaceDE w:val="0"/>
        <w:jc w:val="both"/>
        <w:rPr>
          <w:rFonts w:asciiTheme="minorHAnsi" w:hAnsiTheme="minorHAnsi" w:cstheme="minorHAnsi"/>
          <w:sz w:val="20"/>
          <w:szCs w:val="20"/>
        </w:rPr>
      </w:pPr>
    </w:p>
    <w:p w14:paraId="26F9476B"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Za oddano ponudbo se šteje ponudba, ki je v informacijskem sistemu e-JN označena s statusom »ODDANO«. </w:t>
      </w:r>
    </w:p>
    <w:p w14:paraId="44358AF2" w14:textId="77777777" w:rsidR="00A47669" w:rsidRPr="00BB23A9" w:rsidRDefault="00A47669" w:rsidP="00A47669">
      <w:pPr>
        <w:widowControl w:val="0"/>
        <w:autoSpaceDE w:val="0"/>
        <w:jc w:val="both"/>
        <w:rPr>
          <w:rFonts w:asciiTheme="minorHAnsi" w:hAnsiTheme="minorHAnsi" w:cstheme="minorHAnsi"/>
          <w:sz w:val="20"/>
          <w:szCs w:val="20"/>
        </w:rPr>
      </w:pPr>
    </w:p>
    <w:p w14:paraId="55202CCC"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Po preteku roka za predložitev ponudb, ponudbe ne bo več mogoče oddati.</w:t>
      </w:r>
    </w:p>
    <w:p w14:paraId="4E636181" w14:textId="77777777" w:rsidR="009770B9" w:rsidRDefault="009770B9" w:rsidP="00A47669">
      <w:pPr>
        <w:widowControl w:val="0"/>
        <w:autoSpaceDE w:val="0"/>
        <w:jc w:val="both"/>
        <w:rPr>
          <w:rFonts w:asciiTheme="minorHAnsi" w:hAnsiTheme="minorHAnsi" w:cstheme="minorHAnsi"/>
        </w:rPr>
      </w:pPr>
    </w:p>
    <w:p w14:paraId="55A07212"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Ponudba mora vsebovati izpolnjene najmanj naslednje obrazce in dokumente:</w:t>
      </w:r>
    </w:p>
    <w:p w14:paraId="0744FF13" w14:textId="77777777" w:rsidR="00A47669" w:rsidRPr="002A0D1D" w:rsidRDefault="00A47669" w:rsidP="00A47669">
      <w:pPr>
        <w:widowControl w:val="0"/>
        <w:autoSpaceDE w:val="0"/>
        <w:ind w:left="284"/>
        <w:jc w:val="both"/>
        <w:rPr>
          <w:rFonts w:asciiTheme="minorHAnsi" w:hAnsiTheme="minorHAnsi" w:cstheme="minorHAnsi"/>
        </w:rPr>
      </w:pPr>
    </w:p>
    <w:p w14:paraId="7CFA29E8" w14:textId="3406059F"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Obrazec ponudbeni predračun (OBR-1)</w:t>
      </w:r>
      <w:r w:rsidR="005110C9">
        <w:rPr>
          <w:rFonts w:asciiTheme="minorHAnsi" w:hAnsiTheme="minorHAnsi" w:cstheme="minorHAnsi"/>
          <w:b/>
          <w:bCs/>
        </w:rPr>
        <w:t>;</w:t>
      </w:r>
    </w:p>
    <w:p w14:paraId="2426975A" w14:textId="661262A7"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Obrazec ponudbe</w:t>
      </w:r>
      <w:r>
        <w:rPr>
          <w:rFonts w:asciiTheme="minorHAnsi" w:hAnsiTheme="minorHAnsi" w:cstheme="minorHAnsi"/>
          <w:b/>
          <w:bCs/>
        </w:rPr>
        <w:t xml:space="preserve"> (PONUDBA)</w:t>
      </w:r>
      <w:r w:rsidR="005110C9">
        <w:rPr>
          <w:rFonts w:asciiTheme="minorHAnsi" w:hAnsiTheme="minorHAnsi" w:cstheme="minorHAnsi"/>
          <w:b/>
          <w:bCs/>
        </w:rPr>
        <w:t>;</w:t>
      </w:r>
    </w:p>
    <w:p w14:paraId="77892B16" w14:textId="6A5F7BDA"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 xml:space="preserve">Obrazec izjave o neobstoju izključitvenih </w:t>
      </w:r>
      <w:r>
        <w:rPr>
          <w:rFonts w:asciiTheme="minorHAnsi" w:hAnsiTheme="minorHAnsi" w:cstheme="minorHAnsi"/>
          <w:b/>
          <w:bCs/>
        </w:rPr>
        <w:t>razlogov in pooblastilo (OBR-2)</w:t>
      </w:r>
      <w:r w:rsidR="005110C9">
        <w:rPr>
          <w:rFonts w:asciiTheme="minorHAnsi" w:hAnsiTheme="minorHAnsi" w:cstheme="minorHAnsi"/>
          <w:b/>
          <w:bCs/>
        </w:rPr>
        <w:t>;</w:t>
      </w:r>
    </w:p>
    <w:p w14:paraId="6446F190" w14:textId="418AF590" w:rsidR="00A47669"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 xml:space="preserve">Obrazec podizvajalcev v ponudbi (OBR-3), če </w:t>
      </w:r>
      <w:r>
        <w:rPr>
          <w:rFonts w:asciiTheme="minorHAnsi" w:hAnsiTheme="minorHAnsi" w:cstheme="minorHAnsi"/>
          <w:b/>
          <w:bCs/>
        </w:rPr>
        <w:t>ponudnik nastopa s podizvajalci</w:t>
      </w:r>
      <w:r w:rsidR="005110C9">
        <w:rPr>
          <w:rFonts w:asciiTheme="minorHAnsi" w:hAnsiTheme="minorHAnsi" w:cstheme="minorHAnsi"/>
          <w:b/>
          <w:bCs/>
        </w:rPr>
        <w:t>;</w:t>
      </w:r>
    </w:p>
    <w:p w14:paraId="2B09C293" w14:textId="037F1E13" w:rsidR="00DE16EA" w:rsidRDefault="00DE16EA" w:rsidP="00DE16EA">
      <w:pPr>
        <w:widowControl w:val="0"/>
        <w:numPr>
          <w:ilvl w:val="0"/>
          <w:numId w:val="28"/>
        </w:numPr>
        <w:suppressAutoHyphens/>
        <w:autoSpaceDE w:val="0"/>
        <w:jc w:val="both"/>
        <w:rPr>
          <w:rFonts w:asciiTheme="minorHAnsi" w:hAnsiTheme="minorHAnsi" w:cstheme="minorHAnsi"/>
          <w:b/>
          <w:bCs/>
        </w:rPr>
      </w:pPr>
      <w:r>
        <w:rPr>
          <w:rFonts w:asciiTheme="minorHAnsi" w:hAnsiTheme="minorHAnsi" w:cstheme="minorHAnsi"/>
          <w:b/>
          <w:bCs/>
        </w:rPr>
        <w:t xml:space="preserve">Izpolnjen </w:t>
      </w:r>
      <w:r w:rsidR="000F258B" w:rsidRPr="000F258B">
        <w:rPr>
          <w:rFonts w:asciiTheme="minorHAnsi" w:hAnsiTheme="minorHAnsi" w:cstheme="minorHAnsi"/>
          <w:b/>
          <w:bCs/>
        </w:rPr>
        <w:t xml:space="preserve">obrazec </w:t>
      </w:r>
      <w:r w:rsidR="00A3280A">
        <w:rPr>
          <w:rFonts w:asciiTheme="minorHAnsi" w:hAnsiTheme="minorHAnsi" w:cstheme="minorHAnsi"/>
          <w:b/>
          <w:bCs/>
        </w:rPr>
        <w:t>pogodbe</w:t>
      </w:r>
      <w:r w:rsidR="000F258B" w:rsidRPr="000F258B">
        <w:rPr>
          <w:rFonts w:asciiTheme="minorHAnsi" w:hAnsiTheme="minorHAnsi" w:cstheme="minorHAnsi"/>
          <w:b/>
          <w:bCs/>
        </w:rPr>
        <w:t xml:space="preserve"> (OBR-5) z vnesenimi podatki </w:t>
      </w:r>
      <w:r w:rsidR="000F258B">
        <w:rPr>
          <w:rFonts w:asciiTheme="minorHAnsi" w:hAnsiTheme="minorHAnsi" w:cstheme="minorHAnsi"/>
          <w:b/>
          <w:bCs/>
        </w:rPr>
        <w:t>gospodarskega subjekta;</w:t>
      </w:r>
    </w:p>
    <w:p w14:paraId="65A79BCA" w14:textId="18A0A2B3" w:rsidR="001543ED" w:rsidRPr="00DE16EA" w:rsidRDefault="001543ED" w:rsidP="00DE16EA">
      <w:pPr>
        <w:widowControl w:val="0"/>
        <w:numPr>
          <w:ilvl w:val="0"/>
          <w:numId w:val="28"/>
        </w:numPr>
        <w:suppressAutoHyphens/>
        <w:autoSpaceDE w:val="0"/>
        <w:jc w:val="both"/>
        <w:rPr>
          <w:rFonts w:asciiTheme="minorHAnsi" w:hAnsiTheme="minorHAnsi" w:cstheme="minorHAnsi"/>
          <w:b/>
          <w:bCs/>
        </w:rPr>
      </w:pPr>
      <w:r>
        <w:rPr>
          <w:rFonts w:asciiTheme="minorHAnsi" w:hAnsiTheme="minorHAnsi" w:cstheme="minorHAnsi"/>
          <w:b/>
          <w:bCs/>
        </w:rPr>
        <w:t>Obrazec seznama kadrov (OBR-10);</w:t>
      </w:r>
    </w:p>
    <w:p w14:paraId="10AE03D9" w14:textId="6C1F5C91"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 xml:space="preserve">Obrazec izjave o udeležbi fizičnih in pravnih oseb v lastništvu gospodarskega subjekta </w:t>
      </w:r>
      <w:r>
        <w:rPr>
          <w:rFonts w:asciiTheme="minorHAnsi" w:hAnsiTheme="minorHAnsi" w:cstheme="minorHAnsi"/>
          <w:b/>
          <w:bCs/>
        </w:rPr>
        <w:t>(OBR-11)</w:t>
      </w:r>
      <w:r w:rsidR="005110C9">
        <w:rPr>
          <w:rFonts w:asciiTheme="minorHAnsi" w:hAnsiTheme="minorHAnsi" w:cstheme="minorHAnsi"/>
          <w:b/>
          <w:bCs/>
        </w:rPr>
        <w:t>;</w:t>
      </w:r>
    </w:p>
    <w:p w14:paraId="7ED649D6" w14:textId="0A2F28FB"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Obrazec izjave gospodarskega subjekta (OBR-12)</w:t>
      </w:r>
      <w:r w:rsidR="005110C9">
        <w:rPr>
          <w:rFonts w:asciiTheme="minorHAnsi" w:hAnsiTheme="minorHAnsi" w:cstheme="minorHAnsi"/>
          <w:b/>
          <w:bCs/>
        </w:rPr>
        <w:t>;</w:t>
      </w:r>
    </w:p>
    <w:p w14:paraId="7DDB84CF" w14:textId="0191F0F0" w:rsidR="00A47669"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Obrazec soglasja k odpravi računskih napak (OBR-13</w:t>
      </w:r>
      <w:r>
        <w:rPr>
          <w:rFonts w:asciiTheme="minorHAnsi" w:hAnsiTheme="minorHAnsi" w:cstheme="minorHAnsi"/>
          <w:b/>
          <w:bCs/>
        </w:rPr>
        <w:t>)</w:t>
      </w:r>
      <w:r w:rsidR="005B2EE2">
        <w:rPr>
          <w:rFonts w:asciiTheme="minorHAnsi" w:hAnsiTheme="minorHAnsi" w:cstheme="minorHAnsi"/>
          <w:b/>
          <w:bCs/>
        </w:rPr>
        <w:t>.</w:t>
      </w:r>
    </w:p>
    <w:p w14:paraId="3ADC499F" w14:textId="7AA20758" w:rsidR="00A3280A" w:rsidRDefault="00A3280A" w:rsidP="00A47669">
      <w:pPr>
        <w:widowControl w:val="0"/>
        <w:numPr>
          <w:ilvl w:val="0"/>
          <w:numId w:val="28"/>
        </w:numPr>
        <w:suppressAutoHyphens/>
        <w:autoSpaceDE w:val="0"/>
        <w:jc w:val="both"/>
        <w:rPr>
          <w:rFonts w:asciiTheme="minorHAnsi" w:hAnsiTheme="minorHAnsi" w:cstheme="minorHAnsi"/>
          <w:b/>
          <w:bCs/>
        </w:rPr>
      </w:pPr>
      <w:r>
        <w:rPr>
          <w:rFonts w:asciiTheme="minorHAnsi" w:hAnsiTheme="minorHAnsi" w:cstheme="minorHAnsi"/>
          <w:b/>
          <w:bCs/>
        </w:rPr>
        <w:t>Obrazec popisa storitev</w:t>
      </w:r>
    </w:p>
    <w:p w14:paraId="3F7C35EE" w14:textId="2A2B9D0B" w:rsidR="005B2EE2" w:rsidRPr="002A0D1D" w:rsidRDefault="005B2EE2" w:rsidP="00A47669">
      <w:pPr>
        <w:widowControl w:val="0"/>
        <w:numPr>
          <w:ilvl w:val="0"/>
          <w:numId w:val="28"/>
        </w:numPr>
        <w:suppressAutoHyphens/>
        <w:autoSpaceDE w:val="0"/>
        <w:jc w:val="both"/>
        <w:rPr>
          <w:rFonts w:asciiTheme="minorHAnsi" w:hAnsiTheme="minorHAnsi" w:cstheme="minorHAnsi"/>
          <w:b/>
          <w:bCs/>
        </w:rPr>
      </w:pPr>
      <w:r>
        <w:rPr>
          <w:rFonts w:asciiTheme="minorHAnsi" w:hAnsiTheme="minorHAnsi" w:cstheme="minorHAnsi"/>
          <w:b/>
          <w:bCs/>
        </w:rPr>
        <w:t>ESPD obrazec</w:t>
      </w:r>
    </w:p>
    <w:p w14:paraId="5FAF8149" w14:textId="77777777" w:rsidR="00A47669" w:rsidRPr="002A0D1D" w:rsidRDefault="00A47669" w:rsidP="00A47669">
      <w:pPr>
        <w:widowControl w:val="0"/>
        <w:suppressAutoHyphens/>
        <w:autoSpaceDE w:val="0"/>
        <w:jc w:val="both"/>
        <w:rPr>
          <w:rFonts w:asciiTheme="minorHAnsi" w:hAnsiTheme="minorHAnsi" w:cstheme="minorHAnsi"/>
          <w:b/>
          <w:bCs/>
        </w:rPr>
      </w:pPr>
    </w:p>
    <w:p w14:paraId="6AFFB704" w14:textId="77777777" w:rsidR="00A47669" w:rsidRPr="002A0D1D" w:rsidRDefault="00A47669" w:rsidP="00A47669">
      <w:pPr>
        <w:widowControl w:val="0"/>
        <w:autoSpaceDE w:val="0"/>
        <w:jc w:val="both"/>
        <w:rPr>
          <w:rFonts w:asciiTheme="minorHAnsi" w:hAnsiTheme="minorHAnsi" w:cstheme="minorHAnsi"/>
          <w:u w:val="single"/>
        </w:rPr>
      </w:pPr>
      <w:r w:rsidRPr="002A0D1D">
        <w:rPr>
          <w:rFonts w:asciiTheme="minorHAnsi" w:hAnsiTheme="minorHAnsi" w:cstheme="minorHAnsi"/>
        </w:rPr>
        <w:t xml:space="preserve">Ponudba mora vsebovati tudi ostala morebitna dokazila navedena v nadaljevanju te razpisne dokumentacije. Obrazci morajo biti v .pdf obliki ali drugem ustreznem formatu. </w:t>
      </w:r>
    </w:p>
    <w:p w14:paraId="6F1D0B10" w14:textId="77777777" w:rsidR="00A47669" w:rsidRPr="002A0D1D" w:rsidRDefault="00A47669" w:rsidP="00A47669">
      <w:pPr>
        <w:widowControl w:val="0"/>
        <w:autoSpaceDE w:val="0"/>
        <w:jc w:val="both"/>
        <w:rPr>
          <w:rFonts w:asciiTheme="minorHAnsi" w:hAnsiTheme="minorHAnsi" w:cstheme="minorHAnsi"/>
          <w:u w:val="single"/>
        </w:rPr>
      </w:pPr>
    </w:p>
    <w:p w14:paraId="483E5355" w14:textId="2093A0EF"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ESPD obrazec mora biti priložen v </w:t>
      </w:r>
      <w:r w:rsidR="00DE16EA">
        <w:rPr>
          <w:rFonts w:asciiTheme="minorHAnsi" w:hAnsiTheme="minorHAnsi" w:cstheme="minorHAnsi"/>
        </w:rPr>
        <w:t>.</w:t>
      </w:r>
      <w:r w:rsidRPr="002A0D1D">
        <w:rPr>
          <w:rFonts w:asciiTheme="minorHAnsi" w:hAnsiTheme="minorHAnsi" w:cstheme="minorHAnsi"/>
        </w:rPr>
        <w:t>xml obliki</w:t>
      </w:r>
      <w:r w:rsidR="00DE16EA">
        <w:rPr>
          <w:rFonts w:asciiTheme="minorHAnsi" w:hAnsiTheme="minorHAnsi" w:cstheme="minorHAnsi"/>
        </w:rPr>
        <w:t xml:space="preserve">, obrazec </w:t>
      </w:r>
      <w:r w:rsidR="00A3280A">
        <w:rPr>
          <w:rFonts w:asciiTheme="minorHAnsi" w:hAnsiTheme="minorHAnsi" w:cstheme="minorHAnsi"/>
        </w:rPr>
        <w:t>pogodbe</w:t>
      </w:r>
      <w:r w:rsidR="00DE16EA">
        <w:rPr>
          <w:rFonts w:asciiTheme="minorHAnsi" w:hAnsiTheme="minorHAnsi" w:cstheme="minorHAnsi"/>
        </w:rPr>
        <w:t xml:space="preserve"> v .doc obliki.</w:t>
      </w:r>
    </w:p>
    <w:p w14:paraId="5488CEB7" w14:textId="77777777" w:rsidR="00A47669" w:rsidRPr="002A0D1D" w:rsidRDefault="00A47669" w:rsidP="00A47669">
      <w:pPr>
        <w:widowControl w:val="0"/>
        <w:autoSpaceDE w:val="0"/>
        <w:jc w:val="both"/>
        <w:rPr>
          <w:rFonts w:asciiTheme="minorHAnsi" w:hAnsiTheme="minorHAnsi" w:cstheme="minorHAnsi"/>
        </w:rPr>
      </w:pPr>
    </w:p>
    <w:p w14:paraId="1F6F2816" w14:textId="6E6BBC09"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Poleg zgoraj navedenih obrazcev ponudnik priloži še ostala morebitna ostala dokazila, ki so </w:t>
      </w:r>
      <w:r w:rsidR="00B70B09">
        <w:rPr>
          <w:rFonts w:asciiTheme="minorHAnsi" w:hAnsiTheme="minorHAnsi" w:cstheme="minorHAnsi"/>
        </w:rPr>
        <w:t xml:space="preserve">morebiti </w:t>
      </w:r>
      <w:r w:rsidRPr="002A0D1D">
        <w:rPr>
          <w:rFonts w:asciiTheme="minorHAnsi" w:hAnsiTheme="minorHAnsi" w:cstheme="minorHAnsi"/>
        </w:rPr>
        <w:t xml:space="preserve">navedena v </w:t>
      </w:r>
      <w:r w:rsidR="00B70B09">
        <w:rPr>
          <w:rFonts w:asciiTheme="minorHAnsi" w:hAnsiTheme="minorHAnsi" w:cstheme="minorHAnsi"/>
        </w:rPr>
        <w:t xml:space="preserve">nadaljevanju te </w:t>
      </w:r>
      <w:r w:rsidRPr="002A0D1D">
        <w:rPr>
          <w:rFonts w:asciiTheme="minorHAnsi" w:hAnsiTheme="minorHAnsi" w:cstheme="minorHAnsi"/>
        </w:rPr>
        <w:t>razpisne dokumentacije.</w:t>
      </w:r>
    </w:p>
    <w:p w14:paraId="06619329"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8" w:name="_Toc234571571"/>
      <w:r w:rsidRPr="00BB23A9">
        <w:rPr>
          <w:rFonts w:asciiTheme="minorHAnsi" w:hAnsiTheme="minorHAnsi" w:cstheme="minorHAnsi"/>
          <w:sz w:val="24"/>
          <w:szCs w:val="24"/>
        </w:rPr>
        <w:t>1.7 Pogoji za priznanje sposobnosti</w:t>
      </w:r>
      <w:bookmarkEnd w:id="8"/>
      <w:r w:rsidRPr="00BB23A9">
        <w:rPr>
          <w:rFonts w:asciiTheme="minorHAnsi" w:hAnsiTheme="minorHAnsi" w:cstheme="minorHAnsi"/>
          <w:sz w:val="24"/>
          <w:szCs w:val="24"/>
        </w:rPr>
        <w:t xml:space="preserve"> </w:t>
      </w:r>
    </w:p>
    <w:p w14:paraId="68574417"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b/>
        </w:rPr>
        <w:t>RAZLOGI ZA IZKLJUČITEV</w:t>
      </w:r>
    </w:p>
    <w:p w14:paraId="76DC0908" w14:textId="77777777" w:rsidR="00A47669" w:rsidRPr="002A0D1D" w:rsidRDefault="00A47669" w:rsidP="00A47669">
      <w:pPr>
        <w:widowControl w:val="0"/>
        <w:jc w:val="both"/>
        <w:rPr>
          <w:rFonts w:asciiTheme="minorHAnsi" w:hAnsiTheme="minorHAnsi" w:cstheme="minorHAnsi"/>
        </w:rPr>
      </w:pPr>
    </w:p>
    <w:p w14:paraId="72538093"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Naročnik bo izključil ponudnika iz sodelovanja v postopku oddaje javnega naročila, če obstajajo razlogi za izključitev določeni v prvem, drugem in četrtem odstavku 75. členu ZJN-3.</w:t>
      </w:r>
    </w:p>
    <w:p w14:paraId="08786D3C"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Neobstoj izključitvenih razlogov ponudnik dokazuje z izpolnjenim ESPD obrazcem. </w:t>
      </w:r>
    </w:p>
    <w:p w14:paraId="0F034495" w14:textId="77777777" w:rsidR="00A47669" w:rsidRPr="002A0D1D" w:rsidRDefault="00A47669" w:rsidP="00A47669">
      <w:pPr>
        <w:widowControl w:val="0"/>
        <w:autoSpaceDE w:val="0"/>
        <w:jc w:val="both"/>
        <w:rPr>
          <w:rFonts w:asciiTheme="minorHAnsi" w:hAnsiTheme="minorHAnsi" w:cstheme="minorHAnsi"/>
        </w:rPr>
      </w:pPr>
    </w:p>
    <w:p w14:paraId="0B6ABAEF"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18921C26" w14:textId="77777777" w:rsidR="00A47669" w:rsidRPr="002A0D1D" w:rsidRDefault="00A47669" w:rsidP="00A47669">
      <w:pPr>
        <w:autoSpaceDE w:val="0"/>
        <w:rPr>
          <w:rFonts w:asciiTheme="minorHAnsi" w:hAnsiTheme="minorHAnsi" w:cstheme="minorHAnsi"/>
        </w:rPr>
      </w:pPr>
    </w:p>
    <w:p w14:paraId="384E8F8F"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ESPD gospodarski subjekt uvozi od naročnika, ga izpolni na spletni strani </w:t>
      </w:r>
      <w:hyperlink r:id="rId14" w:history="1">
        <w:r w:rsidRPr="002A0D1D">
          <w:rPr>
            <w:rStyle w:val="Hiperpovezava"/>
            <w:rFonts w:asciiTheme="minorHAnsi" w:hAnsiTheme="minorHAnsi" w:cstheme="minorHAnsi"/>
            <w:color w:val="auto"/>
          </w:rPr>
          <w:t>https://ejn.gov.si/espd</w:t>
        </w:r>
      </w:hyperlink>
      <w:r w:rsidRPr="009770B9">
        <w:rPr>
          <w:rStyle w:val="Hiperpovezava"/>
          <w:rFonts w:asciiTheme="minorHAnsi" w:hAnsiTheme="minorHAnsi" w:cstheme="minorHAnsi"/>
          <w:color w:val="auto"/>
          <w:u w:val="none"/>
        </w:rPr>
        <w:t xml:space="preserve">   </w:t>
      </w:r>
      <w:r w:rsidRPr="002A0D1D">
        <w:rPr>
          <w:rFonts w:asciiTheme="minorHAnsi" w:hAnsiTheme="minorHAnsi" w:cstheme="minorHAnsi"/>
        </w:rPr>
        <w:t xml:space="preserve">ter ga v elektronski obliki predloži v ponudbi. </w:t>
      </w:r>
    </w:p>
    <w:p w14:paraId="38E62BCE" w14:textId="77777777" w:rsidR="00A47669" w:rsidRPr="002A0D1D" w:rsidRDefault="00A47669" w:rsidP="00A47669">
      <w:pPr>
        <w:widowControl w:val="0"/>
        <w:autoSpaceDE w:val="0"/>
        <w:jc w:val="both"/>
        <w:rPr>
          <w:rFonts w:asciiTheme="minorHAnsi" w:hAnsiTheme="minorHAnsi" w:cstheme="minorHAnsi"/>
        </w:rPr>
      </w:pPr>
    </w:p>
    <w:p w14:paraId="3B5ADE9E" w14:textId="12BDD81E" w:rsidR="00A47669" w:rsidRDefault="00A47669" w:rsidP="00981072">
      <w:pPr>
        <w:widowControl w:val="0"/>
        <w:autoSpaceDE w:val="0"/>
        <w:jc w:val="both"/>
        <w:rPr>
          <w:rFonts w:asciiTheme="minorHAnsi" w:hAnsiTheme="minorHAnsi" w:cstheme="minorHAnsi"/>
        </w:rPr>
      </w:pPr>
      <w:r w:rsidRPr="002A0D1D">
        <w:rPr>
          <w:rFonts w:asciiTheme="minorHAnsi" w:hAnsiTheme="minorHAnsi" w:cstheme="minorHAnsi"/>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w:t>
      </w:r>
      <w:r w:rsidRPr="002A0D1D">
        <w:rPr>
          <w:rFonts w:asciiTheme="minorHAnsi" w:hAnsiTheme="minorHAnsi" w:cstheme="minorHAnsi"/>
        </w:rPr>
        <w:lastRenderedPageBreak/>
        <w:t xml:space="preserve">uporabe informacijskega sistema e-JN šteje, da je oddan pravno zavezujoč dokument, ki ima enako veljavnost kot podpisan. </w:t>
      </w:r>
    </w:p>
    <w:p w14:paraId="231DE02F" w14:textId="77777777" w:rsidR="000E14CE" w:rsidRDefault="000E14CE" w:rsidP="00A47669">
      <w:pPr>
        <w:widowControl w:val="0"/>
        <w:jc w:val="both"/>
        <w:rPr>
          <w:rFonts w:asciiTheme="minorHAnsi" w:hAnsiTheme="minorHAnsi" w:cstheme="minorHAnsi"/>
        </w:rPr>
      </w:pPr>
    </w:p>
    <w:p w14:paraId="281B1749" w14:textId="7E44C4C7" w:rsidR="00A47669" w:rsidRPr="002A0D1D" w:rsidRDefault="00A47669" w:rsidP="00A47669">
      <w:pPr>
        <w:widowControl w:val="0"/>
        <w:numPr>
          <w:ilvl w:val="0"/>
          <w:numId w:val="30"/>
        </w:numPr>
        <w:suppressAutoHyphens/>
        <w:ind w:left="426" w:hanging="425"/>
        <w:jc w:val="both"/>
        <w:rPr>
          <w:rFonts w:asciiTheme="minorHAnsi" w:hAnsiTheme="minorHAnsi" w:cstheme="minorHAnsi"/>
        </w:rPr>
      </w:pPr>
      <w:r w:rsidRPr="002A0D1D">
        <w:rPr>
          <w:rFonts w:asciiTheme="minorHAnsi" w:hAnsiTheme="minorHAnsi" w:cstheme="minorHAnsi"/>
          <w:b/>
        </w:rPr>
        <w:t xml:space="preserve">Gospodarskemu subjektu ali osebi, ki je članica upravnega, vodstvenega ali nadzornega organa tega gospodarskega subjekta ali ki ima pooblastila za njegovo zastopanje ali odločanje ali nadzor v njem, </w:t>
      </w:r>
      <w:r w:rsidR="00D71AF1">
        <w:rPr>
          <w:rFonts w:asciiTheme="minorHAnsi" w:hAnsiTheme="minorHAnsi" w:cstheme="minorHAnsi"/>
          <w:b/>
        </w:rPr>
        <w:t>je</w:t>
      </w:r>
      <w:r w:rsidRPr="002A0D1D">
        <w:rPr>
          <w:rFonts w:asciiTheme="minorHAnsi" w:hAnsiTheme="minorHAnsi" w:cstheme="minorHAnsi"/>
          <w:b/>
        </w:rPr>
        <w:t xml:space="preserve"> bila izrečena pravnomočna sodba, ki ima elemente kaznivih dejanj, ki so opredeljena v prvem odstavku 75. člena ZJN-3.</w:t>
      </w:r>
    </w:p>
    <w:p w14:paraId="325914BA" w14:textId="77777777" w:rsidR="00A47669" w:rsidRPr="00BB23A9" w:rsidRDefault="00A47669" w:rsidP="00A47669">
      <w:pPr>
        <w:widowControl w:val="0"/>
        <w:ind w:left="567"/>
        <w:jc w:val="both"/>
        <w:rPr>
          <w:rFonts w:asciiTheme="minorHAnsi" w:hAnsiTheme="minorHAnsi" w:cstheme="minorHAnsi"/>
          <w:b/>
          <w:sz w:val="20"/>
          <w:szCs w:val="20"/>
        </w:rPr>
      </w:pPr>
    </w:p>
    <w:p w14:paraId="1058B715" w14:textId="77777777" w:rsidR="00C973EB" w:rsidRDefault="00C973EB" w:rsidP="00C973EB">
      <w:pPr>
        <w:widowControl w:val="0"/>
        <w:spacing w:line="266" w:lineRule="exact"/>
        <w:ind w:left="426"/>
        <w:jc w:val="both"/>
        <w:rPr>
          <w:rFonts w:asciiTheme="minorHAnsi" w:hAnsiTheme="minorHAnsi" w:cstheme="minorHAnsi"/>
          <w:i/>
        </w:rPr>
      </w:pPr>
      <w:r w:rsidRPr="00E1206E">
        <w:rPr>
          <w:rFonts w:asciiTheme="minorHAnsi" w:hAnsiTheme="minorHAnsi" w:cstheme="minorHAnsi"/>
          <w:i/>
        </w:rPr>
        <w:t>Gospodarski subjekt potrdi izpolnjevanje tega pogoja s predložitvijo izpolnjenega in podpisanega ESPD in OBR-2 obrazca.</w:t>
      </w:r>
      <w:r>
        <w:rPr>
          <w:rFonts w:asciiTheme="minorHAnsi" w:hAnsiTheme="minorHAnsi" w:cstheme="minorHAnsi"/>
          <w:i/>
        </w:rPr>
        <w:t xml:space="preserve"> </w:t>
      </w:r>
    </w:p>
    <w:p w14:paraId="36746AE2" w14:textId="77777777" w:rsidR="00C973EB" w:rsidRPr="00E1206E" w:rsidRDefault="00C973EB" w:rsidP="00C973EB">
      <w:pPr>
        <w:widowControl w:val="0"/>
        <w:spacing w:line="266" w:lineRule="exact"/>
        <w:ind w:left="426"/>
        <w:jc w:val="both"/>
        <w:rPr>
          <w:rFonts w:asciiTheme="minorHAnsi" w:hAnsiTheme="minorHAnsi" w:cstheme="minorHAnsi"/>
          <w:i/>
        </w:rPr>
      </w:pPr>
      <w:r>
        <w:rPr>
          <w:rFonts w:asciiTheme="minorHAnsi" w:hAnsiTheme="minorHAnsi" w:cstheme="minorHAnsi"/>
          <w:i/>
        </w:rPr>
        <w:t>Gospodarski subjekt lahko obrazec OBR-2</w:t>
      </w:r>
      <w:r w:rsidRPr="00E1206E">
        <w:rPr>
          <w:rFonts w:asciiTheme="minorHAnsi" w:hAnsiTheme="minorHAnsi" w:cstheme="minorHAnsi"/>
          <w:i/>
        </w:rPr>
        <w:t xml:space="preserve"> dopolni z lastno izjavo v primeru, da na predvideni obrazec ni mogoče zapisati vse</w:t>
      </w:r>
      <w:r>
        <w:rPr>
          <w:rFonts w:asciiTheme="minorHAnsi" w:hAnsiTheme="minorHAnsi" w:cstheme="minorHAnsi"/>
          <w:i/>
        </w:rPr>
        <w:t>h</w:t>
      </w:r>
      <w:r w:rsidRPr="00E1206E">
        <w:rPr>
          <w:rFonts w:asciiTheme="minorHAnsi" w:hAnsiTheme="minorHAnsi" w:cstheme="minorHAnsi"/>
          <w:i/>
        </w:rPr>
        <w:t xml:space="preserve"> podatkov</w:t>
      </w:r>
      <w:r>
        <w:rPr>
          <w:rFonts w:asciiTheme="minorHAnsi" w:hAnsiTheme="minorHAnsi" w:cstheme="minorHAnsi"/>
          <w:i/>
        </w:rPr>
        <w:t>.</w:t>
      </w:r>
    </w:p>
    <w:p w14:paraId="2B353A2B" w14:textId="77777777" w:rsidR="00C973EB" w:rsidRPr="00E1206E" w:rsidRDefault="00C973EB" w:rsidP="00C973EB">
      <w:pPr>
        <w:widowControl w:val="0"/>
        <w:spacing w:line="266" w:lineRule="exact"/>
        <w:ind w:left="426"/>
        <w:jc w:val="both"/>
        <w:rPr>
          <w:rFonts w:asciiTheme="minorHAnsi" w:hAnsiTheme="minorHAnsi" w:cstheme="minorHAnsi"/>
          <w:i/>
        </w:rPr>
      </w:pPr>
    </w:p>
    <w:p w14:paraId="340543D6" w14:textId="77777777" w:rsidR="00C973EB" w:rsidRDefault="00C973EB" w:rsidP="00C973EB">
      <w:pPr>
        <w:widowControl w:val="0"/>
        <w:spacing w:line="266" w:lineRule="exact"/>
        <w:ind w:left="426"/>
        <w:jc w:val="both"/>
        <w:rPr>
          <w:rFonts w:asciiTheme="minorHAnsi" w:hAnsiTheme="minorHAnsi" w:cstheme="minorHAnsi"/>
          <w:i/>
        </w:rPr>
      </w:pPr>
      <w:r w:rsidRPr="00E1206E">
        <w:rPr>
          <w:rFonts w:asciiTheme="minorHAnsi" w:hAnsiTheme="minorHAnsi" w:cstheme="minorHAnsi"/>
          <w:i/>
        </w:rPr>
        <w:t>Naročnik bo izpolnjevanje omenjenega pogoja preveril z aplikacijo e-Dosje oz. v uradnih registrih in evidencah.</w:t>
      </w:r>
    </w:p>
    <w:p w14:paraId="490835C5" w14:textId="77777777" w:rsidR="00C973EB" w:rsidRDefault="00C973EB" w:rsidP="00C973EB">
      <w:pPr>
        <w:widowControl w:val="0"/>
        <w:spacing w:line="266" w:lineRule="exact"/>
        <w:ind w:left="426"/>
        <w:jc w:val="both"/>
        <w:rPr>
          <w:rFonts w:asciiTheme="minorHAnsi" w:hAnsiTheme="minorHAnsi" w:cstheme="minorHAnsi"/>
          <w:i/>
        </w:rPr>
      </w:pPr>
    </w:p>
    <w:p w14:paraId="5B0395EA" w14:textId="61B847EA" w:rsidR="00C973EB" w:rsidRDefault="00C973EB" w:rsidP="00C973EB">
      <w:pPr>
        <w:widowControl w:val="0"/>
        <w:spacing w:line="266" w:lineRule="exact"/>
        <w:ind w:left="426"/>
        <w:jc w:val="both"/>
        <w:rPr>
          <w:rFonts w:asciiTheme="minorHAnsi" w:hAnsiTheme="minorHAnsi" w:cstheme="minorHAnsi"/>
          <w:i/>
        </w:rPr>
      </w:pPr>
      <w:r>
        <w:rPr>
          <w:rFonts w:asciiTheme="minorHAnsi" w:hAnsiTheme="minorHAnsi" w:cstheme="minorHAnsi"/>
          <w:i/>
        </w:rPr>
        <w:t xml:space="preserve">Zaželeno je, da gospodarski subjekti v ponudbi predložijo kopije potrdil iz kazenske ali druge ustrezne evidence, ki </w:t>
      </w:r>
      <w:r w:rsidRPr="00815653">
        <w:rPr>
          <w:rFonts w:asciiTheme="minorHAnsi" w:hAnsiTheme="minorHAnsi" w:cstheme="minorHAnsi"/>
          <w:i/>
        </w:rPr>
        <w:t>niso starejša od 4 mesecev, štet</w:t>
      </w:r>
      <w:r>
        <w:rPr>
          <w:rFonts w:asciiTheme="minorHAnsi" w:hAnsiTheme="minorHAnsi" w:cstheme="minorHAnsi"/>
          <w:i/>
        </w:rPr>
        <w:t>ih</w:t>
      </w:r>
      <w:r w:rsidRPr="00815653">
        <w:rPr>
          <w:rFonts w:asciiTheme="minorHAnsi" w:hAnsiTheme="minorHAnsi" w:cstheme="minorHAnsi"/>
          <w:i/>
        </w:rPr>
        <w:t xml:space="preserve"> od roka za oddajo ponudb, ali so pridobljena najpozneje v 90 dneh od roka za oddajo ponudb.</w:t>
      </w:r>
    </w:p>
    <w:p w14:paraId="339B198F" w14:textId="77777777" w:rsidR="00C973EB" w:rsidRDefault="00C973EB" w:rsidP="00C973EB">
      <w:pPr>
        <w:widowControl w:val="0"/>
        <w:spacing w:line="266" w:lineRule="exact"/>
        <w:ind w:left="426"/>
        <w:jc w:val="both"/>
        <w:rPr>
          <w:rFonts w:asciiTheme="minorHAnsi" w:hAnsiTheme="minorHAnsi" w:cstheme="minorHAnsi"/>
          <w:i/>
        </w:rPr>
      </w:pPr>
    </w:p>
    <w:p w14:paraId="60305DD6" w14:textId="77777777" w:rsidR="00C973EB" w:rsidRDefault="00C973EB" w:rsidP="00C973EB">
      <w:pPr>
        <w:widowControl w:val="0"/>
        <w:spacing w:line="266" w:lineRule="exact"/>
        <w:ind w:left="426"/>
        <w:jc w:val="both"/>
        <w:rPr>
          <w:rFonts w:asciiTheme="minorHAnsi" w:hAnsiTheme="minorHAnsi" w:cstheme="minorHAnsi"/>
          <w:i/>
        </w:rPr>
      </w:pPr>
      <w:r w:rsidRPr="00472B7A">
        <w:rPr>
          <w:rFonts w:asciiTheme="minorHAnsi" w:hAnsiTheme="minorHAnsi" w:cstheme="minorHAnsi"/>
          <w:i/>
        </w:rPr>
        <w:t>Če oseba, ki je član upravnega, vodstvenega ali nadzornega organa gospodarskega subjekta oziroma ima pooblastila za njegovo zastopanje, odločanje ali nadzor, ni državljan Republike Slovenije, mora v ponudbeni dokumentaciji predložiti:</w:t>
      </w:r>
    </w:p>
    <w:p w14:paraId="3A8CC13F" w14:textId="77777777" w:rsidR="00C973EB" w:rsidRDefault="00C973EB" w:rsidP="00C973EB">
      <w:pPr>
        <w:pStyle w:val="Odstavekseznama"/>
        <w:widowControl w:val="0"/>
        <w:numPr>
          <w:ilvl w:val="0"/>
          <w:numId w:val="45"/>
        </w:numPr>
        <w:spacing w:line="266" w:lineRule="exact"/>
        <w:ind w:left="426" w:firstLine="0"/>
        <w:jc w:val="both"/>
        <w:rPr>
          <w:rFonts w:asciiTheme="minorHAnsi" w:hAnsiTheme="minorHAnsi" w:cstheme="minorHAnsi"/>
          <w:i/>
        </w:rPr>
      </w:pPr>
      <w:r w:rsidRPr="00472B7A">
        <w:rPr>
          <w:rFonts w:asciiTheme="minorHAnsi" w:hAnsiTheme="minorHAnsi" w:cstheme="minorHAnsi"/>
          <w:i/>
        </w:rPr>
        <w:t xml:space="preserve">potrdilo iz kazenske ali druge ustrezne evidence države svojega državljanstva </w:t>
      </w:r>
      <w:r>
        <w:rPr>
          <w:rFonts w:asciiTheme="minorHAnsi" w:hAnsiTheme="minorHAnsi" w:cstheme="minorHAnsi"/>
          <w:i/>
        </w:rPr>
        <w:t>ali</w:t>
      </w:r>
    </w:p>
    <w:p w14:paraId="44DE53F2" w14:textId="77777777" w:rsidR="00C973EB" w:rsidRDefault="00C973EB" w:rsidP="00C973EB">
      <w:pPr>
        <w:pStyle w:val="Odstavekseznama"/>
        <w:widowControl w:val="0"/>
        <w:numPr>
          <w:ilvl w:val="0"/>
          <w:numId w:val="45"/>
        </w:numPr>
        <w:spacing w:line="266" w:lineRule="exact"/>
        <w:ind w:left="426" w:firstLine="0"/>
        <w:jc w:val="both"/>
        <w:rPr>
          <w:rFonts w:asciiTheme="minorHAnsi" w:hAnsiTheme="minorHAnsi" w:cstheme="minorHAnsi"/>
          <w:i/>
        </w:rPr>
      </w:pPr>
      <w:r w:rsidRPr="00472B7A">
        <w:rPr>
          <w:rFonts w:asciiTheme="minorHAnsi" w:hAnsiTheme="minorHAnsi" w:cstheme="minorHAnsi"/>
          <w:i/>
        </w:rPr>
        <w:t xml:space="preserve">potrdilo iz kazenske evidence Republike Slovenije ali </w:t>
      </w:r>
    </w:p>
    <w:p w14:paraId="20473E63" w14:textId="77777777" w:rsidR="00C973EB" w:rsidRPr="00472B7A" w:rsidRDefault="00C973EB" w:rsidP="00C973EB">
      <w:pPr>
        <w:pStyle w:val="Odstavekseznama"/>
        <w:widowControl w:val="0"/>
        <w:numPr>
          <w:ilvl w:val="0"/>
          <w:numId w:val="45"/>
        </w:numPr>
        <w:spacing w:line="266" w:lineRule="exact"/>
        <w:ind w:left="426" w:firstLine="0"/>
        <w:jc w:val="both"/>
        <w:rPr>
          <w:rFonts w:asciiTheme="minorHAnsi" w:hAnsiTheme="minorHAnsi" w:cstheme="minorHAnsi"/>
          <w:i/>
        </w:rPr>
      </w:pPr>
      <w:r w:rsidRPr="00472B7A">
        <w:rPr>
          <w:rFonts w:asciiTheme="minorHAnsi" w:hAnsiTheme="minorHAnsi" w:cstheme="minorHAnsi"/>
          <w:i/>
        </w:rPr>
        <w:t>pooblastilo za pridobitev potrdila iz kazenske evidence fizičnih oseb (OBR</w:t>
      </w:r>
      <w:r w:rsidRPr="00472B7A">
        <w:rPr>
          <w:rFonts w:asciiTheme="minorHAnsi" w:hAnsiTheme="minorHAnsi" w:cstheme="minorHAnsi"/>
          <w:i/>
        </w:rPr>
        <w:noBreakHyphen/>
        <w:t>2.1).</w:t>
      </w:r>
    </w:p>
    <w:p w14:paraId="68311CC7" w14:textId="77777777" w:rsidR="00C973EB" w:rsidRPr="00472B7A" w:rsidRDefault="00C973EB" w:rsidP="00C973EB">
      <w:pPr>
        <w:widowControl w:val="0"/>
        <w:spacing w:line="266" w:lineRule="exact"/>
        <w:ind w:left="426"/>
        <w:jc w:val="both"/>
        <w:rPr>
          <w:rFonts w:asciiTheme="minorHAnsi" w:hAnsiTheme="minorHAnsi" w:cstheme="minorHAnsi"/>
          <w:i/>
        </w:rPr>
      </w:pPr>
    </w:p>
    <w:p w14:paraId="3F29DCB4" w14:textId="77777777" w:rsidR="00C973EB" w:rsidRPr="00472B7A" w:rsidRDefault="00C973EB" w:rsidP="00C973EB">
      <w:pPr>
        <w:widowControl w:val="0"/>
        <w:spacing w:line="266" w:lineRule="exact"/>
        <w:ind w:left="426"/>
        <w:jc w:val="both"/>
        <w:rPr>
          <w:rFonts w:asciiTheme="minorHAnsi" w:hAnsiTheme="minorHAnsi" w:cstheme="minorHAnsi"/>
          <w:i/>
        </w:rPr>
      </w:pPr>
      <w:r w:rsidRPr="00472B7A">
        <w:rPr>
          <w:rFonts w:asciiTheme="minorHAnsi" w:hAnsiTheme="minorHAnsi" w:cstheme="minorHAnsi"/>
          <w:i/>
        </w:rPr>
        <w:t>Če država državljanstva potrdila tega pogoja ne izdaja ali če potrdila ne zajemajo vseh primerov iz prvega odstavka 75. člena ZJN</w:t>
      </w:r>
      <w:r w:rsidRPr="00472B7A">
        <w:rPr>
          <w:rFonts w:asciiTheme="minorHAnsi" w:hAnsiTheme="minorHAnsi" w:cstheme="minorHAnsi"/>
          <w:i/>
        </w:rPr>
        <w:noBreakHyphen/>
        <w:t xml:space="preserve">3, jih je mogoče nadomestiti z zapriseženo izjavo, če ta v državi državljanstva ni predvidena, pa z izjavo navedene osebe, dano pred pristojnim sodnim ali upravnim organom, notarjem ali pred pristojno poklicno ali trgovinsko organizacijo v državi državljanstva te osebe ali v državi, v kateri ima sedež gospodarski subjekt. </w:t>
      </w:r>
    </w:p>
    <w:p w14:paraId="573B1401" w14:textId="77777777" w:rsidR="00A47669" w:rsidRPr="00BB23A9" w:rsidRDefault="00A47669" w:rsidP="00A47669">
      <w:pPr>
        <w:widowControl w:val="0"/>
        <w:ind w:left="567"/>
        <w:jc w:val="both"/>
        <w:rPr>
          <w:rFonts w:asciiTheme="minorHAnsi" w:hAnsiTheme="minorHAnsi" w:cstheme="minorHAnsi"/>
          <w:i/>
          <w:sz w:val="20"/>
          <w:szCs w:val="20"/>
        </w:rPr>
      </w:pPr>
    </w:p>
    <w:p w14:paraId="107B4B79" w14:textId="77777777" w:rsidR="00A47669" w:rsidRPr="00CB6FFA" w:rsidRDefault="00A47669" w:rsidP="00A47669">
      <w:pPr>
        <w:widowControl w:val="0"/>
        <w:numPr>
          <w:ilvl w:val="0"/>
          <w:numId w:val="30"/>
        </w:numPr>
        <w:suppressAutoHyphens/>
        <w:ind w:left="426" w:hanging="425"/>
        <w:jc w:val="both"/>
        <w:rPr>
          <w:rFonts w:asciiTheme="minorHAnsi" w:hAnsiTheme="minorHAnsi" w:cstheme="minorHAnsi"/>
          <w:b/>
        </w:rPr>
      </w:pPr>
      <w:r w:rsidRPr="00CB6FFA">
        <w:rPr>
          <w:rFonts w:asciiTheme="minorHAnsi" w:hAnsiTheme="minorHAnsi" w:cstheme="minorHAnsi"/>
          <w:b/>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 znaša 50 ali več EUR.  Šteje se, da gospodarski subjekt ne izpolnjuje obveznosti iz te točke tudi, če na dan roka za oddajo ponudbe nima predloženih vseh obračunov davčnih odtegljajev za dohodke iz delovnega razmerja za obdobje zadnjih petih (5) let do dne roka za oddajo ponudbe.</w:t>
      </w:r>
    </w:p>
    <w:p w14:paraId="650B2404" w14:textId="77777777" w:rsidR="00A47669" w:rsidRPr="009770B9" w:rsidRDefault="00A47669" w:rsidP="00A47669">
      <w:pPr>
        <w:widowControl w:val="0"/>
        <w:ind w:left="567"/>
        <w:jc w:val="both"/>
        <w:rPr>
          <w:rFonts w:asciiTheme="minorHAnsi" w:hAnsiTheme="minorHAnsi" w:cstheme="minorHAnsi"/>
          <w:b/>
          <w:sz w:val="20"/>
          <w:szCs w:val="20"/>
        </w:rPr>
      </w:pPr>
    </w:p>
    <w:p w14:paraId="77719D18"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s predložitvijo izpolnjenega in podpisanega ESPD in OBR-2 obrazca.</w:t>
      </w:r>
    </w:p>
    <w:p w14:paraId="5CA49448" w14:textId="77777777" w:rsidR="00A47669" w:rsidRPr="009770B9" w:rsidRDefault="00A47669" w:rsidP="00A47669">
      <w:pPr>
        <w:widowControl w:val="0"/>
        <w:ind w:left="426"/>
        <w:jc w:val="both"/>
        <w:rPr>
          <w:rFonts w:asciiTheme="minorHAnsi" w:hAnsiTheme="minorHAnsi" w:cstheme="minorHAnsi"/>
          <w:i/>
          <w:sz w:val="20"/>
          <w:szCs w:val="20"/>
        </w:rPr>
      </w:pPr>
    </w:p>
    <w:p w14:paraId="30D98405"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Naročnik bo izpolnjevanje omenjenega pogoja preveril z aplikacijo e-Dosje oz. v uradnih registrih in evidencah.</w:t>
      </w:r>
    </w:p>
    <w:p w14:paraId="23AA82F1" w14:textId="77777777" w:rsidR="00A47669" w:rsidRPr="009770B9" w:rsidRDefault="00A47669" w:rsidP="00A47669">
      <w:pPr>
        <w:widowControl w:val="0"/>
        <w:ind w:left="426"/>
        <w:jc w:val="both"/>
        <w:rPr>
          <w:rFonts w:asciiTheme="minorHAnsi" w:hAnsiTheme="minorHAnsi" w:cstheme="minorHAnsi"/>
          <w:i/>
          <w:sz w:val="20"/>
          <w:szCs w:val="20"/>
        </w:rPr>
      </w:pPr>
    </w:p>
    <w:p w14:paraId="5F6E2A32" w14:textId="77777777" w:rsidR="00A47669"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Naročnik si pridržuje pravico, da izpolnjevanje omenjenega pogoja preveri z aplikacijo e-Dosje oz. v uradnih registrih in evidencah.</w:t>
      </w:r>
    </w:p>
    <w:p w14:paraId="1171556F" w14:textId="77777777" w:rsidR="00FC0E26" w:rsidRPr="002A0D1D" w:rsidRDefault="00FC0E26" w:rsidP="00A47669">
      <w:pPr>
        <w:widowControl w:val="0"/>
        <w:ind w:left="426"/>
        <w:jc w:val="both"/>
        <w:rPr>
          <w:rFonts w:asciiTheme="minorHAnsi" w:hAnsiTheme="minorHAnsi" w:cstheme="minorHAnsi"/>
          <w:i/>
        </w:rPr>
      </w:pPr>
    </w:p>
    <w:p w14:paraId="2055A76B" w14:textId="77777777" w:rsidR="00A47669" w:rsidRPr="00CB6FFA"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t xml:space="preserve">Če je gospodarski subjekt na dan, ko poteče rok za oddajo ponudb ali prijav, izločen iz </w:t>
      </w:r>
      <w:r w:rsidRPr="002A0D1D">
        <w:rPr>
          <w:rFonts w:asciiTheme="minorHAnsi" w:hAnsiTheme="minorHAnsi" w:cstheme="minorHAnsi"/>
          <w:b/>
        </w:rPr>
        <w:lastRenderedPageBreak/>
        <w:t>postopkov oddaje javnih naročil zaradi uvrstitve v evidenco gospodarskih subjektov z negativnimi referencami iz 110. člena ZJN-3.</w:t>
      </w:r>
    </w:p>
    <w:p w14:paraId="110472E4" w14:textId="77777777" w:rsidR="00A47669" w:rsidRPr="00BB23A9" w:rsidRDefault="00A47669" w:rsidP="00A47669">
      <w:pPr>
        <w:widowControl w:val="0"/>
        <w:ind w:left="426"/>
        <w:jc w:val="both"/>
        <w:rPr>
          <w:rFonts w:asciiTheme="minorHAnsi" w:hAnsiTheme="minorHAnsi" w:cstheme="minorHAnsi"/>
          <w:b/>
          <w:sz w:val="20"/>
          <w:szCs w:val="20"/>
        </w:rPr>
      </w:pPr>
    </w:p>
    <w:p w14:paraId="72B83F16"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s predložitvijo izpolnjenega in podpisanega ESPD in OBR-2 obrazca.</w:t>
      </w:r>
    </w:p>
    <w:p w14:paraId="215919EB" w14:textId="77777777" w:rsidR="00A47669" w:rsidRPr="00BB23A9" w:rsidRDefault="00A47669" w:rsidP="00A47669">
      <w:pPr>
        <w:widowControl w:val="0"/>
        <w:ind w:left="426"/>
        <w:jc w:val="both"/>
        <w:rPr>
          <w:rFonts w:asciiTheme="minorHAnsi" w:hAnsiTheme="minorHAnsi" w:cstheme="minorHAnsi"/>
          <w:i/>
          <w:sz w:val="20"/>
          <w:szCs w:val="20"/>
        </w:rPr>
      </w:pPr>
    </w:p>
    <w:p w14:paraId="724407A3"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Naročnik bo izpolnjevanje omenjenega pogoja preveril z aplikacijo e-Dosje oz. v uradnih registrih in evidencah.</w:t>
      </w:r>
    </w:p>
    <w:p w14:paraId="36E5EC0E" w14:textId="77777777" w:rsidR="00A47669" w:rsidRPr="00BB23A9" w:rsidRDefault="00A47669" w:rsidP="00A47669">
      <w:pPr>
        <w:widowControl w:val="0"/>
        <w:ind w:left="426"/>
        <w:jc w:val="both"/>
        <w:rPr>
          <w:rFonts w:asciiTheme="minorHAnsi" w:hAnsiTheme="minorHAnsi" w:cstheme="minorHAnsi"/>
          <w:sz w:val="20"/>
          <w:szCs w:val="20"/>
        </w:rPr>
      </w:pPr>
    </w:p>
    <w:p w14:paraId="2D9DA808" w14:textId="77777777" w:rsidR="00A47669" w:rsidRPr="00CB6FFA"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144417AC" w14:textId="77777777" w:rsidR="00A47669" w:rsidRPr="00BB23A9" w:rsidRDefault="00A47669" w:rsidP="00A47669">
      <w:pPr>
        <w:widowControl w:val="0"/>
        <w:ind w:left="567"/>
        <w:jc w:val="both"/>
        <w:rPr>
          <w:rFonts w:asciiTheme="minorHAnsi" w:hAnsiTheme="minorHAnsi" w:cstheme="minorHAnsi"/>
          <w:b/>
          <w:sz w:val="20"/>
          <w:szCs w:val="20"/>
        </w:rPr>
      </w:pPr>
    </w:p>
    <w:p w14:paraId="134CD005" w14:textId="77777777" w:rsidR="00A47669" w:rsidRPr="00BB23A9" w:rsidRDefault="00A47669" w:rsidP="00A47669">
      <w:pPr>
        <w:widowControl w:val="0"/>
        <w:ind w:left="426"/>
        <w:jc w:val="both"/>
        <w:rPr>
          <w:rFonts w:asciiTheme="minorHAnsi" w:hAnsiTheme="minorHAnsi" w:cstheme="minorHAnsi"/>
          <w:i/>
        </w:rPr>
      </w:pPr>
      <w:r w:rsidRPr="00BB23A9">
        <w:rPr>
          <w:rFonts w:asciiTheme="minorHAnsi" w:hAnsiTheme="minorHAnsi" w:cstheme="minorHAnsi"/>
          <w:i/>
        </w:rPr>
        <w:t xml:space="preserve">V primeru skupne ponudbe mora pogoj izpolnjevati vsak izmed partnerjev, v primeru, da gospodarski subjekt nastopa s podizvajalci, morajo pogoj izpolniti tudi podizvajalci. </w:t>
      </w:r>
    </w:p>
    <w:p w14:paraId="04D4FB94" w14:textId="77777777" w:rsidR="00A47669" w:rsidRPr="00BB23A9" w:rsidRDefault="00A47669" w:rsidP="00A47669">
      <w:pPr>
        <w:widowControl w:val="0"/>
        <w:ind w:left="426"/>
        <w:jc w:val="both"/>
        <w:rPr>
          <w:rFonts w:asciiTheme="minorHAnsi" w:hAnsiTheme="minorHAnsi" w:cstheme="minorHAnsi"/>
          <w:i/>
          <w:sz w:val="20"/>
          <w:szCs w:val="20"/>
        </w:rPr>
      </w:pPr>
    </w:p>
    <w:p w14:paraId="79C4133C"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s predložitvijo izpolnjenega in podpisanega ESPD in OBR-2 obrazca.</w:t>
      </w:r>
      <w:r>
        <w:rPr>
          <w:rFonts w:asciiTheme="minorHAnsi" w:hAnsiTheme="minorHAnsi" w:cstheme="minorHAnsi"/>
          <w:i/>
        </w:rPr>
        <w:t xml:space="preserve"> </w:t>
      </w:r>
      <w:r w:rsidRPr="002A0D1D">
        <w:rPr>
          <w:rFonts w:asciiTheme="minorHAnsi" w:hAnsiTheme="minorHAnsi" w:cstheme="minorHAnsi"/>
          <w:i/>
        </w:rPr>
        <w:t>Naročnik bo izpolnjevanje omenjenega pogoja preveril z aplikacijo e-Dosje oz. v uradnih registrih in evidencah.</w:t>
      </w:r>
    </w:p>
    <w:p w14:paraId="7222E705" w14:textId="77777777" w:rsidR="00A47669" w:rsidRPr="00BB23A9" w:rsidRDefault="00A47669" w:rsidP="00A47669">
      <w:pPr>
        <w:widowControl w:val="0"/>
        <w:ind w:left="426"/>
        <w:jc w:val="both"/>
        <w:rPr>
          <w:rFonts w:asciiTheme="minorHAnsi" w:hAnsiTheme="minorHAnsi" w:cstheme="minorHAnsi"/>
          <w:i/>
          <w:sz w:val="20"/>
          <w:szCs w:val="20"/>
        </w:rPr>
      </w:pPr>
    </w:p>
    <w:p w14:paraId="40059F55" w14:textId="77777777" w:rsidR="00A47669" w:rsidRPr="00995F1F" w:rsidRDefault="00A47669" w:rsidP="00995F1F">
      <w:pPr>
        <w:widowControl w:val="0"/>
        <w:autoSpaceDE w:val="0"/>
        <w:jc w:val="both"/>
        <w:rPr>
          <w:rFonts w:asciiTheme="minorHAnsi" w:hAnsiTheme="minorHAnsi" w:cstheme="minorHAnsi"/>
        </w:rPr>
      </w:pPr>
      <w:r w:rsidRPr="00995F1F">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32BE44BD" w14:textId="77777777" w:rsidR="00A47669" w:rsidRPr="00BB23A9" w:rsidRDefault="00A47669" w:rsidP="00A47669">
      <w:pPr>
        <w:widowControl w:val="0"/>
        <w:ind w:left="567"/>
        <w:jc w:val="both"/>
        <w:rPr>
          <w:rFonts w:asciiTheme="minorHAnsi" w:hAnsiTheme="minorHAnsi" w:cstheme="minorHAnsi"/>
          <w:sz w:val="20"/>
          <w:szCs w:val="20"/>
        </w:rPr>
      </w:pPr>
    </w:p>
    <w:p w14:paraId="485FDDBA" w14:textId="01A083EE" w:rsidR="00A47669" w:rsidRPr="002A0D1D" w:rsidRDefault="004733BB" w:rsidP="00A47669">
      <w:pPr>
        <w:widowControl w:val="0"/>
        <w:numPr>
          <w:ilvl w:val="0"/>
          <w:numId w:val="30"/>
        </w:numPr>
        <w:suppressAutoHyphens/>
        <w:ind w:left="426" w:hanging="425"/>
        <w:jc w:val="both"/>
        <w:rPr>
          <w:rFonts w:asciiTheme="minorHAnsi" w:hAnsiTheme="minorHAnsi" w:cstheme="minorHAnsi"/>
          <w:b/>
        </w:rPr>
      </w:pPr>
      <w:r w:rsidRPr="004733BB">
        <w:rPr>
          <w:rFonts w:asciiTheme="minorHAnsi" w:hAnsiTheme="minorHAnsi" w:cstheme="minorHAnsi"/>
          <w:b/>
        </w:rPr>
        <w:t>Iz postopka javnega naročila se izključi gospodarski subjekt, če je</w:t>
      </w:r>
      <w:r w:rsidR="00A47669" w:rsidRPr="002A0D1D">
        <w:rPr>
          <w:rFonts w:asciiTheme="minorHAnsi" w:hAnsiTheme="minorHAnsi" w:cstheme="minorHAnsi"/>
          <w:b/>
        </w:rPr>
        <w:t>:</w:t>
      </w:r>
    </w:p>
    <w:p w14:paraId="20CA04F6" w14:textId="77777777" w:rsidR="00A47669" w:rsidRPr="002A0D1D" w:rsidRDefault="00A47669" w:rsidP="00A47669">
      <w:pPr>
        <w:autoSpaceDE w:val="0"/>
        <w:autoSpaceDN w:val="0"/>
        <w:adjustRightInd w:val="0"/>
        <w:ind w:left="993" w:hanging="284"/>
        <w:jc w:val="both"/>
        <w:rPr>
          <w:rFonts w:asciiTheme="minorHAnsi" w:eastAsiaTheme="minorHAnsi" w:hAnsiTheme="minorHAnsi" w:cstheme="minorHAnsi"/>
          <w:lang w:eastAsia="en-US"/>
        </w:rPr>
      </w:pPr>
      <w:r w:rsidRPr="002A0D1D">
        <w:rPr>
          <w:rFonts w:asciiTheme="minorHAnsi" w:eastAsiaTheme="minorHAnsi" w:hAnsiTheme="minorHAnsi" w:cstheme="minorHAnsi"/>
          <w:lang w:eastAsia="en-US"/>
        </w:rPr>
        <w:t>-</w:t>
      </w:r>
      <w:r w:rsidRPr="002A0D1D">
        <w:rPr>
          <w:rFonts w:asciiTheme="minorHAnsi" w:eastAsiaTheme="minorHAnsi" w:hAnsiTheme="minorHAnsi" w:cstheme="minorHAnsi"/>
          <w:lang w:eastAsia="en-US"/>
        </w:rPr>
        <w:tab/>
        <w:t>ruski državljan ali fizična ali pravna oseba, subjekt ali organ s sedežem v Rusiji;</w:t>
      </w:r>
    </w:p>
    <w:p w14:paraId="012D036C" w14:textId="77777777" w:rsidR="00A47669" w:rsidRPr="002A0D1D" w:rsidRDefault="00A47669" w:rsidP="00A47669">
      <w:pPr>
        <w:autoSpaceDE w:val="0"/>
        <w:autoSpaceDN w:val="0"/>
        <w:adjustRightInd w:val="0"/>
        <w:ind w:left="993" w:hanging="284"/>
        <w:jc w:val="both"/>
        <w:rPr>
          <w:rFonts w:asciiTheme="minorHAnsi" w:eastAsiaTheme="minorHAnsi" w:hAnsiTheme="minorHAnsi" w:cstheme="minorHAnsi"/>
          <w:lang w:eastAsia="en-US"/>
        </w:rPr>
      </w:pPr>
      <w:r w:rsidRPr="002A0D1D">
        <w:rPr>
          <w:rFonts w:asciiTheme="minorHAnsi" w:eastAsiaTheme="minorHAnsi" w:hAnsiTheme="minorHAnsi" w:cstheme="minorHAnsi"/>
          <w:lang w:eastAsia="en-US"/>
        </w:rPr>
        <w:t>-</w:t>
      </w:r>
      <w:r w:rsidRPr="002A0D1D">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36E90699" w14:textId="77777777" w:rsidR="00A47669" w:rsidRPr="002A0D1D" w:rsidRDefault="00A47669" w:rsidP="00A47669">
      <w:pPr>
        <w:autoSpaceDE w:val="0"/>
        <w:autoSpaceDN w:val="0"/>
        <w:adjustRightInd w:val="0"/>
        <w:ind w:left="993" w:hanging="284"/>
        <w:jc w:val="both"/>
        <w:rPr>
          <w:rFonts w:asciiTheme="minorHAnsi" w:eastAsiaTheme="minorHAnsi" w:hAnsiTheme="minorHAnsi" w:cstheme="minorHAnsi"/>
          <w:lang w:eastAsia="en-US"/>
        </w:rPr>
      </w:pPr>
      <w:r w:rsidRPr="002A0D1D">
        <w:rPr>
          <w:rFonts w:asciiTheme="minorHAnsi" w:eastAsiaTheme="minorHAnsi" w:hAnsiTheme="minorHAnsi" w:cstheme="minorHAnsi"/>
          <w:lang w:eastAsia="en-US"/>
        </w:rPr>
        <w:t>-</w:t>
      </w:r>
      <w:r w:rsidRPr="002A0D1D">
        <w:rPr>
          <w:rFonts w:asciiTheme="minorHAnsi" w:eastAsiaTheme="minorHAnsi" w:hAnsiTheme="minorHAnsi" w:cstheme="minorHAnsi"/>
          <w:lang w:eastAsia="en-US"/>
        </w:rPr>
        <w:tab/>
        <w:t>fizična ali pravna oseba, subjekt ali organ, ki delujejo v imenu ali po navodilih subjekta iz prejšnjih dveh alinej.</w:t>
      </w:r>
    </w:p>
    <w:p w14:paraId="24AEF68C" w14:textId="77777777" w:rsidR="00A47669" w:rsidRPr="00BB23A9" w:rsidRDefault="00A47669" w:rsidP="00A47669">
      <w:pPr>
        <w:autoSpaceDE w:val="0"/>
        <w:autoSpaceDN w:val="0"/>
        <w:adjustRightInd w:val="0"/>
        <w:ind w:left="851" w:hanging="284"/>
        <w:jc w:val="both"/>
        <w:rPr>
          <w:rFonts w:asciiTheme="minorHAnsi" w:eastAsiaTheme="minorHAnsi" w:hAnsiTheme="minorHAnsi" w:cstheme="minorHAnsi"/>
          <w:sz w:val="20"/>
          <w:szCs w:val="20"/>
          <w:lang w:eastAsia="en-US"/>
        </w:rPr>
      </w:pPr>
    </w:p>
    <w:p w14:paraId="67352B6E"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2A0D1D">
        <w:rPr>
          <w:rFonts w:asciiTheme="minorHAnsi" w:hAnsiTheme="minorHAnsi" w:cstheme="minorHAnsi"/>
          <w:vertAlign w:val="superscript"/>
        </w:rPr>
        <w:footnoteReference w:id="2"/>
      </w:r>
    </w:p>
    <w:p w14:paraId="7DCFFB3E" w14:textId="77777777" w:rsidR="00A47669" w:rsidRPr="00BB23A9" w:rsidRDefault="00A47669" w:rsidP="00A47669">
      <w:pPr>
        <w:widowControl w:val="0"/>
        <w:ind w:left="426"/>
        <w:jc w:val="both"/>
        <w:rPr>
          <w:rFonts w:asciiTheme="minorHAnsi" w:hAnsiTheme="minorHAnsi" w:cstheme="minorHAnsi"/>
          <w:sz w:val="20"/>
          <w:szCs w:val="20"/>
        </w:rPr>
      </w:pPr>
    </w:p>
    <w:p w14:paraId="2EE66306"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s predložitvijo izjavo gospodarskega subjekta (OBR-12).</w:t>
      </w:r>
    </w:p>
    <w:p w14:paraId="5771AD6D" w14:textId="77777777" w:rsidR="009770B9" w:rsidRDefault="009770B9" w:rsidP="00A47669">
      <w:pPr>
        <w:widowControl w:val="0"/>
        <w:jc w:val="both"/>
        <w:rPr>
          <w:rFonts w:asciiTheme="minorHAnsi" w:hAnsiTheme="minorHAnsi" w:cstheme="minorHAnsi"/>
          <w:b/>
        </w:rPr>
      </w:pPr>
    </w:p>
    <w:p w14:paraId="3F171D0B" w14:textId="77777777" w:rsidR="00A47669" w:rsidRPr="00BB23A9" w:rsidRDefault="00A47669" w:rsidP="00A47669">
      <w:pPr>
        <w:widowControl w:val="0"/>
        <w:jc w:val="both"/>
        <w:rPr>
          <w:rFonts w:asciiTheme="minorHAnsi" w:hAnsiTheme="minorHAnsi" w:cstheme="minorHAnsi"/>
          <w:b/>
        </w:rPr>
      </w:pPr>
      <w:r w:rsidRPr="002A0D1D">
        <w:rPr>
          <w:rFonts w:asciiTheme="minorHAnsi" w:hAnsiTheme="minorHAnsi" w:cstheme="minorHAnsi"/>
          <w:b/>
        </w:rPr>
        <w:t>USTREZNOST ZA OPRAVLJANJE POKLICNE DEJAVNOSTI</w:t>
      </w:r>
    </w:p>
    <w:p w14:paraId="74C1FECB" w14:textId="77777777" w:rsidR="00A47669" w:rsidRPr="002A0D1D" w:rsidRDefault="00A47669" w:rsidP="00A47669">
      <w:pPr>
        <w:widowControl w:val="0"/>
        <w:ind w:left="567"/>
        <w:jc w:val="both"/>
        <w:rPr>
          <w:rFonts w:asciiTheme="minorHAnsi" w:hAnsiTheme="minorHAnsi" w:cstheme="minorHAnsi"/>
          <w:b/>
        </w:rPr>
      </w:pPr>
    </w:p>
    <w:p w14:paraId="51589CBE" w14:textId="77777777" w:rsidR="00A47669" w:rsidRPr="002A0D1D"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t>Gospodarski subjekt je registriran za opravljanje dejavnosti, ki je predmet tega javnega naročila.</w:t>
      </w:r>
    </w:p>
    <w:p w14:paraId="4F820D8C" w14:textId="77777777" w:rsidR="00A47669" w:rsidRPr="002A0D1D" w:rsidRDefault="00A47669" w:rsidP="00A47669">
      <w:pPr>
        <w:widowControl w:val="0"/>
        <w:ind w:left="567"/>
        <w:jc w:val="both"/>
        <w:rPr>
          <w:rFonts w:asciiTheme="minorHAnsi" w:hAnsiTheme="minorHAnsi" w:cstheme="minorHAnsi"/>
          <w:b/>
        </w:rPr>
      </w:pPr>
    </w:p>
    <w:p w14:paraId="4B4E9C9C"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21DAE3F7" w14:textId="77777777" w:rsidR="00A47669" w:rsidRDefault="00A47669" w:rsidP="00A47669">
      <w:pPr>
        <w:widowControl w:val="0"/>
        <w:ind w:left="426"/>
        <w:jc w:val="both"/>
        <w:rPr>
          <w:rFonts w:asciiTheme="minorHAnsi" w:hAnsiTheme="minorHAnsi" w:cstheme="minorHAnsi"/>
        </w:rPr>
      </w:pPr>
      <w:r w:rsidRPr="002A0D1D">
        <w:rPr>
          <w:rFonts w:asciiTheme="minorHAnsi" w:hAnsiTheme="minorHAnsi" w:cstheme="minorHAnsi"/>
        </w:rPr>
        <w:t>Seznam poklicnih ali poslovnih registrov v državah članicah Evropske unije določa Priloga XI Direktive 2014/24/EU.</w:t>
      </w:r>
    </w:p>
    <w:p w14:paraId="656845A8" w14:textId="77777777" w:rsidR="00A47669" w:rsidRPr="002A0D1D" w:rsidRDefault="00A47669" w:rsidP="00A47669">
      <w:pPr>
        <w:widowControl w:val="0"/>
        <w:ind w:left="426"/>
        <w:jc w:val="both"/>
        <w:rPr>
          <w:rFonts w:asciiTheme="minorHAnsi" w:hAnsiTheme="minorHAnsi" w:cstheme="minorHAnsi"/>
        </w:rPr>
      </w:pPr>
    </w:p>
    <w:p w14:paraId="6C453072"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35606D44"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V primeru skupne ponudbe mora pogoj izpolnjevati vsak izmed partnerjev, v primeru, da gospodarski subjekt nastopa s podizvajalci, morajo pogoj izpolniti tudi podizvajalci.</w:t>
      </w:r>
    </w:p>
    <w:p w14:paraId="4F4C9A40" w14:textId="77777777" w:rsidR="00A47669" w:rsidRDefault="00A47669" w:rsidP="00A47669">
      <w:pPr>
        <w:widowControl w:val="0"/>
        <w:ind w:left="426"/>
        <w:jc w:val="both"/>
        <w:rPr>
          <w:rFonts w:asciiTheme="minorHAnsi" w:hAnsiTheme="minorHAnsi" w:cstheme="minorHAnsi"/>
        </w:rPr>
      </w:pPr>
    </w:p>
    <w:p w14:paraId="48C66D34" w14:textId="1DFA6657" w:rsidR="00A47669" w:rsidRPr="002A0D1D" w:rsidRDefault="00A47669" w:rsidP="00A47669">
      <w:pPr>
        <w:widowControl w:val="0"/>
        <w:ind w:left="426"/>
        <w:jc w:val="both"/>
        <w:rPr>
          <w:rFonts w:asciiTheme="minorHAnsi" w:hAnsiTheme="minorHAnsi" w:cstheme="minorHAnsi"/>
          <w:i/>
          <w:u w:val="single"/>
        </w:rPr>
      </w:pPr>
      <w:bookmarkStart w:id="9" w:name="_Hlk132717123"/>
      <w:r w:rsidRPr="002A0D1D">
        <w:rPr>
          <w:rFonts w:asciiTheme="minorHAnsi" w:hAnsiTheme="minorHAnsi" w:cstheme="minorHAnsi"/>
          <w:i/>
        </w:rPr>
        <w:t>Gospodarski subjekt potrdi izpolnjevanje tega pogoja s predložitvijo ESPD obrazca</w:t>
      </w:r>
      <w:r w:rsidR="00EC1F3B">
        <w:rPr>
          <w:rFonts w:asciiTheme="minorHAnsi" w:hAnsiTheme="minorHAnsi" w:cstheme="minorHAnsi"/>
          <w:i/>
        </w:rPr>
        <w:t>.</w:t>
      </w:r>
    </w:p>
    <w:bookmarkEnd w:id="9"/>
    <w:p w14:paraId="7F584991" w14:textId="77777777" w:rsidR="00A47669" w:rsidRPr="002A0D1D" w:rsidRDefault="00A47669" w:rsidP="00A47669">
      <w:pPr>
        <w:widowControl w:val="0"/>
        <w:ind w:left="426"/>
        <w:jc w:val="both"/>
        <w:rPr>
          <w:rFonts w:asciiTheme="minorHAnsi" w:hAnsiTheme="minorHAnsi" w:cstheme="minorHAnsi"/>
          <w:i/>
        </w:rPr>
      </w:pPr>
    </w:p>
    <w:p w14:paraId="790B2C2B"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3CAA6E6C" w14:textId="77777777" w:rsidR="00A47669" w:rsidRPr="002A0D1D" w:rsidRDefault="00A47669" w:rsidP="00A47669">
      <w:pPr>
        <w:widowControl w:val="0"/>
        <w:ind w:left="426"/>
        <w:jc w:val="both"/>
        <w:rPr>
          <w:rFonts w:asciiTheme="minorHAnsi" w:hAnsiTheme="minorHAnsi" w:cstheme="minorHAnsi"/>
          <w:i/>
        </w:rPr>
      </w:pPr>
    </w:p>
    <w:p w14:paraId="715B085D" w14:textId="77777777" w:rsidR="00A47669" w:rsidRPr="002A0D1D" w:rsidRDefault="00A47669" w:rsidP="00A47669">
      <w:pPr>
        <w:pStyle w:val="Default"/>
        <w:ind w:left="426"/>
        <w:jc w:val="both"/>
        <w:rPr>
          <w:rFonts w:asciiTheme="minorHAnsi" w:hAnsiTheme="minorHAnsi" w:cstheme="minorHAnsi"/>
          <w:color w:val="auto"/>
        </w:rPr>
      </w:pPr>
      <w:r w:rsidRPr="002A0D1D">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4C5CBD8A" w14:textId="77777777" w:rsidR="00A47669" w:rsidRPr="002A0D1D" w:rsidRDefault="00A47669" w:rsidP="00A47669">
      <w:pPr>
        <w:widowControl w:val="0"/>
        <w:ind w:left="567"/>
        <w:jc w:val="both"/>
        <w:rPr>
          <w:rFonts w:asciiTheme="minorHAnsi" w:hAnsiTheme="minorHAnsi" w:cstheme="minorHAnsi"/>
          <w:i/>
        </w:rPr>
      </w:pPr>
    </w:p>
    <w:p w14:paraId="1CE02463" w14:textId="77777777" w:rsidR="00A47669" w:rsidRPr="002A0D1D" w:rsidRDefault="00A47669" w:rsidP="00A47669">
      <w:pPr>
        <w:widowControl w:val="0"/>
        <w:jc w:val="both"/>
        <w:rPr>
          <w:rFonts w:asciiTheme="minorHAnsi" w:hAnsiTheme="minorHAnsi" w:cstheme="minorHAnsi"/>
          <w:b/>
        </w:rPr>
      </w:pPr>
      <w:r w:rsidRPr="002A0D1D">
        <w:rPr>
          <w:rFonts w:asciiTheme="minorHAnsi" w:hAnsiTheme="minorHAnsi" w:cstheme="minorHAnsi"/>
          <w:b/>
        </w:rPr>
        <w:t>TEHNIČNA IN STROKOVNA SPOSOBNOST</w:t>
      </w:r>
    </w:p>
    <w:p w14:paraId="5DE0A7DB" w14:textId="77777777" w:rsidR="00A47669" w:rsidRPr="002A0D1D" w:rsidRDefault="00A47669" w:rsidP="00A47669">
      <w:pPr>
        <w:widowControl w:val="0"/>
        <w:ind w:left="567"/>
        <w:jc w:val="both"/>
        <w:rPr>
          <w:rFonts w:asciiTheme="minorHAnsi" w:hAnsiTheme="minorHAnsi" w:cstheme="minorHAnsi"/>
        </w:rPr>
      </w:pPr>
    </w:p>
    <w:p w14:paraId="588AF367" w14:textId="5677B00B" w:rsidR="000E14CE" w:rsidRDefault="000E14CE" w:rsidP="000E14CE">
      <w:pPr>
        <w:widowControl w:val="0"/>
        <w:numPr>
          <w:ilvl w:val="0"/>
          <w:numId w:val="30"/>
        </w:numPr>
        <w:suppressAutoHyphens/>
        <w:spacing w:line="266" w:lineRule="exact"/>
        <w:ind w:left="567" w:hanging="425"/>
        <w:jc w:val="both"/>
        <w:rPr>
          <w:rFonts w:asciiTheme="minorHAnsi" w:hAnsiTheme="minorHAnsi" w:cstheme="minorHAnsi"/>
          <w:b/>
        </w:rPr>
      </w:pPr>
      <w:r w:rsidRPr="002543DE">
        <w:rPr>
          <w:rFonts w:asciiTheme="minorHAnsi" w:hAnsiTheme="minorHAnsi" w:cstheme="minorHAnsi"/>
          <w:b/>
        </w:rPr>
        <w:t>Gospodarski</w:t>
      </w:r>
      <w:r w:rsidR="003D1D1F" w:rsidRPr="002543DE">
        <w:rPr>
          <w:rFonts w:asciiTheme="minorHAnsi" w:hAnsiTheme="minorHAnsi" w:cstheme="minorHAnsi"/>
          <w:b/>
        </w:rPr>
        <w:t xml:space="preserve"> </w:t>
      </w:r>
      <w:r w:rsidR="002543DE" w:rsidRPr="002543DE">
        <w:rPr>
          <w:rFonts w:asciiTheme="minorHAnsi" w:hAnsiTheme="minorHAnsi" w:cstheme="minorHAnsi"/>
          <w:b/>
        </w:rPr>
        <w:t xml:space="preserve">subjekt je v zadnjih </w:t>
      </w:r>
      <w:r w:rsidR="005F3BFE">
        <w:rPr>
          <w:rFonts w:asciiTheme="minorHAnsi" w:hAnsiTheme="minorHAnsi" w:cstheme="minorHAnsi"/>
          <w:b/>
        </w:rPr>
        <w:t>štirih</w:t>
      </w:r>
      <w:r w:rsidR="002543DE" w:rsidRPr="002543DE">
        <w:rPr>
          <w:rFonts w:asciiTheme="minorHAnsi" w:hAnsiTheme="minorHAnsi" w:cstheme="minorHAnsi"/>
          <w:b/>
        </w:rPr>
        <w:t xml:space="preserve"> (</w:t>
      </w:r>
      <w:r w:rsidR="005F3BFE">
        <w:rPr>
          <w:rFonts w:asciiTheme="minorHAnsi" w:hAnsiTheme="minorHAnsi" w:cstheme="minorHAnsi"/>
          <w:b/>
        </w:rPr>
        <w:t>4</w:t>
      </w:r>
      <w:r w:rsidR="002543DE" w:rsidRPr="002543DE">
        <w:rPr>
          <w:rFonts w:asciiTheme="minorHAnsi" w:hAnsiTheme="minorHAnsi" w:cstheme="minorHAnsi"/>
          <w:b/>
        </w:rPr>
        <w:t xml:space="preserve">) letih uspešno izvedel </w:t>
      </w:r>
      <w:r w:rsidR="005F3BFE">
        <w:rPr>
          <w:rFonts w:asciiTheme="minorHAnsi" w:hAnsiTheme="minorHAnsi" w:cstheme="minorHAnsi"/>
          <w:b/>
        </w:rPr>
        <w:t xml:space="preserve">najmanj en (1) posel, ki je zajemal </w:t>
      </w:r>
      <w:r w:rsidR="002543DE" w:rsidRPr="002543DE">
        <w:rPr>
          <w:rFonts w:asciiTheme="minorHAnsi" w:hAnsiTheme="minorHAnsi" w:cstheme="minorHAnsi"/>
          <w:b/>
        </w:rPr>
        <w:t>storitve fizikalno</w:t>
      </w:r>
      <w:r w:rsidR="002543DE" w:rsidRPr="002543DE">
        <w:rPr>
          <w:rFonts w:asciiTheme="minorHAnsi" w:hAnsiTheme="minorHAnsi" w:cstheme="minorHAnsi"/>
          <w:b/>
        </w:rPr>
        <w:noBreakHyphen/>
        <w:t xml:space="preserve">kemijskih meritev ter kemijskih in mikrobioloških analiz pitne vode na vodovodih, in sicer v skladu s takrat veljavno zakonodajo o pitni vodi, za najmanj enega naročnika, pri čemer je vrednost posameznega referenčnega posla znašala najmanj </w:t>
      </w:r>
      <w:r w:rsidR="000A6DC0">
        <w:rPr>
          <w:rFonts w:asciiTheme="minorHAnsi" w:hAnsiTheme="minorHAnsi" w:cstheme="minorHAnsi"/>
          <w:b/>
        </w:rPr>
        <w:t>1</w:t>
      </w:r>
      <w:r w:rsidR="002543DE" w:rsidRPr="002543DE">
        <w:rPr>
          <w:rFonts w:asciiTheme="minorHAnsi" w:hAnsiTheme="minorHAnsi" w:cstheme="minorHAnsi"/>
          <w:b/>
        </w:rPr>
        <w:t>50.000,00 EUR brez DDV</w:t>
      </w:r>
      <w:r w:rsidR="002543DE">
        <w:rPr>
          <w:rFonts w:asciiTheme="minorHAnsi" w:hAnsiTheme="minorHAnsi" w:cstheme="minorHAnsi"/>
          <w:b/>
        </w:rPr>
        <w:t>.</w:t>
      </w:r>
    </w:p>
    <w:p w14:paraId="24251474" w14:textId="77777777" w:rsidR="002543DE" w:rsidRPr="002543DE" w:rsidRDefault="002543DE" w:rsidP="002543DE">
      <w:pPr>
        <w:widowControl w:val="0"/>
        <w:suppressAutoHyphens/>
        <w:spacing w:line="266" w:lineRule="exact"/>
        <w:ind w:left="567"/>
        <w:jc w:val="both"/>
        <w:rPr>
          <w:rFonts w:asciiTheme="minorHAnsi" w:hAnsiTheme="minorHAnsi" w:cstheme="minorHAnsi"/>
          <w:b/>
        </w:rPr>
      </w:pPr>
    </w:p>
    <w:p w14:paraId="0ED863F8" w14:textId="27AFD0DB" w:rsidR="000E14CE" w:rsidRPr="00E83212" w:rsidRDefault="003D1D1F" w:rsidP="000E14CE">
      <w:pPr>
        <w:pStyle w:val="Default"/>
        <w:ind w:left="426"/>
        <w:jc w:val="both"/>
        <w:rPr>
          <w:rFonts w:asciiTheme="minorHAnsi" w:hAnsiTheme="minorHAnsi" w:cstheme="minorHAnsi"/>
          <w:color w:val="auto"/>
        </w:rPr>
      </w:pPr>
      <w:r w:rsidRPr="003D1D1F">
        <w:rPr>
          <w:rFonts w:asciiTheme="minorHAnsi" w:hAnsiTheme="minorHAnsi" w:cstheme="minorHAnsi"/>
          <w:color w:val="auto"/>
        </w:rPr>
        <w:t xml:space="preserve">V primeru skupne ponudbe mora vsak partner samostojno izpolnjevati predmetni pogoj v celoti, pri čemer je vrednost posameznega referenčnega posla znašala najmanj </w:t>
      </w:r>
      <w:r w:rsidR="000A6DC0">
        <w:rPr>
          <w:rFonts w:asciiTheme="minorHAnsi" w:hAnsiTheme="minorHAnsi" w:cstheme="minorHAnsi"/>
          <w:color w:val="auto"/>
        </w:rPr>
        <w:t>1</w:t>
      </w:r>
      <w:r w:rsidRPr="003D1D1F">
        <w:rPr>
          <w:rFonts w:asciiTheme="minorHAnsi" w:hAnsiTheme="minorHAnsi" w:cstheme="minorHAnsi"/>
          <w:color w:val="auto"/>
        </w:rPr>
        <w:t>50.000,00 EUR brez DDV.</w:t>
      </w:r>
    </w:p>
    <w:p w14:paraId="604D0737" w14:textId="77777777" w:rsidR="003D1D1F" w:rsidRDefault="003D1D1F" w:rsidP="000E14CE">
      <w:pPr>
        <w:widowControl w:val="0"/>
        <w:jc w:val="both"/>
        <w:rPr>
          <w:rFonts w:asciiTheme="minorHAnsi" w:hAnsiTheme="minorHAnsi" w:cstheme="minorHAnsi"/>
        </w:rPr>
      </w:pPr>
    </w:p>
    <w:p w14:paraId="2C71AF87" w14:textId="640F137F" w:rsidR="000E14CE" w:rsidRDefault="003D1D1F" w:rsidP="003D1D1F">
      <w:pPr>
        <w:pStyle w:val="Default"/>
        <w:ind w:left="426"/>
        <w:jc w:val="both"/>
        <w:rPr>
          <w:rFonts w:asciiTheme="minorHAnsi" w:hAnsiTheme="minorHAnsi" w:cstheme="minorHAnsi"/>
          <w:color w:val="auto"/>
        </w:rPr>
      </w:pPr>
      <w:r w:rsidRPr="003D1D1F">
        <w:rPr>
          <w:rFonts w:asciiTheme="minorHAnsi" w:hAnsiTheme="minorHAnsi" w:cstheme="minorHAnsi"/>
          <w:color w:val="auto"/>
        </w:rPr>
        <w:t xml:space="preserve">Če ponudnik pri izvedbi naročila sodeluje s podizvajalci, mora vsak podizvajalec samostojno izpolnjevati predmetni pogoj v celoti, </w:t>
      </w:r>
      <w:r w:rsidR="005F3BFE" w:rsidRPr="003D1D1F">
        <w:rPr>
          <w:rFonts w:asciiTheme="minorHAnsi" w:hAnsiTheme="minorHAnsi" w:cstheme="minorHAnsi"/>
          <w:color w:val="auto"/>
        </w:rPr>
        <w:t xml:space="preserve">pri čemer je vrednost posameznega referenčnega posla znašala najmanj </w:t>
      </w:r>
      <w:r w:rsidR="000A6DC0">
        <w:rPr>
          <w:rFonts w:asciiTheme="minorHAnsi" w:hAnsiTheme="minorHAnsi" w:cstheme="minorHAnsi"/>
          <w:color w:val="auto"/>
        </w:rPr>
        <w:t>1</w:t>
      </w:r>
      <w:r w:rsidR="005F3BFE" w:rsidRPr="003D1D1F">
        <w:rPr>
          <w:rFonts w:asciiTheme="minorHAnsi" w:hAnsiTheme="minorHAnsi" w:cstheme="minorHAnsi"/>
          <w:color w:val="auto"/>
        </w:rPr>
        <w:t>50.000,00 EUR brez DDV.</w:t>
      </w:r>
    </w:p>
    <w:p w14:paraId="1CDFFACE" w14:textId="77777777" w:rsidR="003D1D1F" w:rsidRPr="003D1D1F" w:rsidRDefault="003D1D1F" w:rsidP="003D1D1F">
      <w:pPr>
        <w:pStyle w:val="Default"/>
        <w:ind w:left="426"/>
        <w:jc w:val="both"/>
        <w:rPr>
          <w:rFonts w:asciiTheme="minorHAnsi" w:hAnsiTheme="minorHAnsi" w:cstheme="minorHAnsi"/>
          <w:color w:val="auto"/>
        </w:rPr>
      </w:pPr>
    </w:p>
    <w:p w14:paraId="20679261" w14:textId="3E931C19" w:rsidR="000E14CE" w:rsidRPr="00470CF0" w:rsidRDefault="000E14CE" w:rsidP="000E14CE">
      <w:pPr>
        <w:widowControl w:val="0"/>
        <w:ind w:left="426"/>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izjave </w:t>
      </w:r>
      <w:r w:rsidR="00C973EB">
        <w:rPr>
          <w:rFonts w:asciiTheme="minorHAnsi" w:hAnsiTheme="minorHAnsi" w:cstheme="minorHAnsi"/>
          <w:i/>
        </w:rPr>
        <w:t>gospodarskega subjekta</w:t>
      </w:r>
      <w:r w:rsidRPr="00857E20">
        <w:rPr>
          <w:rFonts w:asciiTheme="minorHAnsi" w:hAnsiTheme="minorHAnsi" w:cstheme="minorHAnsi"/>
          <w:i/>
        </w:rPr>
        <w:t xml:space="preserve"> (OBR-12)</w:t>
      </w:r>
      <w:r>
        <w:rPr>
          <w:rFonts w:asciiTheme="minorHAnsi" w:hAnsiTheme="minorHAnsi" w:cstheme="minorHAnsi"/>
          <w:i/>
        </w:rPr>
        <w:t>.</w:t>
      </w:r>
    </w:p>
    <w:p w14:paraId="40675FE4" w14:textId="77777777" w:rsidR="000E14CE" w:rsidRDefault="000E14CE" w:rsidP="000E14CE">
      <w:pPr>
        <w:widowControl w:val="0"/>
        <w:ind w:left="426"/>
        <w:jc w:val="both"/>
        <w:rPr>
          <w:rFonts w:asciiTheme="minorHAnsi" w:hAnsiTheme="minorHAnsi" w:cstheme="minorHAnsi"/>
          <w:i/>
        </w:rPr>
      </w:pPr>
    </w:p>
    <w:p w14:paraId="58D680B3" w14:textId="42D49034" w:rsidR="000E14CE" w:rsidRDefault="000E14CE" w:rsidP="000E14CE">
      <w:pPr>
        <w:widowControl w:val="0"/>
        <w:ind w:left="426"/>
        <w:jc w:val="both"/>
        <w:rPr>
          <w:rFonts w:asciiTheme="minorHAnsi" w:hAnsiTheme="minorHAnsi" w:cstheme="minorHAnsi"/>
          <w:i/>
        </w:rPr>
      </w:pPr>
      <w:r w:rsidRPr="000759DC">
        <w:rPr>
          <w:rFonts w:asciiTheme="minorHAnsi" w:hAnsiTheme="minorHAnsi" w:cstheme="minorHAnsi"/>
          <w:i/>
        </w:rPr>
        <w:t xml:space="preserve">Naročnik lahko naknadno od gospodarskega subjekta zahteva </w:t>
      </w:r>
      <w:r>
        <w:rPr>
          <w:rFonts w:asciiTheme="minorHAnsi" w:hAnsiTheme="minorHAnsi" w:cstheme="minorHAnsi"/>
          <w:i/>
        </w:rPr>
        <w:t>dokazila o izpolnjevanju omenjenega pogoja (</w:t>
      </w:r>
      <w:r w:rsidR="003D1D1F">
        <w:rPr>
          <w:rFonts w:asciiTheme="minorHAnsi" w:hAnsiTheme="minorHAnsi" w:cstheme="minorHAnsi"/>
          <w:i/>
        </w:rPr>
        <w:t xml:space="preserve">lastno </w:t>
      </w:r>
      <w:r>
        <w:rPr>
          <w:rFonts w:asciiTheme="minorHAnsi" w:hAnsiTheme="minorHAnsi" w:cstheme="minorHAnsi"/>
          <w:i/>
        </w:rPr>
        <w:t xml:space="preserve">referenčno potrdilo, pogodbo o izvedbi storitve, dokazila o izvedenih plačilih </w:t>
      </w:r>
      <w:r w:rsidR="003D1D1F">
        <w:rPr>
          <w:rFonts w:asciiTheme="minorHAnsi" w:hAnsiTheme="minorHAnsi" w:cstheme="minorHAnsi"/>
          <w:i/>
        </w:rPr>
        <w:t xml:space="preserve">ali </w:t>
      </w:r>
      <w:r w:rsidR="003D1D1F" w:rsidRPr="00470CF0">
        <w:rPr>
          <w:rFonts w:asciiTheme="minorHAnsi" w:hAnsiTheme="minorHAnsi" w:cstheme="minorHAnsi"/>
          <w:i/>
        </w:rPr>
        <w:t>drugo ustrezna dokazila, ki izkazuje vsebino izjave</w:t>
      </w:r>
      <w:r w:rsidR="003D1D1F">
        <w:rPr>
          <w:rFonts w:asciiTheme="minorHAnsi" w:hAnsiTheme="minorHAnsi" w:cstheme="minorHAnsi"/>
          <w:i/>
        </w:rPr>
        <w:t>).</w:t>
      </w:r>
    </w:p>
    <w:p w14:paraId="6FBEF701" w14:textId="77777777" w:rsidR="001543ED" w:rsidRDefault="001543ED" w:rsidP="000E14CE">
      <w:pPr>
        <w:widowControl w:val="0"/>
        <w:ind w:left="426"/>
        <w:jc w:val="both"/>
        <w:rPr>
          <w:rFonts w:asciiTheme="minorHAnsi" w:hAnsiTheme="minorHAnsi" w:cstheme="minorHAnsi"/>
          <w:i/>
        </w:rPr>
      </w:pPr>
    </w:p>
    <w:p w14:paraId="1FBD8C21" w14:textId="0CFF44C6" w:rsidR="001543ED" w:rsidRDefault="001543ED" w:rsidP="001543ED">
      <w:pPr>
        <w:widowControl w:val="0"/>
        <w:numPr>
          <w:ilvl w:val="0"/>
          <w:numId w:val="30"/>
        </w:numPr>
        <w:suppressAutoHyphens/>
        <w:ind w:left="426" w:hanging="425"/>
        <w:jc w:val="both"/>
        <w:rPr>
          <w:rFonts w:asciiTheme="minorHAnsi" w:hAnsiTheme="minorHAnsi" w:cstheme="minorHAnsi"/>
          <w:b/>
        </w:rPr>
      </w:pPr>
      <w:r>
        <w:rPr>
          <w:rFonts w:asciiTheme="minorHAnsi" w:hAnsiTheme="minorHAnsi" w:cstheme="minorHAnsi"/>
          <w:b/>
        </w:rPr>
        <w:t>Gospodarski s</w:t>
      </w:r>
      <w:r w:rsidRPr="000E3F95">
        <w:rPr>
          <w:rFonts w:asciiTheme="minorHAnsi" w:hAnsiTheme="minorHAnsi" w:cstheme="minorHAnsi"/>
          <w:b/>
        </w:rPr>
        <w:t xml:space="preserve">ubjekt, ki nastopa v ponudbi, razpolaga </w:t>
      </w:r>
      <w:r>
        <w:rPr>
          <w:rFonts w:asciiTheme="minorHAnsi" w:hAnsiTheme="minorHAnsi" w:cstheme="minorHAnsi"/>
          <w:b/>
        </w:rPr>
        <w:t>z zaposlenim</w:t>
      </w:r>
      <w:r w:rsidRPr="000E3F95">
        <w:rPr>
          <w:rFonts w:asciiTheme="minorHAnsi" w:hAnsiTheme="minorHAnsi" w:cstheme="minorHAnsi"/>
          <w:b/>
        </w:rPr>
        <w:t xml:space="preserve"> kadrom,</w:t>
      </w:r>
      <w:r>
        <w:rPr>
          <w:rFonts w:asciiTheme="minorHAnsi" w:hAnsiTheme="minorHAnsi" w:cstheme="minorHAnsi"/>
          <w:b/>
        </w:rPr>
        <w:t xml:space="preserve"> ki ima </w:t>
      </w:r>
      <w:r w:rsidRPr="000A5771">
        <w:rPr>
          <w:rFonts w:asciiTheme="minorHAnsi" w:hAnsiTheme="minorHAnsi" w:cstheme="minorHAnsi"/>
          <w:b/>
        </w:rPr>
        <w:t xml:space="preserve">izkušnje na področju fizikalno-kemijskih in mikrobioloških preskušanj, izvedbo meritev terenskih parametrov in senzoričnih zaznavanj pitne vode v skladu z ustreznimi </w:t>
      </w:r>
      <w:r w:rsidRPr="000A5771">
        <w:rPr>
          <w:rFonts w:asciiTheme="minorHAnsi" w:hAnsiTheme="minorHAnsi" w:cstheme="minorHAnsi"/>
          <w:b/>
        </w:rPr>
        <w:lastRenderedPageBreak/>
        <w:t>standardi kakovosti</w:t>
      </w:r>
      <w:r>
        <w:rPr>
          <w:rFonts w:asciiTheme="minorHAnsi" w:hAnsiTheme="minorHAnsi" w:cstheme="minorHAnsi"/>
          <w:b/>
        </w:rPr>
        <w:t xml:space="preserve"> </w:t>
      </w:r>
      <w:r w:rsidRPr="000A5771">
        <w:rPr>
          <w:rFonts w:asciiTheme="minorHAnsi" w:hAnsiTheme="minorHAnsi" w:cstheme="minorHAnsi"/>
          <w:b/>
        </w:rPr>
        <w:t>preskušanja</w:t>
      </w:r>
      <w:r>
        <w:rPr>
          <w:rFonts w:asciiTheme="minorHAnsi" w:hAnsiTheme="minorHAnsi" w:cstheme="minorHAnsi"/>
          <w:b/>
        </w:rPr>
        <w:t xml:space="preserve"> in sicer z:</w:t>
      </w:r>
    </w:p>
    <w:p w14:paraId="45B57EB1" w14:textId="77777777" w:rsidR="001543ED" w:rsidRDefault="001543ED" w:rsidP="001543ED">
      <w:pPr>
        <w:widowControl w:val="0"/>
        <w:suppressAutoHyphens/>
        <w:spacing w:line="266" w:lineRule="exact"/>
        <w:jc w:val="both"/>
        <w:rPr>
          <w:rFonts w:asciiTheme="minorHAnsi" w:hAnsiTheme="minorHAnsi" w:cstheme="minorHAnsi"/>
          <w:b/>
        </w:rPr>
      </w:pPr>
    </w:p>
    <w:p w14:paraId="5ECA28B0" w14:textId="1C98056C" w:rsidR="001543ED" w:rsidRDefault="001543ED" w:rsidP="001543ED">
      <w:pPr>
        <w:pStyle w:val="Odstavekseznama"/>
        <w:widowControl w:val="0"/>
        <w:numPr>
          <w:ilvl w:val="0"/>
          <w:numId w:val="49"/>
        </w:numPr>
        <w:suppressAutoHyphens/>
        <w:spacing w:line="266" w:lineRule="exact"/>
        <w:ind w:left="1560"/>
        <w:jc w:val="both"/>
        <w:rPr>
          <w:rFonts w:asciiTheme="minorHAnsi" w:hAnsiTheme="minorHAnsi" w:cstheme="minorHAnsi"/>
          <w:b/>
        </w:rPr>
      </w:pPr>
      <w:r>
        <w:rPr>
          <w:rFonts w:asciiTheme="minorHAnsi" w:hAnsiTheme="minorHAnsi" w:cstheme="minorHAnsi"/>
          <w:b/>
        </w:rPr>
        <w:t xml:space="preserve">vzorčevalcem, </w:t>
      </w:r>
      <w:r w:rsidR="00FC2E08" w:rsidRPr="00FC2E08">
        <w:rPr>
          <w:rFonts w:asciiTheme="minorHAnsi" w:hAnsiTheme="minorHAnsi" w:cstheme="minorHAnsi"/>
          <w:b/>
        </w:rPr>
        <w:t xml:space="preserve">ki razpolaga z dokazili o usposabljanju </w:t>
      </w:r>
      <w:r w:rsidR="00FC2E08" w:rsidRPr="00FC2E08">
        <w:rPr>
          <w:rFonts w:asciiTheme="minorHAnsi" w:hAnsiTheme="minorHAnsi" w:cstheme="minorHAnsi"/>
          <w:b/>
          <w:bCs/>
        </w:rPr>
        <w:t>za vzorčenje pitne vode v okviru laboratorija, akreditiranega po standardu SIST EN ISO/IEC 17025 ali enakovrednem standardu</w:t>
      </w:r>
      <w:r w:rsidR="00FC2E08">
        <w:rPr>
          <w:rFonts w:asciiTheme="minorHAnsi" w:hAnsiTheme="minorHAnsi" w:cstheme="minorHAnsi"/>
          <w:b/>
          <w:bCs/>
        </w:rPr>
        <w:t>;</w:t>
      </w:r>
    </w:p>
    <w:p w14:paraId="0C87C05B" w14:textId="7DBA1389" w:rsidR="001543ED" w:rsidRDefault="001543ED" w:rsidP="001543ED">
      <w:pPr>
        <w:pStyle w:val="Odstavekseznama"/>
        <w:widowControl w:val="0"/>
        <w:numPr>
          <w:ilvl w:val="0"/>
          <w:numId w:val="49"/>
        </w:numPr>
        <w:suppressAutoHyphens/>
        <w:spacing w:line="266" w:lineRule="exact"/>
        <w:ind w:left="1560"/>
        <w:jc w:val="both"/>
        <w:rPr>
          <w:rFonts w:asciiTheme="minorHAnsi" w:hAnsiTheme="minorHAnsi" w:cstheme="minorHAnsi"/>
          <w:b/>
        </w:rPr>
      </w:pPr>
      <w:r>
        <w:rPr>
          <w:rFonts w:asciiTheme="minorHAnsi" w:hAnsiTheme="minorHAnsi" w:cstheme="minorHAnsi"/>
          <w:b/>
        </w:rPr>
        <w:t xml:space="preserve">namestnikom </w:t>
      </w:r>
      <w:r w:rsidR="00FC2E08" w:rsidRPr="00FC2E08">
        <w:rPr>
          <w:rFonts w:asciiTheme="minorHAnsi" w:hAnsiTheme="minorHAnsi" w:cstheme="minorHAnsi"/>
          <w:b/>
        </w:rPr>
        <w:t xml:space="preserve">vzorčevalca, ki razpolaga z dokazili o usposabljanju </w:t>
      </w:r>
      <w:r w:rsidR="00FC2E08" w:rsidRPr="00FC2E08">
        <w:rPr>
          <w:rFonts w:asciiTheme="minorHAnsi" w:hAnsiTheme="minorHAnsi" w:cstheme="minorHAnsi"/>
          <w:b/>
          <w:bCs/>
        </w:rPr>
        <w:t>za vzorčenje pitne vode v okviru laboratorija, akreditiranega po standardu SIST EN ISO/IEC 17025 ali enakovrednem standardu</w:t>
      </w:r>
      <w:r w:rsidR="00FC2E08" w:rsidRPr="00FC2E08">
        <w:rPr>
          <w:rFonts w:asciiTheme="minorHAnsi" w:hAnsiTheme="minorHAnsi" w:cstheme="minorHAnsi"/>
          <w:b/>
        </w:rPr>
        <w:t>.</w:t>
      </w:r>
    </w:p>
    <w:p w14:paraId="2DBAC133" w14:textId="77777777" w:rsidR="001543ED" w:rsidRDefault="001543ED" w:rsidP="001543ED">
      <w:pPr>
        <w:jc w:val="both"/>
        <w:rPr>
          <w:rFonts w:cs="Arial"/>
          <w:bCs/>
        </w:rPr>
      </w:pPr>
    </w:p>
    <w:p w14:paraId="00321A53" w14:textId="680D861B" w:rsidR="00FE1964" w:rsidRDefault="00FE1964" w:rsidP="008D5ECD">
      <w:pPr>
        <w:widowControl w:val="0"/>
        <w:ind w:left="426"/>
        <w:jc w:val="both"/>
        <w:rPr>
          <w:rFonts w:asciiTheme="minorHAnsi" w:hAnsiTheme="minorHAnsi" w:cstheme="minorHAnsi"/>
          <w:i/>
        </w:rPr>
      </w:pPr>
      <w:r w:rsidRPr="00FE1964">
        <w:rPr>
          <w:rFonts w:asciiTheme="minorHAnsi" w:hAnsiTheme="minorHAnsi" w:cstheme="minorHAnsi"/>
          <w:i/>
        </w:rPr>
        <w:t>V primeru skupne ponudbe ali sodelovanja podizvajalcev se pogoj iz tega člena šteje za izpolnjen, če z navedenim kadrom razpolaga vsaj en gospodarski subjekt, ki nastopa v ponudbi, in bo ta kader dejansko izvajal predmetne storitve.</w:t>
      </w:r>
    </w:p>
    <w:p w14:paraId="3ABBBF3F" w14:textId="77777777" w:rsidR="00FE1964" w:rsidRDefault="00FE1964" w:rsidP="008D5ECD">
      <w:pPr>
        <w:widowControl w:val="0"/>
        <w:ind w:left="426"/>
        <w:jc w:val="both"/>
        <w:rPr>
          <w:rFonts w:asciiTheme="minorHAnsi" w:hAnsiTheme="minorHAnsi" w:cstheme="minorHAnsi"/>
          <w:i/>
        </w:rPr>
      </w:pPr>
    </w:p>
    <w:p w14:paraId="709288A2" w14:textId="64130C6A" w:rsidR="001543ED" w:rsidRPr="00657520" w:rsidRDefault="001543ED" w:rsidP="008D5ECD">
      <w:pPr>
        <w:widowControl w:val="0"/>
        <w:ind w:left="426"/>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izjave </w:t>
      </w:r>
      <w:r>
        <w:rPr>
          <w:rFonts w:asciiTheme="minorHAnsi" w:hAnsiTheme="minorHAnsi" w:cstheme="minorHAnsi"/>
          <w:i/>
        </w:rPr>
        <w:t>gospodarskega subjekta</w:t>
      </w:r>
      <w:r w:rsidRPr="00857E20">
        <w:rPr>
          <w:rFonts w:asciiTheme="minorHAnsi" w:hAnsiTheme="minorHAnsi" w:cstheme="minorHAnsi"/>
          <w:i/>
        </w:rPr>
        <w:t xml:space="preserve"> (OBR-12)</w:t>
      </w:r>
      <w:r w:rsidR="008D5ECD">
        <w:rPr>
          <w:rFonts w:asciiTheme="minorHAnsi" w:hAnsiTheme="minorHAnsi" w:cstheme="minorHAnsi"/>
          <w:i/>
        </w:rPr>
        <w:t xml:space="preserve"> </w:t>
      </w:r>
      <w:r w:rsidRPr="00657520">
        <w:rPr>
          <w:rFonts w:asciiTheme="minorHAnsi" w:hAnsiTheme="minorHAnsi" w:cstheme="minorHAnsi"/>
          <w:i/>
        </w:rPr>
        <w:t>in obrazcem</w:t>
      </w:r>
      <w:r>
        <w:rPr>
          <w:rFonts w:asciiTheme="minorHAnsi" w:hAnsiTheme="minorHAnsi" w:cstheme="minorHAnsi"/>
          <w:i/>
        </w:rPr>
        <w:t xml:space="preserve"> Seznam kadra</w:t>
      </w:r>
      <w:r w:rsidRPr="00657520">
        <w:rPr>
          <w:rFonts w:asciiTheme="minorHAnsi" w:hAnsiTheme="minorHAnsi" w:cstheme="minorHAnsi"/>
          <w:i/>
        </w:rPr>
        <w:t xml:space="preserve"> OBR-1</w:t>
      </w:r>
      <w:r>
        <w:rPr>
          <w:rFonts w:asciiTheme="minorHAnsi" w:hAnsiTheme="minorHAnsi" w:cstheme="minorHAnsi"/>
          <w:i/>
        </w:rPr>
        <w:t>0</w:t>
      </w:r>
      <w:r w:rsidRPr="00657520">
        <w:rPr>
          <w:rFonts w:asciiTheme="minorHAnsi" w:hAnsiTheme="minorHAnsi" w:cstheme="minorHAnsi"/>
          <w:i/>
        </w:rPr>
        <w:t>.</w:t>
      </w:r>
    </w:p>
    <w:p w14:paraId="40909727" w14:textId="77777777" w:rsidR="001543ED" w:rsidRPr="00657520" w:rsidRDefault="001543ED" w:rsidP="001543ED">
      <w:pPr>
        <w:widowControl w:val="0"/>
        <w:spacing w:line="266" w:lineRule="exact"/>
        <w:ind w:left="567"/>
        <w:jc w:val="both"/>
        <w:rPr>
          <w:rFonts w:asciiTheme="minorHAnsi" w:hAnsiTheme="minorHAnsi" w:cstheme="minorHAnsi"/>
          <w:i/>
          <w:highlight w:val="red"/>
        </w:rPr>
      </w:pPr>
    </w:p>
    <w:p w14:paraId="06038704" w14:textId="0B6868D4" w:rsidR="001543ED" w:rsidRDefault="001543ED" w:rsidP="008D5ECD">
      <w:pPr>
        <w:widowControl w:val="0"/>
        <w:ind w:left="426"/>
        <w:jc w:val="both"/>
        <w:rPr>
          <w:rFonts w:asciiTheme="minorHAnsi" w:hAnsiTheme="minorHAnsi" w:cstheme="minorHAnsi"/>
          <w:i/>
        </w:rPr>
      </w:pPr>
      <w:r w:rsidRPr="00657520">
        <w:rPr>
          <w:rFonts w:asciiTheme="minorHAnsi" w:hAnsiTheme="minorHAnsi" w:cstheme="minorHAnsi"/>
          <w:i/>
        </w:rPr>
        <w:t xml:space="preserve">Naročnik lahko naknadno od </w:t>
      </w:r>
      <w:r>
        <w:rPr>
          <w:rFonts w:asciiTheme="minorHAnsi" w:hAnsiTheme="minorHAnsi" w:cstheme="minorHAnsi"/>
          <w:i/>
        </w:rPr>
        <w:t>gospodarskega subjekta zahteva dokazila o izpolnjevanju omenjenega pogoja (</w:t>
      </w:r>
      <w:r w:rsidR="00FC2E08" w:rsidRPr="00FC2E08">
        <w:rPr>
          <w:rFonts w:asciiTheme="minorHAnsi" w:hAnsiTheme="minorHAnsi" w:cstheme="minorHAnsi"/>
          <w:i/>
        </w:rPr>
        <w:t>npr. kopijo obrazca M</w:t>
      </w:r>
      <w:r w:rsidR="00FC2E08" w:rsidRPr="00FC2E08">
        <w:rPr>
          <w:rFonts w:asciiTheme="minorHAnsi" w:hAnsiTheme="minorHAnsi" w:cstheme="minorHAnsi"/>
          <w:i/>
        </w:rPr>
        <w:noBreakHyphen/>
        <w:t>1 za vsakega zaposlenega oziroma druga ustrezna dokazila o zaposlitvi ter dokazila o usposabljanju</w:t>
      </w:r>
      <w:r w:rsidR="00FC2E08">
        <w:rPr>
          <w:rFonts w:asciiTheme="minorHAnsi" w:hAnsiTheme="minorHAnsi" w:cstheme="minorHAnsi"/>
          <w:i/>
        </w:rPr>
        <w:t xml:space="preserve"> </w:t>
      </w:r>
      <w:r>
        <w:rPr>
          <w:rFonts w:asciiTheme="minorHAnsi" w:hAnsiTheme="minorHAnsi" w:cstheme="minorHAnsi"/>
          <w:i/>
        </w:rPr>
        <w:t>ipd.).</w:t>
      </w:r>
    </w:p>
    <w:p w14:paraId="603DBE72" w14:textId="77777777" w:rsidR="001543ED" w:rsidRDefault="001543ED" w:rsidP="001543ED">
      <w:pPr>
        <w:widowControl w:val="0"/>
        <w:suppressAutoHyphens/>
        <w:jc w:val="both"/>
        <w:rPr>
          <w:rFonts w:asciiTheme="minorHAnsi" w:hAnsiTheme="minorHAnsi" w:cstheme="minorHAnsi"/>
          <w:i/>
        </w:rPr>
      </w:pPr>
    </w:p>
    <w:p w14:paraId="59E37F03" w14:textId="5B38387F" w:rsidR="008D5ECD" w:rsidRPr="00031EB0" w:rsidRDefault="008D5ECD" w:rsidP="008D5ECD">
      <w:pPr>
        <w:widowControl w:val="0"/>
        <w:numPr>
          <w:ilvl w:val="0"/>
          <w:numId w:val="30"/>
        </w:numPr>
        <w:suppressAutoHyphens/>
        <w:ind w:left="426" w:hanging="425"/>
        <w:jc w:val="both"/>
        <w:rPr>
          <w:rFonts w:asciiTheme="minorHAnsi" w:hAnsiTheme="minorHAnsi" w:cstheme="minorHAnsi"/>
          <w:b/>
        </w:rPr>
      </w:pPr>
      <w:r w:rsidRPr="000E3F95">
        <w:rPr>
          <w:rFonts w:asciiTheme="minorHAnsi" w:hAnsiTheme="minorHAnsi" w:cstheme="minorHAnsi"/>
          <w:b/>
        </w:rPr>
        <w:t>Gospodarski subjekt</w:t>
      </w:r>
      <w:r>
        <w:rPr>
          <w:rFonts w:asciiTheme="minorHAnsi" w:hAnsiTheme="minorHAnsi" w:cstheme="minorHAnsi"/>
          <w:b/>
        </w:rPr>
        <w:t xml:space="preserve"> razpolaga z najmanj enim laboratorijem, ki je akreditiran v skladu </w:t>
      </w:r>
      <w:r w:rsidRPr="00031EB0">
        <w:rPr>
          <w:rFonts w:asciiTheme="minorHAnsi" w:hAnsiTheme="minorHAnsi" w:cstheme="minorHAnsi"/>
          <w:b/>
        </w:rPr>
        <w:t>s standardom SIST EN ISO/IEC 17025 ali enakovrednim</w:t>
      </w:r>
      <w:r w:rsidR="00FE1964" w:rsidRPr="00FE1964">
        <w:t xml:space="preserve"> </w:t>
      </w:r>
      <w:r w:rsidR="00FE1964" w:rsidRPr="00FE1964">
        <w:rPr>
          <w:rFonts w:asciiTheme="minorHAnsi" w:hAnsiTheme="minorHAnsi" w:cstheme="minorHAnsi"/>
          <w:b/>
        </w:rPr>
        <w:t>za področje preskušanj</w:t>
      </w:r>
      <w:r w:rsidR="00300680">
        <w:rPr>
          <w:rFonts w:asciiTheme="minorHAnsi" w:hAnsiTheme="minorHAnsi" w:cstheme="minorHAnsi"/>
          <w:b/>
        </w:rPr>
        <w:t xml:space="preserve"> oz. parametre</w:t>
      </w:r>
      <w:r w:rsidR="00FE1964" w:rsidRPr="00FE1964">
        <w:rPr>
          <w:rFonts w:asciiTheme="minorHAnsi" w:hAnsiTheme="minorHAnsi" w:cstheme="minorHAnsi"/>
          <w:b/>
        </w:rPr>
        <w:t>, ki so predmet tega naročila.</w:t>
      </w:r>
    </w:p>
    <w:p w14:paraId="1D42E861" w14:textId="77777777" w:rsidR="00FE1964" w:rsidRDefault="00FE1964" w:rsidP="008D5ECD">
      <w:pPr>
        <w:widowControl w:val="0"/>
        <w:ind w:left="426"/>
        <w:jc w:val="both"/>
        <w:rPr>
          <w:rFonts w:asciiTheme="minorHAnsi" w:hAnsiTheme="minorHAnsi" w:cstheme="minorHAnsi"/>
          <w:i/>
        </w:rPr>
      </w:pPr>
    </w:p>
    <w:p w14:paraId="7877131C" w14:textId="4334BFCA" w:rsidR="00FE1964" w:rsidRDefault="00FE1964" w:rsidP="008D5ECD">
      <w:pPr>
        <w:widowControl w:val="0"/>
        <w:ind w:left="426"/>
        <w:jc w:val="both"/>
        <w:rPr>
          <w:rFonts w:asciiTheme="minorHAnsi" w:hAnsiTheme="minorHAnsi" w:cstheme="minorHAnsi"/>
          <w:i/>
        </w:rPr>
      </w:pPr>
      <w:r w:rsidRPr="00FE1964">
        <w:rPr>
          <w:rFonts w:asciiTheme="minorHAnsi" w:hAnsiTheme="minorHAnsi" w:cstheme="minorHAnsi"/>
          <w:i/>
        </w:rPr>
        <w:t>V primeru skupne ponudbe ali sodelovanja podizvajalcev se pogoj iz tega člena šteje za izpolnjen, če z akreditiranim laboratorijem razpolaga vsaj en gospodarski subjekt, ki nastopa v ponudbi, in bo ta laboratorij dejansko izvajal predmetne preskuse.</w:t>
      </w:r>
    </w:p>
    <w:p w14:paraId="185064AA" w14:textId="77777777" w:rsidR="00FE1964" w:rsidRDefault="00FE1964" w:rsidP="008D5ECD">
      <w:pPr>
        <w:widowControl w:val="0"/>
        <w:ind w:left="426"/>
        <w:jc w:val="both"/>
        <w:rPr>
          <w:rFonts w:asciiTheme="minorHAnsi" w:hAnsiTheme="minorHAnsi" w:cstheme="minorHAnsi"/>
          <w:i/>
        </w:rPr>
      </w:pPr>
    </w:p>
    <w:p w14:paraId="6656AF86" w14:textId="2AD996B3" w:rsidR="008D5ECD" w:rsidRDefault="008D5ECD" w:rsidP="008D5ECD">
      <w:pPr>
        <w:widowControl w:val="0"/>
        <w:ind w:left="426"/>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izjave </w:t>
      </w:r>
      <w:r>
        <w:rPr>
          <w:rFonts w:asciiTheme="minorHAnsi" w:hAnsiTheme="minorHAnsi" w:cstheme="minorHAnsi"/>
          <w:i/>
        </w:rPr>
        <w:t>gospodarskega subjekta</w:t>
      </w:r>
      <w:r w:rsidRPr="00857E20">
        <w:rPr>
          <w:rFonts w:asciiTheme="minorHAnsi" w:hAnsiTheme="minorHAnsi" w:cstheme="minorHAnsi"/>
          <w:i/>
        </w:rPr>
        <w:t xml:space="preserve"> (OBR-12)</w:t>
      </w:r>
      <w:r>
        <w:rPr>
          <w:rFonts w:asciiTheme="minorHAnsi" w:hAnsiTheme="minorHAnsi" w:cstheme="minorHAnsi"/>
          <w:i/>
        </w:rPr>
        <w:t>.</w:t>
      </w:r>
    </w:p>
    <w:p w14:paraId="4DB3E3F1" w14:textId="77777777" w:rsidR="008D5ECD" w:rsidRPr="008D5ECD" w:rsidRDefault="008D5ECD" w:rsidP="008D5ECD">
      <w:pPr>
        <w:widowControl w:val="0"/>
        <w:ind w:left="426"/>
        <w:jc w:val="both"/>
        <w:rPr>
          <w:rFonts w:asciiTheme="minorHAnsi" w:hAnsiTheme="minorHAnsi" w:cstheme="minorHAnsi"/>
          <w:i/>
        </w:rPr>
      </w:pPr>
    </w:p>
    <w:p w14:paraId="4F69E230" w14:textId="2B548D0F" w:rsidR="001543ED" w:rsidRDefault="00FE1964" w:rsidP="000E14CE">
      <w:pPr>
        <w:widowControl w:val="0"/>
        <w:ind w:left="426"/>
        <w:jc w:val="both"/>
        <w:rPr>
          <w:rFonts w:asciiTheme="minorHAnsi" w:hAnsiTheme="minorHAnsi" w:cstheme="minorHAnsi"/>
          <w:i/>
        </w:rPr>
      </w:pPr>
      <w:r w:rsidRPr="00FE1964">
        <w:rPr>
          <w:rFonts w:asciiTheme="minorHAnsi" w:hAnsiTheme="minorHAnsi" w:cstheme="minorHAnsi"/>
          <w:i/>
        </w:rPr>
        <w:t xml:space="preserve">Naročnik lahko naknadno od gospodarskega subjekta zahteva predložitev </w:t>
      </w:r>
      <w:r w:rsidR="00D72195" w:rsidRPr="00D72195">
        <w:rPr>
          <w:rFonts w:asciiTheme="minorHAnsi" w:hAnsiTheme="minorHAnsi" w:cstheme="minorHAnsi"/>
          <w:i/>
        </w:rPr>
        <w:t>veljavne akreditacijske listine oziroma druge ustrezne listine o akreditaciji, iz katere je razviden obseg akreditacije za preskušanja, ki so predmet naročila</w:t>
      </w:r>
      <w:r w:rsidR="00D72195">
        <w:rPr>
          <w:rFonts w:asciiTheme="minorHAnsi" w:hAnsiTheme="minorHAnsi" w:cstheme="minorHAnsi"/>
          <w:i/>
        </w:rPr>
        <w:t>.</w:t>
      </w:r>
    </w:p>
    <w:p w14:paraId="40E1455C" w14:textId="77777777" w:rsidR="00A47669" w:rsidRDefault="00A47669" w:rsidP="00A47669">
      <w:pPr>
        <w:widowControl w:val="0"/>
        <w:jc w:val="both"/>
        <w:rPr>
          <w:rFonts w:asciiTheme="minorHAnsi" w:hAnsiTheme="minorHAnsi" w:cstheme="minorHAnsi"/>
        </w:rPr>
      </w:pPr>
    </w:p>
    <w:p w14:paraId="1D2EA042" w14:textId="77777777" w:rsidR="00A47669" w:rsidRPr="002A0D1D" w:rsidRDefault="00A47669" w:rsidP="00A47669">
      <w:pPr>
        <w:widowControl w:val="0"/>
        <w:jc w:val="both"/>
        <w:rPr>
          <w:rFonts w:asciiTheme="minorHAnsi" w:hAnsiTheme="minorHAnsi" w:cstheme="minorHAnsi"/>
          <w:b/>
        </w:rPr>
      </w:pPr>
      <w:r w:rsidRPr="002A0D1D">
        <w:rPr>
          <w:rFonts w:asciiTheme="minorHAnsi" w:hAnsiTheme="minorHAnsi" w:cstheme="minorHAnsi"/>
          <w:b/>
        </w:rPr>
        <w:t>OSTALO</w:t>
      </w:r>
    </w:p>
    <w:p w14:paraId="2C7DC9DC" w14:textId="77777777" w:rsidR="00A47669" w:rsidRPr="00BB23A9" w:rsidRDefault="00A47669" w:rsidP="005C1879">
      <w:pPr>
        <w:widowControl w:val="0"/>
        <w:suppressAutoHyphens/>
        <w:jc w:val="both"/>
        <w:rPr>
          <w:rFonts w:asciiTheme="minorHAnsi" w:hAnsiTheme="minorHAnsi" w:cstheme="minorHAnsi"/>
          <w:b/>
          <w:sz w:val="20"/>
          <w:szCs w:val="20"/>
        </w:rPr>
      </w:pPr>
    </w:p>
    <w:p w14:paraId="7435A2BB" w14:textId="3FFB4649" w:rsidR="000E14CE" w:rsidRPr="00083DD0" w:rsidRDefault="00083DD0" w:rsidP="000E14CE">
      <w:pPr>
        <w:widowControl w:val="0"/>
        <w:numPr>
          <w:ilvl w:val="0"/>
          <w:numId w:val="30"/>
        </w:numPr>
        <w:suppressAutoHyphens/>
        <w:spacing w:line="266" w:lineRule="exact"/>
        <w:ind w:left="426" w:hanging="425"/>
        <w:jc w:val="both"/>
        <w:rPr>
          <w:rFonts w:asciiTheme="minorHAnsi" w:hAnsiTheme="minorHAnsi" w:cstheme="minorHAnsi"/>
          <w:i/>
        </w:rPr>
      </w:pPr>
      <w:r>
        <w:rPr>
          <w:rFonts w:asciiTheme="minorHAnsi" w:hAnsiTheme="minorHAnsi" w:cstheme="minorHAnsi"/>
          <w:b/>
        </w:rPr>
        <w:t>G</w:t>
      </w:r>
      <w:r w:rsidRPr="00083DD0">
        <w:rPr>
          <w:rFonts w:asciiTheme="minorHAnsi" w:hAnsiTheme="minorHAnsi" w:cstheme="minorHAnsi"/>
          <w:b/>
        </w:rPr>
        <w:t>ospodarski subjekt v zadnjih petih (5) letih pred rokom za oddajo ponudb ni imel ugotovljenih hujših kršitev pogodbenih obveznosti pri naročnikih, ki bi bile posledica ravnanj na njegovi strani.</w:t>
      </w:r>
    </w:p>
    <w:p w14:paraId="71574E40" w14:textId="77777777" w:rsidR="00083DD0" w:rsidRDefault="00083DD0" w:rsidP="00083DD0">
      <w:pPr>
        <w:widowControl w:val="0"/>
        <w:suppressAutoHyphens/>
        <w:spacing w:line="266" w:lineRule="exact"/>
        <w:ind w:left="426"/>
        <w:jc w:val="both"/>
        <w:rPr>
          <w:rFonts w:asciiTheme="minorHAnsi" w:hAnsiTheme="minorHAnsi" w:cstheme="minorHAnsi"/>
          <w:b/>
        </w:rPr>
      </w:pPr>
    </w:p>
    <w:p w14:paraId="1B2FE412" w14:textId="77777777" w:rsidR="00083DD0" w:rsidRPr="00083DD0" w:rsidRDefault="00083DD0" w:rsidP="00083DD0">
      <w:pPr>
        <w:widowControl w:val="0"/>
        <w:suppressAutoHyphens/>
        <w:spacing w:line="266" w:lineRule="exact"/>
        <w:ind w:left="426"/>
        <w:jc w:val="both"/>
        <w:rPr>
          <w:rFonts w:asciiTheme="minorHAnsi" w:hAnsiTheme="minorHAnsi" w:cstheme="minorHAnsi"/>
          <w:i/>
        </w:rPr>
      </w:pPr>
      <w:r w:rsidRPr="00083DD0">
        <w:rPr>
          <w:rFonts w:asciiTheme="minorHAnsi" w:hAnsiTheme="minorHAnsi" w:cstheme="minorHAnsi"/>
          <w:i/>
        </w:rPr>
        <w:t>Za hujšo kršitev se šteje zlasti:</w:t>
      </w:r>
    </w:p>
    <w:p w14:paraId="174D47A8" w14:textId="77777777" w:rsidR="00083DD0" w:rsidRPr="00083DD0" w:rsidRDefault="00083DD0" w:rsidP="00083DD0">
      <w:pPr>
        <w:widowControl w:val="0"/>
        <w:numPr>
          <w:ilvl w:val="0"/>
          <w:numId w:val="46"/>
        </w:numPr>
        <w:tabs>
          <w:tab w:val="clear" w:pos="720"/>
          <w:tab w:val="num" w:pos="1276"/>
        </w:tabs>
        <w:suppressAutoHyphens/>
        <w:spacing w:line="266" w:lineRule="exact"/>
        <w:ind w:left="1276" w:hanging="425"/>
        <w:jc w:val="both"/>
        <w:rPr>
          <w:rFonts w:asciiTheme="minorHAnsi" w:hAnsiTheme="minorHAnsi" w:cstheme="minorHAnsi"/>
          <w:i/>
        </w:rPr>
      </w:pPr>
      <w:r w:rsidRPr="00083DD0">
        <w:rPr>
          <w:rFonts w:asciiTheme="minorHAnsi" w:hAnsiTheme="minorHAnsi" w:cstheme="minorHAnsi"/>
          <w:i/>
        </w:rPr>
        <w:t>zamuda pri izvedbi ali dobavi iz razlogov na strani izvajalca, ki je povzročila uveljavljanje pogodbenih sankcij,</w:t>
      </w:r>
    </w:p>
    <w:p w14:paraId="0AC2A597" w14:textId="77777777" w:rsidR="00083DD0" w:rsidRPr="00083DD0" w:rsidRDefault="00083DD0" w:rsidP="00083DD0">
      <w:pPr>
        <w:widowControl w:val="0"/>
        <w:numPr>
          <w:ilvl w:val="0"/>
          <w:numId w:val="46"/>
        </w:numPr>
        <w:tabs>
          <w:tab w:val="clear" w:pos="720"/>
          <w:tab w:val="num" w:pos="1276"/>
        </w:tabs>
        <w:suppressAutoHyphens/>
        <w:spacing w:line="266" w:lineRule="exact"/>
        <w:ind w:left="1276" w:hanging="425"/>
        <w:jc w:val="both"/>
        <w:rPr>
          <w:rFonts w:asciiTheme="minorHAnsi" w:hAnsiTheme="minorHAnsi" w:cstheme="minorHAnsi"/>
          <w:i/>
        </w:rPr>
      </w:pPr>
      <w:r w:rsidRPr="00083DD0">
        <w:rPr>
          <w:rFonts w:asciiTheme="minorHAnsi" w:hAnsiTheme="minorHAnsi" w:cstheme="minorHAnsi"/>
          <w:i/>
        </w:rPr>
        <w:t>neodprava napak v pogodbeno določenem roku ali v garancijski dobi kljub pozivu naročnika,</w:t>
      </w:r>
    </w:p>
    <w:p w14:paraId="6857561D" w14:textId="77777777" w:rsidR="00083DD0" w:rsidRPr="00083DD0" w:rsidRDefault="00083DD0" w:rsidP="00083DD0">
      <w:pPr>
        <w:widowControl w:val="0"/>
        <w:numPr>
          <w:ilvl w:val="0"/>
          <w:numId w:val="46"/>
        </w:numPr>
        <w:tabs>
          <w:tab w:val="clear" w:pos="720"/>
          <w:tab w:val="num" w:pos="1276"/>
        </w:tabs>
        <w:suppressAutoHyphens/>
        <w:spacing w:line="266" w:lineRule="exact"/>
        <w:ind w:left="1276" w:hanging="425"/>
        <w:jc w:val="both"/>
        <w:rPr>
          <w:rFonts w:asciiTheme="minorHAnsi" w:hAnsiTheme="minorHAnsi" w:cstheme="minorHAnsi"/>
          <w:i/>
        </w:rPr>
      </w:pPr>
      <w:r w:rsidRPr="00083DD0">
        <w:rPr>
          <w:rFonts w:asciiTheme="minorHAnsi" w:hAnsiTheme="minorHAnsi" w:cstheme="minorHAnsi"/>
          <w:i/>
        </w:rPr>
        <w:t>bistvena odstopanja od pogodbeno dogovorjene kakovosti, ki so bila pisno ugotovljena s strani naročnika,</w:t>
      </w:r>
    </w:p>
    <w:p w14:paraId="798F8294" w14:textId="77777777" w:rsidR="00083DD0" w:rsidRPr="00083DD0" w:rsidRDefault="00083DD0" w:rsidP="00083DD0">
      <w:pPr>
        <w:widowControl w:val="0"/>
        <w:numPr>
          <w:ilvl w:val="0"/>
          <w:numId w:val="46"/>
        </w:numPr>
        <w:tabs>
          <w:tab w:val="clear" w:pos="720"/>
          <w:tab w:val="num" w:pos="1276"/>
        </w:tabs>
        <w:suppressAutoHyphens/>
        <w:spacing w:line="266" w:lineRule="exact"/>
        <w:ind w:left="1276" w:hanging="425"/>
        <w:jc w:val="both"/>
        <w:rPr>
          <w:rFonts w:asciiTheme="minorHAnsi" w:hAnsiTheme="minorHAnsi" w:cstheme="minorHAnsi"/>
          <w:i/>
        </w:rPr>
      </w:pPr>
      <w:r w:rsidRPr="00083DD0">
        <w:rPr>
          <w:rFonts w:asciiTheme="minorHAnsi" w:hAnsiTheme="minorHAnsi" w:cstheme="minorHAnsi"/>
          <w:i/>
        </w:rPr>
        <w:t>neupravičeno zaračunavanje storitev ali dobav v nasprotju s pogodbo,</w:t>
      </w:r>
    </w:p>
    <w:p w14:paraId="11916520" w14:textId="77777777" w:rsidR="00083DD0" w:rsidRPr="00083DD0" w:rsidRDefault="00083DD0" w:rsidP="00083DD0">
      <w:pPr>
        <w:widowControl w:val="0"/>
        <w:numPr>
          <w:ilvl w:val="0"/>
          <w:numId w:val="46"/>
        </w:numPr>
        <w:tabs>
          <w:tab w:val="clear" w:pos="720"/>
          <w:tab w:val="num" w:pos="1276"/>
        </w:tabs>
        <w:suppressAutoHyphens/>
        <w:spacing w:line="266" w:lineRule="exact"/>
        <w:ind w:left="1276" w:hanging="425"/>
        <w:jc w:val="both"/>
        <w:rPr>
          <w:rFonts w:asciiTheme="minorHAnsi" w:hAnsiTheme="minorHAnsi" w:cstheme="minorHAnsi"/>
          <w:i/>
        </w:rPr>
      </w:pPr>
      <w:r w:rsidRPr="00083DD0">
        <w:rPr>
          <w:rFonts w:asciiTheme="minorHAnsi" w:hAnsiTheme="minorHAnsi" w:cstheme="minorHAnsi"/>
          <w:i/>
        </w:rPr>
        <w:t>odstop naročnika od pogodbe ali odpoved pogodbe iz razlogov na strani izvajalca,</w:t>
      </w:r>
    </w:p>
    <w:p w14:paraId="11E12BC2" w14:textId="77777777" w:rsidR="00083DD0" w:rsidRPr="00083DD0" w:rsidRDefault="00083DD0" w:rsidP="00083DD0">
      <w:pPr>
        <w:widowControl w:val="0"/>
        <w:numPr>
          <w:ilvl w:val="0"/>
          <w:numId w:val="46"/>
        </w:numPr>
        <w:tabs>
          <w:tab w:val="clear" w:pos="720"/>
          <w:tab w:val="num" w:pos="1276"/>
        </w:tabs>
        <w:suppressAutoHyphens/>
        <w:spacing w:line="266" w:lineRule="exact"/>
        <w:ind w:left="1276" w:hanging="425"/>
        <w:jc w:val="both"/>
        <w:rPr>
          <w:rFonts w:asciiTheme="minorHAnsi" w:hAnsiTheme="minorHAnsi" w:cstheme="minorHAnsi"/>
          <w:i/>
        </w:rPr>
      </w:pPr>
      <w:r w:rsidRPr="00083DD0">
        <w:rPr>
          <w:rFonts w:asciiTheme="minorHAnsi" w:hAnsiTheme="minorHAnsi" w:cstheme="minorHAnsi"/>
          <w:i/>
        </w:rPr>
        <w:t>unovčenje finančnega zavarovanja za dobro izvedbo pogodbenih obveznosti ali uveljavljanje pogodbene kazni zaradi kršitev na strani izvajalca.</w:t>
      </w:r>
    </w:p>
    <w:p w14:paraId="6E446AE3" w14:textId="77777777" w:rsidR="00083DD0" w:rsidRPr="00083DD0" w:rsidRDefault="00083DD0" w:rsidP="00083DD0">
      <w:pPr>
        <w:widowControl w:val="0"/>
        <w:suppressAutoHyphens/>
        <w:spacing w:line="266" w:lineRule="exact"/>
        <w:ind w:left="426"/>
        <w:jc w:val="both"/>
        <w:rPr>
          <w:rFonts w:asciiTheme="minorHAnsi" w:hAnsiTheme="minorHAnsi" w:cstheme="minorHAnsi"/>
          <w:i/>
        </w:rPr>
      </w:pPr>
    </w:p>
    <w:p w14:paraId="58204ACD" w14:textId="77777777" w:rsidR="00083DD0" w:rsidRPr="00083DD0" w:rsidRDefault="00083DD0" w:rsidP="00083DD0">
      <w:pPr>
        <w:pStyle w:val="Default"/>
        <w:ind w:left="426"/>
        <w:jc w:val="both"/>
        <w:rPr>
          <w:rFonts w:asciiTheme="minorHAnsi" w:hAnsiTheme="minorHAnsi" w:cstheme="minorHAnsi"/>
          <w:color w:val="auto"/>
        </w:rPr>
      </w:pPr>
      <w:r w:rsidRPr="00083DD0">
        <w:rPr>
          <w:rFonts w:asciiTheme="minorHAnsi" w:hAnsiTheme="minorHAnsi" w:cstheme="minorHAnsi"/>
          <w:color w:val="auto"/>
        </w:rPr>
        <w:t>Naročnik lahko gospodarski subjekt izključi iz postopka, če na podlagi preverljivih in dokumentiranih dokazil ugotovi obstoj navedenih kršitev.</w:t>
      </w:r>
    </w:p>
    <w:p w14:paraId="69E28ACA" w14:textId="77777777" w:rsidR="00083DD0" w:rsidRPr="00083DD0" w:rsidRDefault="00083DD0" w:rsidP="00083DD0">
      <w:pPr>
        <w:pStyle w:val="Default"/>
        <w:ind w:left="426"/>
        <w:jc w:val="both"/>
        <w:rPr>
          <w:rFonts w:asciiTheme="minorHAnsi" w:hAnsiTheme="minorHAnsi" w:cstheme="minorHAnsi"/>
          <w:color w:val="auto"/>
        </w:rPr>
      </w:pPr>
      <w:r w:rsidRPr="00083DD0">
        <w:rPr>
          <w:rFonts w:asciiTheme="minorHAnsi" w:hAnsiTheme="minorHAnsi" w:cstheme="minorHAnsi"/>
          <w:color w:val="auto"/>
        </w:rPr>
        <w:t>Šteje se, da pogoj ni izpolnjen, kadar naročnik razpolaga z lastnimi evidencami ali drugimi verodostojnimi dokazili (npr. pisne reklamacije, zapisniki, odločbe, unovčitve zavarovanj, pravnomočne odločitve), ki izkazujejo obstoj takšnih kršitev.</w:t>
      </w:r>
    </w:p>
    <w:p w14:paraId="0B1C6718" w14:textId="77777777" w:rsidR="00A47669" w:rsidRPr="00BB23A9" w:rsidRDefault="00A47669" w:rsidP="00A47669">
      <w:pPr>
        <w:widowControl w:val="0"/>
        <w:ind w:left="567"/>
        <w:jc w:val="both"/>
        <w:rPr>
          <w:rFonts w:asciiTheme="minorHAnsi" w:hAnsiTheme="minorHAnsi" w:cstheme="minorHAnsi"/>
          <w:sz w:val="20"/>
          <w:szCs w:val="20"/>
        </w:rPr>
      </w:pPr>
    </w:p>
    <w:p w14:paraId="5BABAFDA" w14:textId="526870BF"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z izpolnjeno izjavo gospodarskega subjekta (OBR-12)</w:t>
      </w:r>
      <w:r w:rsidR="00083DD0">
        <w:rPr>
          <w:rFonts w:asciiTheme="minorHAnsi" w:hAnsiTheme="minorHAnsi" w:cstheme="minorHAnsi"/>
          <w:i/>
        </w:rPr>
        <w:t xml:space="preserve">, </w:t>
      </w:r>
      <w:r w:rsidR="00083DD0" w:rsidRPr="00083DD0">
        <w:rPr>
          <w:rFonts w:asciiTheme="minorHAnsi" w:hAnsiTheme="minorHAnsi" w:cstheme="minorHAnsi"/>
          <w:i/>
        </w:rPr>
        <w:t>naročnik pa si pridržuje pravico do preveritve navedb pri prejšnjih naročnikih.</w:t>
      </w:r>
    </w:p>
    <w:p w14:paraId="64861782" w14:textId="77777777" w:rsidR="00A47669" w:rsidRPr="00BB23A9" w:rsidRDefault="00A47669" w:rsidP="00A47669">
      <w:pPr>
        <w:widowControl w:val="0"/>
        <w:ind w:left="567"/>
        <w:jc w:val="both"/>
        <w:rPr>
          <w:rFonts w:asciiTheme="minorHAnsi" w:hAnsiTheme="minorHAnsi" w:cstheme="minorHAnsi"/>
          <w:i/>
          <w:sz w:val="20"/>
          <w:szCs w:val="20"/>
        </w:rPr>
      </w:pPr>
    </w:p>
    <w:p w14:paraId="0740C3DA" w14:textId="65782996" w:rsidR="00A47669" w:rsidRPr="00CB6FFA" w:rsidRDefault="00A47669" w:rsidP="00A47669">
      <w:pPr>
        <w:widowControl w:val="0"/>
        <w:numPr>
          <w:ilvl w:val="0"/>
          <w:numId w:val="30"/>
        </w:numPr>
        <w:suppressAutoHyphens/>
        <w:ind w:left="426" w:hanging="425"/>
        <w:jc w:val="both"/>
        <w:rPr>
          <w:rFonts w:asciiTheme="minorHAnsi" w:hAnsiTheme="minorHAnsi" w:cstheme="minorHAnsi"/>
          <w:b/>
        </w:rPr>
      </w:pPr>
      <w:r w:rsidRPr="00CB6FFA">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w:t>
      </w:r>
      <w:r w:rsidR="005165F7">
        <w:rPr>
          <w:rFonts w:asciiTheme="minorHAnsi" w:hAnsiTheme="minorHAnsi" w:cstheme="minorHAnsi"/>
          <w:b/>
        </w:rPr>
        <w:t>okvirnega sporazuma</w:t>
      </w:r>
      <w:r w:rsidRPr="00CB6FFA">
        <w:rPr>
          <w:rFonts w:asciiTheme="minorHAnsi" w:hAnsiTheme="minorHAnsi" w:cstheme="minorHAnsi"/>
          <w:b/>
        </w:rPr>
        <w:t xml:space="preserve">. Gospodarski subjekt prav tako v </w:t>
      </w:r>
      <w:bookmarkStart w:id="10" w:name="_Hlk53656694"/>
      <w:r w:rsidRPr="00CB6FFA">
        <w:rPr>
          <w:rFonts w:asciiTheme="minorHAnsi" w:hAnsiTheme="minorHAnsi" w:cstheme="minorHAnsi"/>
          <w:b/>
        </w:rPr>
        <w:t xml:space="preserve">celoti soglaša z vzorcem </w:t>
      </w:r>
      <w:r w:rsidR="00FC0E26">
        <w:rPr>
          <w:rFonts w:asciiTheme="minorHAnsi" w:hAnsiTheme="minorHAnsi" w:cstheme="minorHAnsi"/>
          <w:b/>
        </w:rPr>
        <w:t>okvirnega sporazuma</w:t>
      </w:r>
      <w:r w:rsidRPr="00CB6FFA">
        <w:rPr>
          <w:rFonts w:asciiTheme="minorHAnsi" w:hAnsiTheme="minorHAnsi" w:cstheme="minorHAnsi"/>
          <w:b/>
        </w:rPr>
        <w:t xml:space="preserve"> (OBR-5).</w:t>
      </w:r>
    </w:p>
    <w:bookmarkEnd w:id="10"/>
    <w:p w14:paraId="5AA62BB4" w14:textId="77777777" w:rsidR="00A47669" w:rsidRPr="00BB23A9" w:rsidRDefault="00A47669" w:rsidP="00A47669">
      <w:pPr>
        <w:widowControl w:val="0"/>
        <w:suppressAutoHyphens/>
        <w:ind w:left="567"/>
        <w:jc w:val="both"/>
        <w:rPr>
          <w:rFonts w:asciiTheme="minorHAnsi" w:hAnsiTheme="minorHAnsi" w:cstheme="minorHAnsi"/>
          <w:b/>
          <w:sz w:val="20"/>
          <w:szCs w:val="20"/>
        </w:rPr>
      </w:pPr>
    </w:p>
    <w:p w14:paraId="33E78A5C"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z izpolnjeno izjavo gospodarskega subjekta (OBR-12).</w:t>
      </w:r>
    </w:p>
    <w:p w14:paraId="54B3A976" w14:textId="77777777" w:rsidR="00A47669" w:rsidRPr="00BB23A9" w:rsidRDefault="00A47669" w:rsidP="00A47669">
      <w:pPr>
        <w:widowControl w:val="0"/>
        <w:jc w:val="both"/>
        <w:rPr>
          <w:rFonts w:asciiTheme="minorHAnsi" w:hAnsiTheme="minorHAnsi" w:cstheme="minorHAnsi"/>
          <w:b/>
          <w:i/>
          <w:sz w:val="20"/>
          <w:szCs w:val="20"/>
        </w:rPr>
      </w:pPr>
    </w:p>
    <w:p w14:paraId="0B78FCFF" w14:textId="76566463" w:rsidR="00A47669" w:rsidRPr="002A0D1D"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t xml:space="preserve">Gospodarski subjekt bo predložil izjavo o udeležbi fizičnih in pravnih oseb v lastništvu ponudnika ter izjavo v skladu s 14. in 35. členom Zakona o integriteti in preprečevanju korupcije (Uradni list RS, št. </w:t>
      </w:r>
      <w:hyperlink r:id="rId15" w:tgtFrame="_blank" w:tooltip="Zakon o integriteti in preprečevanju korupcije (uradno prečiščeno besedilo) (ZIntPK-UPB2)" w:history="1">
        <w:r w:rsidRPr="002A0D1D">
          <w:rPr>
            <w:rFonts w:asciiTheme="minorHAnsi" w:hAnsiTheme="minorHAnsi" w:cstheme="minorHAnsi"/>
            <w:b/>
          </w:rPr>
          <w:t>69/11</w:t>
        </w:r>
      </w:hyperlink>
      <w:r w:rsidRPr="002A0D1D">
        <w:rPr>
          <w:rFonts w:asciiTheme="minorHAnsi" w:hAnsiTheme="minorHAnsi" w:cstheme="minorHAnsi"/>
          <w:b/>
        </w:rPr>
        <w:t xml:space="preserve"> – uradno prečiščeno besedilo</w:t>
      </w:r>
      <w:r w:rsidR="00234A92">
        <w:rPr>
          <w:rFonts w:asciiTheme="minorHAnsi" w:hAnsiTheme="minorHAnsi" w:cstheme="minorHAnsi"/>
          <w:b/>
        </w:rPr>
        <w:t xml:space="preserve"> s spremembami).</w:t>
      </w:r>
    </w:p>
    <w:p w14:paraId="3B8E700B" w14:textId="77777777" w:rsidR="00A47669" w:rsidRPr="00BB23A9" w:rsidRDefault="00A47669" w:rsidP="00A47669">
      <w:pPr>
        <w:widowControl w:val="0"/>
        <w:ind w:left="567"/>
        <w:jc w:val="both"/>
        <w:rPr>
          <w:rFonts w:asciiTheme="minorHAnsi" w:hAnsiTheme="minorHAnsi" w:cstheme="minorHAnsi"/>
          <w:b/>
          <w:sz w:val="20"/>
          <w:szCs w:val="20"/>
        </w:rPr>
      </w:pPr>
    </w:p>
    <w:p w14:paraId="626D32AE" w14:textId="77777777" w:rsidR="00A47669"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predloži izpolnjeno izjavo o udeležbi fizičnih in pravnih oseb v lastništvu ponudnika na predloženem obrazcu (OBR-11). Vzorec izjave lahko gospodarski subjekt predloži v več izvodih ali ga dopolni z lastno izjavo v primeru, da na predvideni obrazec ni mogoče zapisati vseh podatkov.</w:t>
      </w:r>
    </w:p>
    <w:p w14:paraId="315DD4B6" w14:textId="77777777" w:rsidR="00303B7F" w:rsidRPr="002A0D1D" w:rsidRDefault="00303B7F" w:rsidP="00A47669">
      <w:pPr>
        <w:widowControl w:val="0"/>
        <w:ind w:left="426"/>
        <w:jc w:val="both"/>
        <w:rPr>
          <w:rFonts w:asciiTheme="minorHAnsi" w:hAnsiTheme="minorHAnsi" w:cstheme="minorHAnsi"/>
          <w:i/>
        </w:rPr>
      </w:pPr>
    </w:p>
    <w:p w14:paraId="123E3181" w14:textId="77777777" w:rsidR="00A47669" w:rsidRPr="002A0D1D" w:rsidRDefault="00A47669" w:rsidP="00A47669">
      <w:pPr>
        <w:widowControl w:val="0"/>
        <w:numPr>
          <w:ilvl w:val="0"/>
          <w:numId w:val="30"/>
        </w:numPr>
        <w:suppressAutoHyphens/>
        <w:ind w:left="426" w:hanging="425"/>
        <w:jc w:val="both"/>
        <w:rPr>
          <w:rFonts w:asciiTheme="minorHAnsi" w:hAnsiTheme="minorHAnsi" w:cstheme="minorHAnsi"/>
          <w:b/>
        </w:rPr>
      </w:pPr>
      <w:r w:rsidRPr="00CB6FFA">
        <w:rPr>
          <w:rFonts w:asciiTheme="minorHAnsi" w:hAnsiTheme="minorHAnsi" w:cstheme="minorHAnsi"/>
          <w:b/>
        </w:rPr>
        <w:t>Ponudnik z oddajo ponudbe soglaša, da lahko naročnik v skladu s 7. odstavkom 89. člena</w:t>
      </w:r>
      <w:r w:rsidRPr="002A0D1D">
        <w:rPr>
          <w:rFonts w:asciiTheme="minorHAnsi" w:hAnsiTheme="minorHAnsi" w:cstheme="minorHAnsi"/>
          <w:b/>
        </w:rPr>
        <w:t xml:space="preserve"> ZJN-3:</w:t>
      </w:r>
    </w:p>
    <w:p w14:paraId="76FDD1BD" w14:textId="77777777" w:rsidR="00A47669" w:rsidRPr="002A0D1D" w:rsidRDefault="00A47669" w:rsidP="00A47669">
      <w:pPr>
        <w:pStyle w:val="Odstavekseznama"/>
        <w:widowControl w:val="0"/>
        <w:numPr>
          <w:ilvl w:val="0"/>
          <w:numId w:val="27"/>
        </w:numPr>
        <w:suppressAutoHyphens/>
        <w:jc w:val="both"/>
        <w:rPr>
          <w:rFonts w:asciiTheme="minorHAnsi" w:hAnsiTheme="minorHAnsi" w:cstheme="minorHAnsi"/>
          <w:b/>
        </w:rPr>
      </w:pPr>
      <w:r w:rsidRPr="002A0D1D">
        <w:rPr>
          <w:rFonts w:asciiTheme="minorHAnsi" w:hAnsiTheme="minorHAnsi" w:cstheme="minorHAnsi"/>
          <w:b/>
        </w:rPr>
        <w:t>popravi računske napake, ki jih odkrije pri pregledu in ocenjevanju ponudb, pri tem se količina in cena na enoto brez DDV ne smeta spreminjati;</w:t>
      </w:r>
    </w:p>
    <w:p w14:paraId="0264427D" w14:textId="77777777" w:rsidR="00A47669" w:rsidRPr="002A0D1D" w:rsidRDefault="00A47669" w:rsidP="00A47669">
      <w:pPr>
        <w:pStyle w:val="Odstavekseznama"/>
        <w:widowControl w:val="0"/>
        <w:numPr>
          <w:ilvl w:val="0"/>
          <w:numId w:val="27"/>
        </w:numPr>
        <w:suppressAutoHyphens/>
        <w:jc w:val="both"/>
        <w:rPr>
          <w:rFonts w:asciiTheme="minorHAnsi" w:hAnsiTheme="minorHAnsi" w:cstheme="minorHAnsi"/>
          <w:b/>
        </w:rPr>
      </w:pPr>
      <w:r w:rsidRPr="002A0D1D">
        <w:rPr>
          <w:rFonts w:asciiTheme="minorHAnsi" w:hAnsiTheme="minorHAnsi" w:cstheme="minorHAnsi"/>
          <w:b/>
        </w:rPr>
        <w:t>lahko popravi računske napake zaradi nepravilne vnaprej določene matematične operacije s strani naročnika</w:t>
      </w:r>
      <w:r>
        <w:rPr>
          <w:rFonts w:asciiTheme="minorHAnsi" w:hAnsiTheme="minorHAnsi" w:cstheme="minorHAnsi"/>
          <w:b/>
        </w:rPr>
        <w:t xml:space="preserve"> </w:t>
      </w:r>
      <w:r w:rsidRPr="002A0D1D">
        <w:rPr>
          <w:rFonts w:asciiTheme="minorHAnsi" w:hAnsiTheme="minorHAnsi" w:cstheme="minorHAnsi"/>
          <w:b/>
        </w:rPr>
        <w:t>in sicer tako, da ob upoštevanju cen na enoto brez DDV in količin, ki jih ponudi ponudnik, izračuna vrednost ponudbe z upoštevanjem pravilne matematične operacije;</w:t>
      </w:r>
    </w:p>
    <w:p w14:paraId="5B576E94" w14:textId="77777777" w:rsidR="00A47669" w:rsidRPr="002A0D1D" w:rsidRDefault="00A47669" w:rsidP="00A47669">
      <w:pPr>
        <w:pStyle w:val="Odstavekseznama"/>
        <w:widowControl w:val="0"/>
        <w:numPr>
          <w:ilvl w:val="0"/>
          <w:numId w:val="27"/>
        </w:numPr>
        <w:suppressAutoHyphens/>
        <w:jc w:val="both"/>
        <w:rPr>
          <w:rFonts w:asciiTheme="minorHAnsi" w:hAnsiTheme="minorHAnsi" w:cstheme="minorHAnsi"/>
          <w:b/>
        </w:rPr>
      </w:pPr>
      <w:r w:rsidRPr="002A0D1D">
        <w:rPr>
          <w:rFonts w:asciiTheme="minorHAnsi" w:hAnsiTheme="minorHAnsi" w:cstheme="minorHAnsi"/>
          <w:b/>
        </w:rPr>
        <w:t>popravi napačno zapisano stopnjo DDV v pravilno.</w:t>
      </w:r>
    </w:p>
    <w:p w14:paraId="443A144F" w14:textId="77777777" w:rsidR="00A47669" w:rsidRPr="002A0D1D" w:rsidRDefault="00A47669" w:rsidP="00A47669">
      <w:pPr>
        <w:widowControl w:val="0"/>
        <w:suppressAutoHyphens/>
        <w:jc w:val="both"/>
        <w:rPr>
          <w:rFonts w:asciiTheme="minorHAnsi" w:hAnsiTheme="minorHAnsi" w:cstheme="minorHAnsi"/>
          <w:b/>
        </w:rPr>
      </w:pPr>
    </w:p>
    <w:p w14:paraId="032A04CD"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Ponudnik potrdi izpolnjevanje tega pogoja z izpolnjenim soglasjem k odpravi računskih napak (OBR-13).</w:t>
      </w:r>
    </w:p>
    <w:p w14:paraId="7E06E7BD" w14:textId="77777777" w:rsidR="00A47669" w:rsidRPr="00BB23A9" w:rsidRDefault="00A47669" w:rsidP="00A47669">
      <w:pPr>
        <w:widowControl w:val="0"/>
        <w:ind w:left="426"/>
        <w:jc w:val="both"/>
        <w:rPr>
          <w:rFonts w:asciiTheme="minorHAnsi" w:hAnsiTheme="minorHAnsi" w:cstheme="minorHAnsi"/>
          <w:sz w:val="20"/>
          <w:szCs w:val="20"/>
        </w:rPr>
      </w:pPr>
    </w:p>
    <w:p w14:paraId="69F53180" w14:textId="77777777" w:rsidR="00A47669" w:rsidRPr="002A0D1D" w:rsidRDefault="00A47669" w:rsidP="0035129B">
      <w:pPr>
        <w:widowControl w:val="0"/>
        <w:jc w:val="both"/>
        <w:rPr>
          <w:rFonts w:asciiTheme="minorHAnsi" w:hAnsiTheme="minorHAnsi" w:cstheme="minorHAnsi"/>
        </w:rPr>
      </w:pPr>
      <w:r w:rsidRPr="002A0D1D">
        <w:rPr>
          <w:rFonts w:asciiTheme="minorHAnsi" w:hAnsiTheme="minorHAnsi" w:cstheme="minorHAnsi"/>
        </w:rPr>
        <w:t>Naročnik bo priznal sposobnost vsem gospodarskim subjektom, ki bodo izpolnili vse zahtevane pogoje iz tega člena in predložili ustrezna dokazila.</w:t>
      </w:r>
    </w:p>
    <w:p w14:paraId="7E78E55F" w14:textId="77777777" w:rsidR="00A47669" w:rsidRPr="00BB23A9" w:rsidRDefault="00A47669" w:rsidP="00A47669">
      <w:pPr>
        <w:widowControl w:val="0"/>
        <w:autoSpaceDE w:val="0"/>
        <w:autoSpaceDN w:val="0"/>
        <w:adjustRightInd w:val="0"/>
        <w:ind w:left="426"/>
        <w:jc w:val="both"/>
        <w:rPr>
          <w:rFonts w:asciiTheme="minorHAnsi" w:hAnsiTheme="minorHAnsi" w:cstheme="minorHAnsi"/>
          <w:sz w:val="20"/>
          <w:szCs w:val="20"/>
        </w:rPr>
      </w:pPr>
    </w:p>
    <w:p w14:paraId="7F046099" w14:textId="77777777" w:rsidR="00A47669" w:rsidRPr="002A0D1D" w:rsidRDefault="00A47669" w:rsidP="0035129B">
      <w:pPr>
        <w:widowControl w:val="0"/>
        <w:jc w:val="both"/>
        <w:rPr>
          <w:rFonts w:asciiTheme="minorHAnsi" w:hAnsiTheme="minorHAnsi" w:cstheme="minorHAnsi"/>
        </w:rPr>
      </w:pPr>
      <w:r w:rsidRPr="002A0D1D">
        <w:rPr>
          <w:rFonts w:asciiTheme="minorHAnsi" w:hAnsiTheme="minorHAnsi" w:cstheme="minorHAnsi"/>
        </w:rPr>
        <w:t>Naročnik lahko pred oddajo javnega naročila od ponudnika, kateremu se je odločil oddati javno naročilo, zahteval, da skladno s 77. členom ZJN-3 predloži najnovejša dokazila.</w:t>
      </w:r>
    </w:p>
    <w:p w14:paraId="65FACDC8" w14:textId="77777777" w:rsidR="00A47669" w:rsidRDefault="00A47669" w:rsidP="0035129B">
      <w:pPr>
        <w:widowControl w:val="0"/>
        <w:jc w:val="both"/>
        <w:rPr>
          <w:rFonts w:asciiTheme="minorHAnsi" w:hAnsiTheme="minorHAnsi" w:cstheme="minorHAnsi"/>
        </w:rPr>
      </w:pPr>
      <w:r w:rsidRPr="002A0D1D">
        <w:rPr>
          <w:rFonts w:asciiTheme="minorHAnsi" w:hAnsiTheme="minorHAnsi" w:cstheme="minorHAnsi"/>
        </w:rPr>
        <w:t xml:space="preserve">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w:t>
      </w:r>
      <w:r w:rsidRPr="002A0D1D">
        <w:rPr>
          <w:rFonts w:asciiTheme="minorHAnsi" w:hAnsiTheme="minorHAnsi" w:cstheme="minorHAnsi"/>
        </w:rPr>
        <w:lastRenderedPageBreak/>
        <w:t>fotokopij.</w:t>
      </w:r>
    </w:p>
    <w:p w14:paraId="61B569C4" w14:textId="77777777" w:rsidR="00A47669" w:rsidRPr="0035129B" w:rsidRDefault="00A47669" w:rsidP="0035129B">
      <w:pPr>
        <w:widowControl w:val="0"/>
        <w:jc w:val="both"/>
        <w:rPr>
          <w:rFonts w:asciiTheme="minorHAnsi" w:hAnsiTheme="minorHAnsi" w:cstheme="minorHAnsi"/>
        </w:rPr>
      </w:pPr>
    </w:p>
    <w:p w14:paraId="07A76491" w14:textId="77777777" w:rsidR="00A47669" w:rsidRPr="002A0D1D" w:rsidRDefault="00A47669" w:rsidP="0035129B">
      <w:pPr>
        <w:widowControl w:val="0"/>
        <w:jc w:val="both"/>
        <w:rPr>
          <w:rFonts w:asciiTheme="minorHAnsi" w:hAnsiTheme="minorHAnsi" w:cstheme="minorHAnsi"/>
        </w:rPr>
      </w:pPr>
      <w:r w:rsidRPr="002A0D1D">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3BC9B26B" w14:textId="77777777" w:rsidR="00A47669" w:rsidRPr="00BB23A9" w:rsidRDefault="00A47669" w:rsidP="00A47669">
      <w:pPr>
        <w:widowControl w:val="0"/>
        <w:ind w:left="426"/>
        <w:jc w:val="both"/>
        <w:rPr>
          <w:rFonts w:asciiTheme="minorHAnsi" w:hAnsiTheme="minorHAnsi" w:cstheme="minorHAnsi"/>
          <w:sz w:val="20"/>
          <w:szCs w:val="20"/>
        </w:rPr>
      </w:pPr>
    </w:p>
    <w:p w14:paraId="43CE7F00" w14:textId="77777777" w:rsidR="00A47669" w:rsidRPr="002A0D1D" w:rsidRDefault="00A47669" w:rsidP="0035129B">
      <w:pPr>
        <w:widowControl w:val="0"/>
        <w:jc w:val="both"/>
        <w:rPr>
          <w:rFonts w:asciiTheme="minorHAnsi" w:hAnsiTheme="minorHAnsi" w:cstheme="minorHAnsi"/>
        </w:rPr>
      </w:pPr>
      <w:r w:rsidRPr="002A0D1D">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63EAEB74" w14:textId="77777777" w:rsidR="00A47669" w:rsidRPr="00BB23A9" w:rsidRDefault="00A47669" w:rsidP="00A47669">
      <w:pPr>
        <w:widowControl w:val="0"/>
        <w:ind w:left="426"/>
        <w:jc w:val="both"/>
        <w:rPr>
          <w:rFonts w:asciiTheme="minorHAnsi" w:hAnsiTheme="minorHAnsi" w:cstheme="minorHAnsi"/>
          <w:sz w:val="20"/>
          <w:szCs w:val="20"/>
        </w:rPr>
      </w:pPr>
    </w:p>
    <w:p w14:paraId="4657B3C8" w14:textId="77777777" w:rsidR="00A47669" w:rsidRDefault="00A47669" w:rsidP="0035129B">
      <w:pPr>
        <w:widowControl w:val="0"/>
        <w:jc w:val="both"/>
        <w:rPr>
          <w:rFonts w:asciiTheme="minorHAnsi" w:hAnsiTheme="minorHAnsi" w:cstheme="minorHAnsi"/>
        </w:rPr>
      </w:pPr>
      <w:r w:rsidRPr="002A0D1D">
        <w:rPr>
          <w:rFonts w:asciiTheme="minorHAnsi" w:hAnsiTheme="minorHAnsi" w:cstheme="minorHAnsi"/>
        </w:rPr>
        <w:t>Po</w:t>
      </w:r>
      <w:r>
        <w:rPr>
          <w:rFonts w:asciiTheme="minorHAnsi" w:hAnsiTheme="minorHAnsi" w:cstheme="minorHAnsi"/>
        </w:rPr>
        <w:t>n</w:t>
      </w:r>
      <w:r w:rsidRPr="002A0D1D">
        <w:rPr>
          <w:rFonts w:asciiTheme="minorHAnsi" w:hAnsiTheme="minorHAnsi" w:cstheme="minorHAnsi"/>
        </w:rPr>
        <w:t xml:space="preserve">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2D98D60D" w14:textId="77777777" w:rsidR="009770B9" w:rsidRPr="002A0D1D" w:rsidRDefault="009770B9" w:rsidP="00A47669">
      <w:pPr>
        <w:widowControl w:val="0"/>
        <w:ind w:left="426"/>
        <w:jc w:val="both"/>
        <w:rPr>
          <w:rFonts w:asciiTheme="minorHAnsi" w:hAnsiTheme="minorHAnsi" w:cstheme="minorHAnsi"/>
        </w:rPr>
      </w:pPr>
    </w:p>
    <w:p w14:paraId="5B5874C2" w14:textId="30AF5EBA" w:rsidR="00A47669" w:rsidRPr="002A0D1D" w:rsidRDefault="00A47669" w:rsidP="0035129B">
      <w:pPr>
        <w:widowControl w:val="0"/>
        <w:jc w:val="both"/>
        <w:rPr>
          <w:rFonts w:asciiTheme="minorHAnsi" w:hAnsiTheme="minorHAnsi" w:cstheme="minorHAnsi"/>
        </w:rPr>
      </w:pPr>
      <w:r w:rsidRPr="002A0D1D">
        <w:rPr>
          <w:rFonts w:asciiTheme="minorHAnsi" w:hAnsiTheme="minorHAnsi" w:cstheme="minorHAnsi"/>
        </w:rPr>
        <w:t xml:space="preserve">Kadar ima ponudnik sedež v drugi državi, mora v obrazcu ponudbe navesti svojega pooblaščenca(-ko) za vročitve, v skladu z določbami Zakona o splošnem upravnem postopku (Uradni list RS, št. </w:t>
      </w:r>
      <w:hyperlink r:id="rId16" w:tgtFrame="_blank" w:tooltip="Zakon o splošnem upravnem postopku (uradno prečiščeno besedilo) (ZUP-UPB2)" w:history="1">
        <w:r w:rsidRPr="0035129B">
          <w:rPr>
            <w:rFonts w:asciiTheme="minorHAnsi" w:hAnsiTheme="minorHAnsi" w:cstheme="minorHAnsi"/>
          </w:rPr>
          <w:t>24/06</w:t>
        </w:r>
      </w:hyperlink>
      <w:r w:rsidRPr="002A0D1D">
        <w:rPr>
          <w:rFonts w:asciiTheme="minorHAnsi" w:hAnsiTheme="minorHAnsi" w:cstheme="minorHAnsi"/>
        </w:rPr>
        <w:t xml:space="preserve"> – uradno prečiščeno besedilo</w:t>
      </w:r>
      <w:r w:rsidR="00A843E5">
        <w:rPr>
          <w:rFonts w:asciiTheme="minorHAnsi" w:hAnsiTheme="minorHAnsi" w:cstheme="minorHAnsi"/>
        </w:rPr>
        <w:t xml:space="preserve"> s spremembami</w:t>
      </w:r>
      <w:r w:rsidRPr="002A0D1D">
        <w:rPr>
          <w:rFonts w:asciiTheme="minorHAnsi" w:hAnsiTheme="minorHAnsi" w:cstheme="minorHAnsi"/>
        </w:rPr>
        <w:t>; v nadaljevanju: ZUP). V kolikor to ne bo storil, mu bo, v skladu z ZUP, po uradni dolžnosti postavljen pooblaščenec za vročitve.</w:t>
      </w:r>
    </w:p>
    <w:p w14:paraId="6B840D9E"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1" w:name="_Toc234571572"/>
      <w:r w:rsidRPr="002A0D1D">
        <w:rPr>
          <w:rFonts w:asciiTheme="minorHAnsi" w:hAnsiTheme="minorHAnsi" w:cstheme="minorHAnsi"/>
          <w:sz w:val="24"/>
          <w:szCs w:val="24"/>
        </w:rPr>
        <w:t>1.8 Zaupnost</w:t>
      </w:r>
      <w:bookmarkEnd w:id="11"/>
    </w:p>
    <w:p w14:paraId="440B49C1" w14:textId="77777777" w:rsidR="00A47669"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00194590" w14:textId="77777777" w:rsidR="009770B9" w:rsidRPr="002A0D1D" w:rsidRDefault="009770B9" w:rsidP="00A47669">
      <w:pPr>
        <w:widowControl w:val="0"/>
        <w:jc w:val="both"/>
        <w:rPr>
          <w:rFonts w:asciiTheme="minorHAnsi" w:hAnsiTheme="minorHAnsi" w:cstheme="minorHAnsi"/>
        </w:rPr>
      </w:pPr>
    </w:p>
    <w:p w14:paraId="648E4D9F"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244C253"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2" w:name="_Toc234571573"/>
      <w:r w:rsidRPr="002A0D1D">
        <w:rPr>
          <w:rFonts w:asciiTheme="minorHAnsi" w:hAnsiTheme="minorHAnsi" w:cstheme="minorHAnsi"/>
          <w:sz w:val="24"/>
          <w:szCs w:val="24"/>
        </w:rPr>
        <w:t>1.9 Jezik</w:t>
      </w:r>
      <w:bookmarkEnd w:id="12"/>
      <w:r w:rsidRPr="002A0D1D">
        <w:rPr>
          <w:rFonts w:asciiTheme="minorHAnsi" w:hAnsiTheme="minorHAnsi" w:cstheme="minorHAnsi"/>
          <w:sz w:val="24"/>
          <w:szCs w:val="24"/>
        </w:rPr>
        <w:t xml:space="preserve"> </w:t>
      </w:r>
    </w:p>
    <w:p w14:paraId="62DFD167" w14:textId="190E3411"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Vsi dokumenti, dokazila in podatki v </w:t>
      </w:r>
      <w:r w:rsidR="002E0008">
        <w:rPr>
          <w:rFonts w:asciiTheme="minorHAnsi" w:hAnsiTheme="minorHAnsi" w:cstheme="minorHAnsi"/>
        </w:rPr>
        <w:t>ponudbi</w:t>
      </w:r>
      <w:r w:rsidRPr="002A0D1D">
        <w:rPr>
          <w:rFonts w:asciiTheme="minorHAnsi" w:hAnsiTheme="minorHAnsi" w:cstheme="minorHAnsi"/>
        </w:rPr>
        <w:t xml:space="preserve"> morajo biti napisani v slovenskem jeziku. </w:t>
      </w:r>
    </w:p>
    <w:p w14:paraId="3F7141CC"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V primeru dokazil, ki so vezani na tehnične podatke, naročnik dopušča uporabo angleškega ali nemškega jezika. Za presojo spornih vprašanj se vedno uporablja ponudba v slovenskem </w:t>
      </w:r>
      <w:r w:rsidRPr="002A0D1D">
        <w:rPr>
          <w:rFonts w:asciiTheme="minorHAnsi" w:hAnsiTheme="minorHAnsi" w:cstheme="minorHAnsi"/>
        </w:rPr>
        <w:lastRenderedPageBreak/>
        <w:t>jeziku.</w:t>
      </w:r>
    </w:p>
    <w:p w14:paraId="76F5FFBB" w14:textId="44AD15A5"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3" w:name="_Toc234571574"/>
      <w:r w:rsidRPr="002A0D1D">
        <w:rPr>
          <w:rFonts w:asciiTheme="minorHAnsi" w:hAnsiTheme="minorHAnsi" w:cstheme="minorHAnsi"/>
          <w:sz w:val="24"/>
          <w:szCs w:val="24"/>
        </w:rPr>
        <w:t xml:space="preserve">1.10 Rok za predložitev </w:t>
      </w:r>
      <w:r w:rsidR="00E05CFB">
        <w:rPr>
          <w:rFonts w:asciiTheme="minorHAnsi" w:hAnsiTheme="minorHAnsi" w:cstheme="minorHAnsi"/>
          <w:sz w:val="24"/>
          <w:szCs w:val="24"/>
        </w:rPr>
        <w:t>ponudb</w:t>
      </w:r>
      <w:bookmarkEnd w:id="13"/>
    </w:p>
    <w:p w14:paraId="566093DB" w14:textId="77777777" w:rsidR="00A47669" w:rsidRPr="0035129B" w:rsidRDefault="00A47669" w:rsidP="00A47669">
      <w:pPr>
        <w:widowControl w:val="0"/>
        <w:jc w:val="both"/>
        <w:rPr>
          <w:rFonts w:asciiTheme="minorHAnsi" w:hAnsiTheme="minorHAnsi" w:cstheme="minorHAnsi"/>
        </w:rPr>
      </w:pPr>
      <w:r w:rsidRPr="0035129B">
        <w:rPr>
          <w:rFonts w:asciiTheme="minorHAnsi" w:hAnsiTheme="minorHAnsi" w:cstheme="minorHAnsi"/>
        </w:rPr>
        <w:t xml:space="preserve">Ponudniki morajo ponudbe predložiti v informacijski sistem e-JN na spletnem naslovu </w:t>
      </w:r>
      <w:hyperlink r:id="rId17" w:history="1">
        <w:r w:rsidRPr="0035129B">
          <w:rPr>
            <w:rFonts w:asciiTheme="minorHAnsi" w:hAnsiTheme="minorHAnsi" w:cstheme="minorHAnsi"/>
          </w:rPr>
          <w:t>https://ejn.gov.si/eJN2</w:t>
        </w:r>
      </w:hyperlink>
      <w:r w:rsidRPr="0035129B">
        <w:rPr>
          <w:rFonts w:asciiTheme="minorHAnsi" w:hAnsiTheme="minorHAnsi" w:cstheme="minorHAnsi"/>
        </w:rPr>
        <w:t xml:space="preserve"> najkasneje do roka, ki je naveden v objavi predmetnega javnega naročila na portalu javnih naročil.</w:t>
      </w:r>
    </w:p>
    <w:p w14:paraId="52151A30" w14:textId="5243E1B8"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4" w:name="_Toc234571575"/>
      <w:r w:rsidRPr="002A0D1D">
        <w:rPr>
          <w:rFonts w:asciiTheme="minorHAnsi" w:hAnsiTheme="minorHAnsi" w:cstheme="minorHAnsi"/>
          <w:sz w:val="24"/>
          <w:szCs w:val="24"/>
        </w:rPr>
        <w:t xml:space="preserve">1.11 Stroški priprave </w:t>
      </w:r>
      <w:r w:rsidR="00501C24">
        <w:rPr>
          <w:rFonts w:asciiTheme="minorHAnsi" w:hAnsiTheme="minorHAnsi" w:cstheme="minorHAnsi"/>
          <w:sz w:val="24"/>
          <w:szCs w:val="24"/>
        </w:rPr>
        <w:t>ponudbe</w:t>
      </w:r>
      <w:bookmarkEnd w:id="14"/>
    </w:p>
    <w:p w14:paraId="0E9A9748" w14:textId="5B5DC841" w:rsidR="00A47669" w:rsidRPr="00BB23A9"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Udeleženec nosi vse stroške povezane s pripravo in predložitvijo </w:t>
      </w:r>
      <w:r w:rsidR="002E0008">
        <w:rPr>
          <w:rFonts w:asciiTheme="minorHAnsi" w:hAnsiTheme="minorHAnsi" w:cstheme="minorHAnsi"/>
        </w:rPr>
        <w:t>ponudbe</w:t>
      </w:r>
      <w:r w:rsidRPr="002A0D1D">
        <w:rPr>
          <w:rFonts w:asciiTheme="minorHAnsi" w:hAnsiTheme="minorHAnsi" w:cstheme="minorHAnsi"/>
        </w:rPr>
        <w:t>.</w:t>
      </w:r>
    </w:p>
    <w:p w14:paraId="5BAA5196" w14:textId="1C068493"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5" w:name="_Toc234571576"/>
      <w:r w:rsidRPr="002A0D1D">
        <w:rPr>
          <w:rFonts w:asciiTheme="minorHAnsi" w:hAnsiTheme="minorHAnsi" w:cstheme="minorHAnsi"/>
          <w:sz w:val="24"/>
          <w:szCs w:val="24"/>
        </w:rPr>
        <w:t xml:space="preserve">1.12  Izločitev </w:t>
      </w:r>
      <w:r w:rsidR="005C1879">
        <w:rPr>
          <w:rFonts w:asciiTheme="minorHAnsi" w:hAnsiTheme="minorHAnsi" w:cstheme="minorHAnsi"/>
          <w:sz w:val="24"/>
          <w:szCs w:val="24"/>
        </w:rPr>
        <w:t>ponudb</w:t>
      </w:r>
      <w:bookmarkEnd w:id="15"/>
    </w:p>
    <w:p w14:paraId="5F06DC58" w14:textId="77C2C01D" w:rsidR="009770B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Naročnik bo izločil vse </w:t>
      </w:r>
      <w:r w:rsidR="002E0008">
        <w:rPr>
          <w:rFonts w:asciiTheme="minorHAnsi" w:hAnsiTheme="minorHAnsi" w:cstheme="minorHAnsi"/>
        </w:rPr>
        <w:t>ponudbe</w:t>
      </w:r>
      <w:r w:rsidRPr="002A0D1D">
        <w:rPr>
          <w:rFonts w:asciiTheme="minorHAnsi" w:hAnsiTheme="minorHAnsi" w:cstheme="minorHAnsi"/>
        </w:rPr>
        <w:t xml:space="preserve">, ki ne bodo skladne z zahtevami in pogoji iz te razpisne dokumentacije ter </w:t>
      </w:r>
      <w:r w:rsidR="002E0008">
        <w:rPr>
          <w:rFonts w:asciiTheme="minorHAnsi" w:hAnsiTheme="minorHAnsi" w:cstheme="minorHAnsi"/>
        </w:rPr>
        <w:t>ponudbe</w:t>
      </w:r>
      <w:r w:rsidRPr="002A0D1D">
        <w:rPr>
          <w:rFonts w:asciiTheme="minorHAnsi" w:hAnsiTheme="minorHAnsi" w:cstheme="minorHAnsi"/>
        </w:rPr>
        <w:t xml:space="preserve"> ponudnikov pri katerih bodo obstajali razlogi za izključitev iz 75. člena ZJN-3.</w:t>
      </w:r>
    </w:p>
    <w:p w14:paraId="254013B5"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6" w:name="_Toc234571577"/>
      <w:r w:rsidRPr="002A0D1D">
        <w:rPr>
          <w:rFonts w:asciiTheme="minorHAnsi" w:hAnsiTheme="minorHAnsi" w:cstheme="minorHAnsi"/>
          <w:sz w:val="24"/>
          <w:szCs w:val="24"/>
        </w:rPr>
        <w:t>1.13 Zavarovanja</w:t>
      </w:r>
      <w:bookmarkEnd w:id="16"/>
      <w:r w:rsidRPr="002A0D1D">
        <w:rPr>
          <w:rFonts w:asciiTheme="minorHAnsi" w:hAnsiTheme="minorHAnsi" w:cstheme="minorHAnsi"/>
          <w:sz w:val="24"/>
          <w:szCs w:val="24"/>
        </w:rPr>
        <w:t xml:space="preserve"> </w:t>
      </w:r>
    </w:p>
    <w:p w14:paraId="2EB0EA92" w14:textId="54E37690" w:rsidR="00234A92" w:rsidRDefault="00234A92" w:rsidP="00234A92">
      <w:pPr>
        <w:pStyle w:val="Odstavekseznama"/>
        <w:widowControl w:val="0"/>
        <w:numPr>
          <w:ilvl w:val="0"/>
          <w:numId w:val="4"/>
        </w:numPr>
        <w:autoSpaceDE w:val="0"/>
        <w:spacing w:line="266" w:lineRule="exact"/>
        <w:jc w:val="both"/>
        <w:rPr>
          <w:rFonts w:asciiTheme="minorHAnsi" w:hAnsiTheme="minorHAnsi" w:cstheme="minorHAnsi"/>
        </w:rPr>
      </w:pPr>
      <w:r w:rsidRPr="00234A92">
        <w:rPr>
          <w:rFonts w:asciiTheme="minorHAnsi" w:hAnsiTheme="minorHAnsi" w:cstheme="minorHAnsi"/>
        </w:rPr>
        <w:t xml:space="preserve">Izbrani ponudnik mora najkasneje v </w:t>
      </w:r>
      <w:r w:rsidR="00D819C4">
        <w:rPr>
          <w:rFonts w:asciiTheme="minorHAnsi" w:hAnsiTheme="minorHAnsi" w:cstheme="minorHAnsi"/>
        </w:rPr>
        <w:t>desetih</w:t>
      </w:r>
      <w:r w:rsidRPr="00234A92">
        <w:rPr>
          <w:rFonts w:asciiTheme="minorHAnsi" w:hAnsiTheme="minorHAnsi" w:cstheme="minorHAnsi"/>
        </w:rPr>
        <w:t xml:space="preserve"> (1</w:t>
      </w:r>
      <w:r w:rsidR="00D819C4">
        <w:rPr>
          <w:rFonts w:asciiTheme="minorHAnsi" w:hAnsiTheme="minorHAnsi" w:cstheme="minorHAnsi"/>
        </w:rPr>
        <w:t>0</w:t>
      </w:r>
      <w:r w:rsidRPr="00234A92">
        <w:rPr>
          <w:rFonts w:asciiTheme="minorHAnsi" w:hAnsiTheme="minorHAnsi" w:cstheme="minorHAnsi"/>
        </w:rPr>
        <w:t xml:space="preserve">) dneh od sklenitve pogodbe, naročniku izročiti bianco menico (2x) s pooblastilom za izpolnitev kot finančno zavarovanje za dobro izvedbo pogodbenih obveznosti v vrednosti 10% od skupne pogodbene vrednosti z DDV. </w:t>
      </w:r>
    </w:p>
    <w:p w14:paraId="217B6128" w14:textId="77777777" w:rsidR="00234A92" w:rsidRDefault="00234A92" w:rsidP="00234A92">
      <w:pPr>
        <w:widowControl w:val="0"/>
        <w:autoSpaceDE w:val="0"/>
        <w:spacing w:line="266" w:lineRule="exact"/>
        <w:jc w:val="both"/>
        <w:rPr>
          <w:rFonts w:asciiTheme="minorHAnsi" w:hAnsiTheme="minorHAnsi" w:cstheme="minorHAnsi"/>
        </w:rPr>
      </w:pPr>
    </w:p>
    <w:p w14:paraId="77555F19" w14:textId="670ED829" w:rsidR="00234A92" w:rsidRPr="00234A92" w:rsidRDefault="00234A92" w:rsidP="00234A92">
      <w:pPr>
        <w:widowControl w:val="0"/>
        <w:autoSpaceDE w:val="0"/>
        <w:spacing w:line="266" w:lineRule="exact"/>
        <w:jc w:val="both"/>
        <w:rPr>
          <w:rFonts w:asciiTheme="minorHAnsi" w:hAnsiTheme="minorHAnsi" w:cstheme="minorHAnsi"/>
        </w:rPr>
      </w:pPr>
      <w:r>
        <w:rPr>
          <w:rFonts w:asciiTheme="minorHAnsi" w:hAnsiTheme="minorHAnsi" w:cstheme="minorHAnsi"/>
        </w:rPr>
        <w:t>Izročitev finančnega</w:t>
      </w:r>
      <w:r w:rsidRPr="00234A92">
        <w:rPr>
          <w:rFonts w:asciiTheme="minorHAnsi" w:hAnsiTheme="minorHAnsi" w:cstheme="minorHAnsi"/>
        </w:rPr>
        <w:t xml:space="preserve"> zavarovanj</w:t>
      </w:r>
      <w:r>
        <w:rPr>
          <w:rFonts w:asciiTheme="minorHAnsi" w:hAnsiTheme="minorHAnsi" w:cstheme="minorHAnsi"/>
        </w:rPr>
        <w:t>a</w:t>
      </w:r>
      <w:r w:rsidRPr="00234A92">
        <w:rPr>
          <w:rFonts w:asciiTheme="minorHAnsi" w:hAnsiTheme="minorHAnsi" w:cstheme="minorHAnsi"/>
        </w:rPr>
        <w:t xml:space="preserve"> za dobro izvedbo pogodbenih obveznosti</w:t>
      </w:r>
      <w:r>
        <w:rPr>
          <w:rFonts w:asciiTheme="minorHAnsi" w:hAnsiTheme="minorHAnsi" w:cstheme="minorHAnsi"/>
        </w:rPr>
        <w:t xml:space="preserve"> je pogoj za veljavnost pogodbe.</w:t>
      </w:r>
    </w:p>
    <w:p w14:paraId="7A04C18B"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7" w:name="_Toc234571578"/>
      <w:r w:rsidRPr="002A0D1D">
        <w:rPr>
          <w:rFonts w:asciiTheme="minorHAnsi" w:hAnsiTheme="minorHAnsi" w:cstheme="minorHAnsi"/>
          <w:sz w:val="24"/>
          <w:szCs w:val="24"/>
        </w:rPr>
        <w:t>1.14 Merilo za izbiro</w:t>
      </w:r>
      <w:bookmarkEnd w:id="17"/>
      <w:r w:rsidRPr="002A0D1D">
        <w:rPr>
          <w:rFonts w:asciiTheme="minorHAnsi" w:hAnsiTheme="minorHAnsi" w:cstheme="minorHAnsi"/>
          <w:sz w:val="24"/>
          <w:szCs w:val="24"/>
        </w:rPr>
        <w:t xml:space="preserve"> </w:t>
      </w:r>
    </w:p>
    <w:p w14:paraId="1A8B6B08" w14:textId="77777777" w:rsidR="00234A92" w:rsidRPr="00234A92" w:rsidRDefault="00234A92" w:rsidP="00234A92">
      <w:pPr>
        <w:pStyle w:val="Odstavekseznama"/>
        <w:widowControl w:val="0"/>
        <w:numPr>
          <w:ilvl w:val="0"/>
          <w:numId w:val="4"/>
        </w:numPr>
        <w:autoSpaceDE w:val="0"/>
        <w:adjustRightInd w:val="0"/>
        <w:spacing w:line="266" w:lineRule="exact"/>
        <w:jc w:val="both"/>
        <w:rPr>
          <w:rFonts w:asciiTheme="minorHAnsi" w:hAnsiTheme="minorHAnsi" w:cstheme="minorHAnsi"/>
          <w:b/>
          <w:i/>
        </w:rPr>
      </w:pPr>
      <w:r w:rsidRPr="00234A92">
        <w:rPr>
          <w:rFonts w:asciiTheme="minorHAnsi" w:hAnsiTheme="minorHAnsi" w:cstheme="minorHAnsi"/>
        </w:rPr>
        <w:t>Merilo za izbor najugodnejšega ponudnika je ekonomsko najugodnejša ponudba na podlagi najnižje skupne ponudbene vrednosti v EUR brez DDV.</w:t>
      </w:r>
    </w:p>
    <w:p w14:paraId="4B2AD176" w14:textId="77777777"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8" w:name="_Toc234571579"/>
      <w:r w:rsidRPr="002A0D1D">
        <w:rPr>
          <w:rFonts w:asciiTheme="minorHAnsi" w:hAnsiTheme="minorHAnsi" w:cstheme="minorHAnsi"/>
          <w:sz w:val="24"/>
          <w:szCs w:val="24"/>
        </w:rPr>
        <w:t>1.15 Izbira v primeru enakih najugodnejših ponudb</w:t>
      </w:r>
      <w:bookmarkEnd w:id="18"/>
      <w:r w:rsidRPr="002A0D1D">
        <w:rPr>
          <w:rFonts w:asciiTheme="minorHAnsi" w:hAnsiTheme="minorHAnsi" w:cstheme="minorHAnsi"/>
          <w:sz w:val="24"/>
          <w:szCs w:val="24"/>
        </w:rPr>
        <w:t xml:space="preserve"> </w:t>
      </w:r>
    </w:p>
    <w:p w14:paraId="2F587339" w14:textId="77777777" w:rsidR="00234A92" w:rsidRPr="00234A92" w:rsidRDefault="00234A92" w:rsidP="00234A92">
      <w:pPr>
        <w:pStyle w:val="Odstavekseznama"/>
        <w:widowControl w:val="0"/>
        <w:numPr>
          <w:ilvl w:val="0"/>
          <w:numId w:val="4"/>
        </w:numPr>
        <w:autoSpaceDE w:val="0"/>
        <w:autoSpaceDN w:val="0"/>
        <w:adjustRightInd w:val="0"/>
        <w:jc w:val="both"/>
        <w:rPr>
          <w:rFonts w:asciiTheme="minorHAnsi" w:hAnsiTheme="minorHAnsi" w:cstheme="minorHAnsi"/>
        </w:rPr>
      </w:pPr>
      <w:r w:rsidRPr="00234A92">
        <w:rPr>
          <w:rFonts w:asciiTheme="minorHAnsi" w:hAnsiTheme="minorHAnsi" w:cstheme="minorHAnsi"/>
        </w:rPr>
        <w:t>V primeru, da bosta najmanj dva ponudnika ponudila enako najnižjo skupno ponudbeno vrednost, bo izbrana ponudba, katero je ponudnik v sistem e-JN oddal prej.</w:t>
      </w:r>
    </w:p>
    <w:p w14:paraId="0D85907D" w14:textId="77777777"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9" w:name="_Toc234571580"/>
      <w:r w:rsidRPr="002A0D1D">
        <w:rPr>
          <w:rFonts w:asciiTheme="minorHAnsi" w:hAnsiTheme="minorHAnsi" w:cstheme="minorHAnsi"/>
          <w:sz w:val="24"/>
          <w:szCs w:val="24"/>
        </w:rPr>
        <w:t>1.16 Javno odpiranje ponudb</w:t>
      </w:r>
      <w:bookmarkEnd w:id="19"/>
      <w:r w:rsidRPr="002A0D1D">
        <w:rPr>
          <w:rFonts w:asciiTheme="minorHAnsi" w:hAnsiTheme="minorHAnsi" w:cstheme="minorHAnsi"/>
          <w:sz w:val="24"/>
          <w:szCs w:val="24"/>
        </w:rPr>
        <w:t xml:space="preserve"> </w:t>
      </w:r>
    </w:p>
    <w:p w14:paraId="5804CD59"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Odpiranje ponudb je javno. </w:t>
      </w:r>
    </w:p>
    <w:p w14:paraId="4B46A32D"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6FEED900"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0" w:name="_Toc234571581"/>
      <w:r w:rsidRPr="002A0D1D">
        <w:rPr>
          <w:rFonts w:asciiTheme="minorHAnsi" w:hAnsiTheme="minorHAnsi" w:cstheme="minorHAnsi"/>
          <w:sz w:val="24"/>
          <w:szCs w:val="24"/>
        </w:rPr>
        <w:t>1.17 Variante</w:t>
      </w:r>
      <w:bookmarkEnd w:id="20"/>
      <w:r w:rsidRPr="002A0D1D">
        <w:rPr>
          <w:rFonts w:asciiTheme="minorHAnsi" w:hAnsiTheme="minorHAnsi" w:cstheme="minorHAnsi"/>
          <w:sz w:val="24"/>
          <w:szCs w:val="24"/>
        </w:rPr>
        <w:t xml:space="preserve"> </w:t>
      </w:r>
    </w:p>
    <w:p w14:paraId="3907C52B"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Variantne prijave in ponudbe niso dopustne in ne bodo upoštevane. </w:t>
      </w:r>
    </w:p>
    <w:p w14:paraId="7A23D94F" w14:textId="020B445D"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1" w:name="_Toc234571582"/>
      <w:r w:rsidRPr="002A0D1D">
        <w:rPr>
          <w:rFonts w:asciiTheme="minorHAnsi" w:hAnsiTheme="minorHAnsi" w:cstheme="minorHAnsi"/>
          <w:sz w:val="24"/>
          <w:szCs w:val="24"/>
        </w:rPr>
        <w:t xml:space="preserve">1.18 </w:t>
      </w:r>
      <w:r w:rsidR="00234A92">
        <w:rPr>
          <w:rFonts w:asciiTheme="minorHAnsi" w:hAnsiTheme="minorHAnsi" w:cstheme="minorHAnsi"/>
          <w:sz w:val="24"/>
          <w:szCs w:val="24"/>
        </w:rPr>
        <w:t>Pogodba</w:t>
      </w:r>
      <w:bookmarkEnd w:id="21"/>
    </w:p>
    <w:p w14:paraId="4C54B1F8" w14:textId="0549AC99"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Izbran ponudnik je dolžan podpisati </w:t>
      </w:r>
      <w:r w:rsidR="00234A92">
        <w:rPr>
          <w:rFonts w:asciiTheme="minorHAnsi" w:hAnsiTheme="minorHAnsi" w:cstheme="minorHAnsi"/>
        </w:rPr>
        <w:t>pogodbo</w:t>
      </w:r>
      <w:r w:rsidRPr="002A0D1D">
        <w:rPr>
          <w:rFonts w:asciiTheme="minorHAnsi" w:hAnsiTheme="minorHAnsi" w:cstheme="minorHAnsi"/>
        </w:rPr>
        <w:t xml:space="preserve"> v roku 8 dni po prejemu le-te</w:t>
      </w:r>
      <w:r w:rsidR="00F71177">
        <w:rPr>
          <w:rFonts w:asciiTheme="minorHAnsi" w:hAnsiTheme="minorHAnsi" w:cstheme="minorHAnsi"/>
        </w:rPr>
        <w:t>ga</w:t>
      </w:r>
      <w:r w:rsidRPr="002A0D1D">
        <w:rPr>
          <w:rFonts w:asciiTheme="minorHAnsi" w:hAnsiTheme="minorHAnsi" w:cstheme="minorHAnsi"/>
        </w:rPr>
        <w:t xml:space="preserve">, sicer bo naročnik menil, da z naročnikom posla ne želi skleniti. </w:t>
      </w:r>
    </w:p>
    <w:p w14:paraId="683C641D"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2" w:name="_Toc234571583"/>
      <w:r w:rsidRPr="002A0D1D">
        <w:rPr>
          <w:rFonts w:asciiTheme="minorHAnsi" w:hAnsiTheme="minorHAnsi" w:cstheme="minorHAnsi"/>
          <w:sz w:val="24"/>
          <w:szCs w:val="24"/>
        </w:rPr>
        <w:lastRenderedPageBreak/>
        <w:t>1.19 Ustavitev postopka, zavrnitev ponudb in odstop od izvedbe oddaje naročila</w:t>
      </w:r>
      <w:bookmarkEnd w:id="22"/>
    </w:p>
    <w:p w14:paraId="6FD99163"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Naročnik lahko v skladu s 1. odstavkom 90. člena ZJN-3 do roka za oddajo ponudb kadar koli ustavi postopek oddaje javnega naročila. </w:t>
      </w:r>
    </w:p>
    <w:p w14:paraId="08AB6F8A" w14:textId="77777777" w:rsidR="00A47669" w:rsidRPr="002A0D1D" w:rsidRDefault="00A47669" w:rsidP="00A47669">
      <w:pPr>
        <w:widowControl w:val="0"/>
        <w:autoSpaceDE w:val="0"/>
        <w:jc w:val="both"/>
        <w:rPr>
          <w:rFonts w:asciiTheme="minorHAnsi" w:hAnsiTheme="minorHAnsi" w:cstheme="minorHAnsi"/>
        </w:rPr>
      </w:pPr>
    </w:p>
    <w:p w14:paraId="33E2BC41"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C5CC928"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2E9DB835"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3" w:name="_Toc234571584"/>
      <w:r w:rsidRPr="002A0D1D">
        <w:rPr>
          <w:rFonts w:asciiTheme="minorHAnsi" w:hAnsiTheme="minorHAnsi" w:cstheme="minorHAnsi"/>
          <w:sz w:val="24"/>
          <w:szCs w:val="24"/>
        </w:rPr>
        <w:t>1.20 Protikorupcijsko obvestilo</w:t>
      </w:r>
      <w:bookmarkEnd w:id="23"/>
    </w:p>
    <w:p w14:paraId="73B09754"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58AA55B2" w14:textId="77777777" w:rsidR="00A47669" w:rsidRPr="002A0D1D" w:rsidRDefault="00A47669" w:rsidP="00A47669">
      <w:pPr>
        <w:widowControl w:val="0"/>
        <w:autoSpaceDE w:val="0"/>
        <w:jc w:val="both"/>
        <w:rPr>
          <w:rFonts w:asciiTheme="minorHAnsi" w:hAnsiTheme="minorHAnsi" w:cstheme="minorHAnsi"/>
        </w:rPr>
      </w:pPr>
    </w:p>
    <w:p w14:paraId="19A661F6" w14:textId="610AA1D4"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V času od izbire ponudbe do pričetka veljavnosti pogodbe</w:t>
      </w:r>
      <w:r w:rsidR="005165F7">
        <w:rPr>
          <w:rFonts w:asciiTheme="minorHAnsi" w:hAnsiTheme="minorHAnsi" w:cstheme="minorHAnsi"/>
        </w:rPr>
        <w:t>/okvirnega sporazuma</w:t>
      </w:r>
      <w:r w:rsidRPr="002A0D1D">
        <w:rPr>
          <w:rFonts w:asciiTheme="minorHAnsi" w:hAnsiTheme="minorHAnsi" w:cstheme="minorHAnsi"/>
        </w:rPr>
        <w:t>, ponudnik ne sme pričenjati dejanj, ki bi lahko povzročila, da pogodba</w:t>
      </w:r>
      <w:r w:rsidR="005165F7">
        <w:rPr>
          <w:rFonts w:asciiTheme="minorHAnsi" w:hAnsiTheme="minorHAnsi" w:cstheme="minorHAnsi"/>
        </w:rPr>
        <w:t>/okvirni sporazum</w:t>
      </w:r>
      <w:r w:rsidRPr="002A0D1D">
        <w:rPr>
          <w:rFonts w:asciiTheme="minorHAnsi" w:hAnsiTheme="minorHAnsi" w:cstheme="minorHAnsi"/>
        </w:rPr>
        <w:t xml:space="preserve"> ne bi pričela veljati ali ne bi bila izpolnjena. </w:t>
      </w:r>
    </w:p>
    <w:p w14:paraId="1F08DB1C"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31CA7240"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4" w:name="_Toc234571585"/>
      <w:r w:rsidRPr="002A0D1D">
        <w:rPr>
          <w:rFonts w:asciiTheme="minorHAnsi" w:hAnsiTheme="minorHAnsi" w:cstheme="minorHAnsi"/>
          <w:sz w:val="24"/>
          <w:szCs w:val="24"/>
        </w:rPr>
        <w:t>1.21 Pravno varstvo</w:t>
      </w:r>
      <w:bookmarkEnd w:id="24"/>
    </w:p>
    <w:p w14:paraId="3E8DDA1E" w14:textId="63064A95"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Zahtevek za revizijo v predrevizijskem postopku lahko v skladu z Zakonom o pravnem varstvu v postopkih javnega naročanja Zakon o pravnem varstvu v postopkih javnega naročanja (Uradni list RS, št. </w:t>
      </w:r>
      <w:hyperlink r:id="rId18" w:tgtFrame="_blank" w:tooltip="Zakon o pravnem varstvu v postopkih javnega naročanja (ZPVPJN)" w:history="1">
        <w:r w:rsidRPr="002A0D1D">
          <w:rPr>
            <w:rFonts w:asciiTheme="minorHAnsi" w:hAnsiTheme="minorHAnsi" w:cstheme="minorHAnsi"/>
          </w:rPr>
          <w:t>43/11</w:t>
        </w:r>
      </w:hyperlink>
      <w:r w:rsidR="00E579C6">
        <w:rPr>
          <w:rFonts w:asciiTheme="minorHAnsi" w:hAnsiTheme="minorHAnsi" w:cstheme="minorHAnsi"/>
        </w:rPr>
        <w:t xml:space="preserve"> s spremembami</w:t>
      </w:r>
      <w:r w:rsidRPr="002A0D1D">
        <w:rPr>
          <w:rFonts w:asciiTheme="minorHAnsi" w:hAnsiTheme="minorHAnsi" w:cstheme="minorHAnsi"/>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62F574B5"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Podrobnejša navodila za uveljavljanje pravnega varstva so dostopna na spletni strani </w:t>
      </w:r>
      <w:hyperlink r:id="rId19" w:history="1">
        <w:r w:rsidRPr="002A0D1D">
          <w:rPr>
            <w:rStyle w:val="Hiperpovezava"/>
            <w:rFonts w:asciiTheme="minorHAnsi" w:hAnsiTheme="minorHAnsi" w:cstheme="minorHAnsi"/>
            <w:color w:val="auto"/>
          </w:rPr>
          <w:t>http://www.djn.mju.gov.si/sistem-javnega-narocanja/pravno-varstvo</w:t>
        </w:r>
      </w:hyperlink>
      <w:r w:rsidRPr="002A0D1D">
        <w:rPr>
          <w:rFonts w:asciiTheme="minorHAnsi" w:hAnsiTheme="minorHAnsi" w:cstheme="minorHAnsi"/>
        </w:rPr>
        <w:t xml:space="preserve"> .</w:t>
      </w:r>
    </w:p>
    <w:p w14:paraId="7D8B2C5A" w14:textId="77777777" w:rsidR="00A47669" w:rsidRDefault="00A47669" w:rsidP="00A47669">
      <w:pPr>
        <w:widowControl w:val="0"/>
        <w:autoSpaceDE w:val="0"/>
        <w:jc w:val="both"/>
        <w:rPr>
          <w:rFonts w:asciiTheme="minorHAnsi" w:hAnsiTheme="minorHAnsi" w:cstheme="minorHAnsi"/>
        </w:rPr>
      </w:pPr>
    </w:p>
    <w:p w14:paraId="2FEA3759" w14:textId="3DEC1DC9" w:rsidR="00A47669" w:rsidRDefault="00A47669" w:rsidP="00AE7730">
      <w:pPr>
        <w:pStyle w:val="Naslov1"/>
        <w:keepLines w:val="0"/>
        <w:suppressAutoHyphens/>
        <w:spacing w:after="60"/>
        <w:rPr>
          <w:rFonts w:asciiTheme="minorHAnsi" w:hAnsiTheme="minorHAnsi" w:cstheme="minorHAnsi"/>
          <w:b/>
          <w:i/>
        </w:rPr>
      </w:pPr>
      <w:bookmarkStart w:id="25" w:name="_Toc234571586"/>
      <w:r w:rsidRPr="002A0D1D">
        <w:rPr>
          <w:rFonts w:asciiTheme="minorHAnsi" w:hAnsiTheme="minorHAnsi" w:cstheme="minorHAnsi"/>
          <w:color w:val="auto"/>
          <w:sz w:val="24"/>
          <w:szCs w:val="24"/>
        </w:rPr>
        <w:t>C) OBRAZCI IN PRILOGE:</w:t>
      </w:r>
      <w:bookmarkStart w:id="26" w:name="_Hlk61943058"/>
      <w:bookmarkEnd w:id="25"/>
    </w:p>
    <w:p w14:paraId="475A0E79" w14:textId="77777777" w:rsidR="00A47669" w:rsidRDefault="00A47669" w:rsidP="00A47669">
      <w:pPr>
        <w:rPr>
          <w:rFonts w:asciiTheme="minorHAnsi" w:hAnsiTheme="minorHAnsi" w:cstheme="minorHAnsi"/>
          <w:b/>
          <w:i/>
        </w:rPr>
      </w:pPr>
    </w:p>
    <w:p w14:paraId="64EA1A30" w14:textId="77777777" w:rsidR="003D18CA" w:rsidRDefault="003D18CA">
      <w:pPr>
        <w:spacing w:after="160" w:line="259" w:lineRule="auto"/>
        <w:rPr>
          <w:rFonts w:asciiTheme="minorHAnsi" w:hAnsiTheme="minorHAnsi" w:cstheme="minorHAnsi"/>
          <w:b/>
          <w:i/>
        </w:rPr>
      </w:pPr>
      <w:r>
        <w:rPr>
          <w:rFonts w:asciiTheme="minorHAnsi" w:hAnsiTheme="minorHAnsi" w:cstheme="minorHAnsi"/>
          <w:b/>
          <w:i/>
        </w:rPr>
        <w:br w:type="page"/>
      </w:r>
    </w:p>
    <w:p w14:paraId="03FB824D" w14:textId="77777777" w:rsidR="00A47669" w:rsidRPr="002A0D1D" w:rsidRDefault="00A47669" w:rsidP="00A47669">
      <w:pPr>
        <w:ind w:left="284"/>
        <w:rPr>
          <w:rFonts w:asciiTheme="minorHAnsi" w:hAnsiTheme="minorHAnsi" w:cstheme="minorHAnsi"/>
        </w:rPr>
      </w:pPr>
      <w:r w:rsidRPr="002A0D1D">
        <w:rPr>
          <w:rFonts w:asciiTheme="minorHAnsi" w:hAnsiTheme="minorHAnsi" w:cstheme="minorHAnsi"/>
          <w:b/>
          <w:i/>
        </w:rPr>
        <w:lastRenderedPageBreak/>
        <w:t>OBR-1</w:t>
      </w:r>
    </w:p>
    <w:p w14:paraId="62C275CC" w14:textId="77777777" w:rsidR="00A47669" w:rsidRPr="002A0D1D" w:rsidRDefault="00A47669" w:rsidP="00A47669">
      <w:pPr>
        <w:pStyle w:val="Odstavekseznama"/>
        <w:tabs>
          <w:tab w:val="left" w:pos="330"/>
          <w:tab w:val="left" w:pos="5954"/>
          <w:tab w:val="right" w:pos="9073"/>
        </w:tabs>
        <w:ind w:left="0"/>
        <w:rPr>
          <w:rFonts w:asciiTheme="minorHAnsi" w:hAnsiTheme="minorHAnsi" w:cstheme="minorHAnsi"/>
          <w:b/>
        </w:rPr>
      </w:pPr>
      <w:r w:rsidRPr="002A0D1D">
        <w:rPr>
          <w:rFonts w:asciiTheme="minorHAnsi" w:hAnsiTheme="minorHAnsi" w:cstheme="minorHAnsi"/>
          <w:b/>
        </w:rPr>
        <w:tab/>
      </w:r>
      <w:r w:rsidRPr="002A0D1D">
        <w:rPr>
          <w:rFonts w:asciiTheme="minorHAnsi" w:hAnsiTheme="minorHAnsi" w:cstheme="minorHAnsi"/>
          <w:b/>
        </w:rPr>
        <w:tab/>
      </w:r>
    </w:p>
    <w:p w14:paraId="33094CC6" w14:textId="77777777" w:rsidR="00F35B3B" w:rsidRPr="00470CF0" w:rsidRDefault="00F35B3B" w:rsidP="00F35B3B">
      <w:pPr>
        <w:rPr>
          <w:rFonts w:asciiTheme="minorHAnsi" w:hAnsiTheme="minorHAnsi" w:cstheme="minorHAnsi"/>
          <w:sz w:val="20"/>
          <w:szCs w:val="20"/>
        </w:rPr>
      </w:pPr>
      <w:bookmarkStart w:id="27" w:name="_Hlk63616689"/>
      <w:bookmarkEnd w:id="26"/>
      <w:r w:rsidRPr="00470CF0">
        <w:rPr>
          <w:rFonts w:asciiTheme="minorHAnsi" w:hAnsiTheme="minorHAnsi" w:cstheme="minorHAnsi"/>
          <w:sz w:val="20"/>
          <w:szCs w:val="20"/>
        </w:rPr>
        <w:t xml:space="preserve">PONUDNIK: </w:t>
      </w:r>
      <w:r w:rsidRPr="00470CF0">
        <w:rPr>
          <w:rFonts w:asciiTheme="minorHAnsi" w:hAnsiTheme="minorHAnsi" w:cstheme="minorHAnsi"/>
          <w:sz w:val="20"/>
          <w:szCs w:val="20"/>
        </w:rPr>
        <w:tab/>
      </w:r>
    </w:p>
    <w:p w14:paraId="06D30C0B" w14:textId="77777777" w:rsidR="00F35B3B" w:rsidRPr="00470CF0" w:rsidRDefault="00000000" w:rsidP="00F35B3B">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highlight w:val="lightGray"/>
          </w:rPr>
          <w:id w:val="279687625"/>
          <w:placeholder>
            <w:docPart w:val="E078FFBAEE8049368B08BAECA453B4DE"/>
          </w:placeholder>
          <w:showingPlcHdr/>
          <w:text/>
        </w:sdtPr>
        <w:sdtContent>
          <w:r w:rsidR="00F35B3B" w:rsidRPr="00470CF0">
            <w:rPr>
              <w:rStyle w:val="Besedilooznabemesta"/>
              <w:rFonts w:asciiTheme="minorHAnsi" w:eastAsiaTheme="minorHAnsi" w:hAnsiTheme="minorHAnsi" w:cstheme="minorHAnsi"/>
              <w:highlight w:val="lightGray"/>
            </w:rPr>
            <w:t>Kliknite ali tapnite tukaj, če želite vnesti besedilo.</w:t>
          </w:r>
        </w:sdtContent>
      </w:sdt>
      <w:r w:rsidR="00F35B3B" w:rsidRPr="00470CF0">
        <w:rPr>
          <w:rFonts w:asciiTheme="minorHAnsi" w:hAnsiTheme="minorHAnsi" w:cstheme="minorHAnsi"/>
          <w:b/>
        </w:rPr>
        <w:tab/>
      </w:r>
      <w:r w:rsidR="00F35B3B" w:rsidRPr="00470CF0">
        <w:rPr>
          <w:rFonts w:asciiTheme="minorHAnsi" w:hAnsiTheme="minorHAnsi" w:cstheme="minorHAnsi"/>
          <w:b/>
        </w:rPr>
        <w:tab/>
      </w:r>
    </w:p>
    <w:p w14:paraId="6981B9BE" w14:textId="77777777" w:rsidR="00F35B3B" w:rsidRPr="00470CF0" w:rsidRDefault="00F35B3B" w:rsidP="00F35B3B">
      <w:pPr>
        <w:pStyle w:val="Naslov1"/>
        <w:keepLines w:val="0"/>
        <w:jc w:val="center"/>
        <w:rPr>
          <w:rFonts w:asciiTheme="minorHAnsi" w:hAnsiTheme="minorHAnsi" w:cstheme="minorHAnsi"/>
          <w:sz w:val="22"/>
          <w:szCs w:val="22"/>
        </w:rPr>
      </w:pPr>
      <w:bookmarkStart w:id="28" w:name="_Toc163952960"/>
      <w:bookmarkStart w:id="29" w:name="_Toc225047727"/>
      <w:bookmarkStart w:id="30" w:name="_Toc225049262"/>
      <w:bookmarkStart w:id="31" w:name="_Toc262712306"/>
      <w:bookmarkStart w:id="32" w:name="_Toc58565053"/>
      <w:bookmarkStart w:id="33" w:name="_Toc218600622"/>
      <w:bookmarkStart w:id="34" w:name="_Toc234571587"/>
      <w:r w:rsidRPr="00470CF0">
        <w:rPr>
          <w:rFonts w:asciiTheme="minorHAnsi" w:hAnsiTheme="minorHAnsi" w:cstheme="minorHAnsi"/>
          <w:sz w:val="22"/>
          <w:szCs w:val="22"/>
        </w:rPr>
        <w:t xml:space="preserve">PONUDBENI </w:t>
      </w:r>
      <w:bookmarkEnd w:id="28"/>
      <w:bookmarkEnd w:id="29"/>
      <w:bookmarkEnd w:id="30"/>
      <w:bookmarkEnd w:id="31"/>
      <w:bookmarkEnd w:id="32"/>
      <w:r w:rsidRPr="00470CF0">
        <w:rPr>
          <w:rFonts w:asciiTheme="minorHAnsi" w:hAnsiTheme="minorHAnsi" w:cstheme="minorHAnsi"/>
          <w:sz w:val="22"/>
          <w:szCs w:val="22"/>
        </w:rPr>
        <w:t>PREDRAČUN</w:t>
      </w:r>
      <w:bookmarkEnd w:id="33"/>
      <w:bookmarkEnd w:id="34"/>
    </w:p>
    <w:p w14:paraId="30BF8D42" w14:textId="77777777" w:rsidR="00F35B3B" w:rsidRPr="00C47D21" w:rsidRDefault="00F35B3B" w:rsidP="00F35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Cs/>
        </w:rPr>
      </w:pPr>
      <w:r w:rsidRPr="00C47D21">
        <w:rPr>
          <w:rFonts w:asciiTheme="minorHAnsi" w:hAnsiTheme="minorHAnsi" w:cstheme="minorHAnsi"/>
          <w:bCs/>
          <w:color w:val="2E74B5" w:themeColor="accent1" w:themeShade="BF"/>
        </w:rPr>
        <w:t xml:space="preserve">Št. </w:t>
      </w:r>
      <w:sdt>
        <w:sdtPr>
          <w:rPr>
            <w:rFonts w:asciiTheme="minorHAnsi" w:hAnsiTheme="minorHAnsi" w:cstheme="minorHAnsi"/>
            <w:bCs/>
            <w:color w:val="2E74B5" w:themeColor="accent1" w:themeShade="BF"/>
          </w:rPr>
          <w:id w:val="-967423458"/>
          <w:placeholder>
            <w:docPart w:val="8D486854A9B140C38D96C26D5E98F0B9"/>
          </w:placeholder>
          <w:showingPlcHdr/>
          <w:text/>
        </w:sdtPr>
        <w:sdtContent>
          <w:r w:rsidRPr="00C47D21">
            <w:rPr>
              <w:rStyle w:val="Besedilooznabemesta"/>
              <w:rFonts w:asciiTheme="minorHAnsi" w:eastAsiaTheme="majorEastAsia" w:hAnsiTheme="minorHAnsi" w:cstheme="minorHAnsi"/>
              <w:bCs/>
              <w:color w:val="2E74B5" w:themeColor="accent1" w:themeShade="BF"/>
            </w:rPr>
            <w:t>Kliknite ali tapnite tukaj, če želite vnesti besedilo.</w:t>
          </w:r>
        </w:sdtContent>
      </w:sdt>
    </w:p>
    <w:p w14:paraId="3F9AF1A5" w14:textId="77777777" w:rsidR="00F35B3B" w:rsidRPr="00470CF0" w:rsidRDefault="00F35B3B" w:rsidP="00F35B3B">
      <w:pPr>
        <w:rPr>
          <w:rFonts w:asciiTheme="minorHAnsi" w:hAnsiTheme="minorHAnsi" w:cstheme="minorHAnsi"/>
          <w:b/>
        </w:rPr>
      </w:pPr>
    </w:p>
    <w:tbl>
      <w:tblPr>
        <w:tblW w:w="5000" w:type="pct"/>
        <w:tblLayout w:type="fixed"/>
        <w:tblCellMar>
          <w:left w:w="81" w:type="dxa"/>
          <w:right w:w="81" w:type="dxa"/>
        </w:tblCellMar>
        <w:tblLook w:val="0000" w:firstRow="0" w:lastRow="0" w:firstColumn="0" w:lastColumn="0" w:noHBand="0" w:noVBand="0"/>
      </w:tblPr>
      <w:tblGrid>
        <w:gridCol w:w="3396"/>
        <w:gridCol w:w="710"/>
        <w:gridCol w:w="852"/>
        <w:gridCol w:w="2130"/>
        <w:gridCol w:w="1974"/>
      </w:tblGrid>
      <w:tr w:rsidR="00F35B3B" w:rsidRPr="00F35B3B" w14:paraId="05294952" w14:textId="77777777" w:rsidTr="00597E2A">
        <w:trPr>
          <w:trHeight w:val="385"/>
        </w:trPr>
        <w:tc>
          <w:tcPr>
            <w:tcW w:w="1874" w:type="pct"/>
            <w:tcBorders>
              <w:top w:val="single" w:sz="4" w:space="0" w:color="000000"/>
              <w:left w:val="single" w:sz="4" w:space="0" w:color="000000"/>
              <w:bottom w:val="single" w:sz="4" w:space="0" w:color="000000"/>
            </w:tcBorders>
            <w:shd w:val="clear" w:color="auto" w:fill="92D050"/>
            <w:vAlign w:val="center"/>
          </w:tcPr>
          <w:p w14:paraId="7BB8B7B0" w14:textId="77777777" w:rsidR="00F35B3B" w:rsidRPr="00873D66" w:rsidRDefault="00F35B3B" w:rsidP="00B765DE">
            <w:pPr>
              <w:pStyle w:val="Naslov4"/>
              <w:tabs>
                <w:tab w:val="left" w:pos="0"/>
              </w:tabs>
              <w:snapToGrid w:val="0"/>
              <w:jc w:val="center"/>
              <w:rPr>
                <w:rFonts w:asciiTheme="minorHAnsi" w:hAnsiTheme="minorHAnsi" w:cstheme="minorHAnsi"/>
                <w:color w:val="000000" w:themeColor="text1"/>
                <w:sz w:val="18"/>
                <w:szCs w:val="18"/>
              </w:rPr>
            </w:pPr>
            <w:r w:rsidRPr="00873D66">
              <w:rPr>
                <w:rFonts w:asciiTheme="minorHAnsi" w:hAnsiTheme="minorHAnsi" w:cstheme="minorHAnsi"/>
                <w:color w:val="000000" w:themeColor="text1"/>
                <w:sz w:val="18"/>
                <w:szCs w:val="18"/>
              </w:rPr>
              <w:t>OPIS STORITVE</w:t>
            </w:r>
          </w:p>
        </w:tc>
        <w:tc>
          <w:tcPr>
            <w:tcW w:w="392"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86BD9DD" w14:textId="77777777" w:rsidR="00F35B3B" w:rsidRPr="008C74F9" w:rsidRDefault="00F35B3B" w:rsidP="008C74F9">
            <w:pPr>
              <w:jc w:val="center"/>
              <w:rPr>
                <w:rFonts w:asciiTheme="minorHAnsi" w:hAnsiTheme="minorHAnsi" w:cstheme="minorHAnsi"/>
                <w:b/>
                <w:bCs/>
                <w:color w:val="000000"/>
                <w:sz w:val="18"/>
                <w:szCs w:val="18"/>
              </w:rPr>
            </w:pPr>
            <w:r w:rsidRPr="008C74F9">
              <w:rPr>
                <w:rFonts w:asciiTheme="minorHAnsi" w:hAnsiTheme="minorHAnsi" w:cstheme="minorHAnsi"/>
                <w:b/>
                <w:bCs/>
                <w:color w:val="000000"/>
                <w:sz w:val="18"/>
                <w:szCs w:val="18"/>
              </w:rPr>
              <w:t>Enota</w:t>
            </w:r>
          </w:p>
        </w:tc>
        <w:tc>
          <w:tcPr>
            <w:tcW w:w="470" w:type="pct"/>
            <w:tcBorders>
              <w:top w:val="single" w:sz="4" w:space="0" w:color="000000"/>
              <w:left w:val="single" w:sz="4" w:space="0" w:color="000000"/>
              <w:bottom w:val="single" w:sz="4" w:space="0" w:color="000000"/>
            </w:tcBorders>
            <w:shd w:val="clear" w:color="auto" w:fill="92D050"/>
            <w:vAlign w:val="center"/>
          </w:tcPr>
          <w:p w14:paraId="6481E7D0" w14:textId="0677620E" w:rsidR="00F35B3B" w:rsidRPr="008C74F9" w:rsidRDefault="00096976" w:rsidP="00131EE2">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Količina</w:t>
            </w:r>
          </w:p>
        </w:tc>
        <w:tc>
          <w:tcPr>
            <w:tcW w:w="1175" w:type="pct"/>
            <w:tcBorders>
              <w:top w:val="single" w:sz="4" w:space="0" w:color="000000"/>
              <w:left w:val="single" w:sz="4" w:space="0" w:color="000000"/>
              <w:bottom w:val="single" w:sz="4" w:space="0" w:color="000000"/>
            </w:tcBorders>
            <w:shd w:val="clear" w:color="auto" w:fill="92D050"/>
            <w:vAlign w:val="center"/>
          </w:tcPr>
          <w:p w14:paraId="66A70382" w14:textId="77777777" w:rsidR="00F35B3B" w:rsidRPr="008C74F9" w:rsidRDefault="00F35B3B" w:rsidP="008C74F9">
            <w:pPr>
              <w:jc w:val="center"/>
              <w:rPr>
                <w:rFonts w:asciiTheme="minorHAnsi" w:hAnsiTheme="minorHAnsi" w:cstheme="minorHAnsi"/>
                <w:b/>
                <w:bCs/>
                <w:color w:val="000000"/>
                <w:sz w:val="18"/>
                <w:szCs w:val="18"/>
              </w:rPr>
            </w:pPr>
            <w:r w:rsidRPr="008C74F9">
              <w:rPr>
                <w:rFonts w:asciiTheme="minorHAnsi" w:hAnsiTheme="minorHAnsi" w:cstheme="minorHAnsi"/>
                <w:b/>
                <w:bCs/>
                <w:color w:val="000000"/>
                <w:sz w:val="18"/>
                <w:szCs w:val="18"/>
              </w:rPr>
              <w:t>Cena/enoto brez</w:t>
            </w:r>
          </w:p>
          <w:p w14:paraId="303E701D" w14:textId="77777777" w:rsidR="00F35B3B" w:rsidRPr="008C74F9" w:rsidRDefault="00F35B3B" w:rsidP="008C74F9">
            <w:pPr>
              <w:jc w:val="center"/>
              <w:rPr>
                <w:rFonts w:asciiTheme="minorHAnsi" w:hAnsiTheme="minorHAnsi" w:cstheme="minorHAnsi"/>
                <w:b/>
                <w:bCs/>
                <w:color w:val="000000"/>
                <w:sz w:val="18"/>
                <w:szCs w:val="18"/>
              </w:rPr>
            </w:pPr>
            <w:r w:rsidRPr="008C74F9">
              <w:rPr>
                <w:rFonts w:asciiTheme="minorHAnsi" w:hAnsiTheme="minorHAnsi" w:cstheme="minorHAnsi"/>
                <w:b/>
                <w:bCs/>
                <w:color w:val="000000"/>
                <w:sz w:val="18"/>
                <w:szCs w:val="18"/>
              </w:rPr>
              <w:t>DDV EUR</w:t>
            </w:r>
          </w:p>
        </w:tc>
        <w:tc>
          <w:tcPr>
            <w:tcW w:w="1090"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665FD2DD" w14:textId="0C2641CB" w:rsidR="00F35B3B" w:rsidRPr="008C74F9" w:rsidRDefault="00362966" w:rsidP="008C74F9">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Skupna predračunska v</w:t>
            </w:r>
            <w:r w:rsidR="00F35B3B" w:rsidRPr="008C74F9">
              <w:rPr>
                <w:rFonts w:asciiTheme="minorHAnsi" w:hAnsiTheme="minorHAnsi" w:cstheme="minorHAnsi"/>
                <w:b/>
                <w:bCs/>
                <w:color w:val="000000"/>
                <w:sz w:val="18"/>
                <w:szCs w:val="18"/>
              </w:rPr>
              <w:t>rednost brez DDV v EUR</w:t>
            </w:r>
          </w:p>
        </w:tc>
      </w:tr>
      <w:tr w:rsidR="00F35B3B" w:rsidRPr="00F35B3B" w14:paraId="34FC8C33" w14:textId="77777777" w:rsidTr="00597E2A">
        <w:trPr>
          <w:trHeight w:val="403"/>
        </w:trPr>
        <w:tc>
          <w:tcPr>
            <w:tcW w:w="1874" w:type="pct"/>
            <w:tcBorders>
              <w:top w:val="single" w:sz="4" w:space="0" w:color="000000"/>
              <w:left w:val="single" w:sz="4" w:space="0" w:color="000000"/>
              <w:bottom w:val="single" w:sz="4" w:space="0" w:color="000000"/>
            </w:tcBorders>
            <w:vAlign w:val="center"/>
          </w:tcPr>
          <w:p w14:paraId="1BEE8AE2" w14:textId="599FF798" w:rsidR="00F35B3B" w:rsidRPr="00873D66" w:rsidRDefault="00096976" w:rsidP="00083DD0">
            <w:pPr>
              <w:ind w:left="194" w:hanging="25"/>
              <w:jc w:val="center"/>
              <w:rPr>
                <w:rFonts w:asciiTheme="minorHAnsi" w:hAnsiTheme="minorHAnsi" w:cstheme="minorHAnsi"/>
                <w:sz w:val="18"/>
                <w:szCs w:val="18"/>
              </w:rPr>
            </w:pPr>
            <w:r>
              <w:rPr>
                <w:rFonts w:asciiTheme="minorHAnsi" w:hAnsiTheme="minorHAnsi" w:cstheme="minorHAnsi"/>
                <w:b/>
                <w:sz w:val="16"/>
                <w:szCs w:val="16"/>
              </w:rPr>
              <w:t>IZVAJANJE ANALIZ PITNE VODE</w:t>
            </w:r>
          </w:p>
        </w:tc>
        <w:tc>
          <w:tcPr>
            <w:tcW w:w="392" w:type="pct"/>
            <w:tcBorders>
              <w:top w:val="single" w:sz="4" w:space="0" w:color="000000"/>
              <w:left w:val="single" w:sz="4" w:space="0" w:color="000000"/>
              <w:bottom w:val="single" w:sz="4" w:space="0" w:color="000000"/>
              <w:right w:val="single" w:sz="4" w:space="0" w:color="000000"/>
            </w:tcBorders>
            <w:vAlign w:val="center"/>
          </w:tcPr>
          <w:p w14:paraId="2952CD81" w14:textId="71D03DE3" w:rsidR="00F35B3B" w:rsidRPr="00873D66" w:rsidRDefault="00096976" w:rsidP="00B765DE">
            <w:pPr>
              <w:jc w:val="center"/>
              <w:rPr>
                <w:rFonts w:asciiTheme="minorHAnsi" w:hAnsiTheme="minorHAnsi" w:cstheme="minorHAnsi"/>
                <w:color w:val="000000"/>
                <w:sz w:val="18"/>
                <w:szCs w:val="18"/>
              </w:rPr>
            </w:pPr>
            <w:r>
              <w:rPr>
                <w:rFonts w:asciiTheme="minorHAnsi" w:hAnsiTheme="minorHAnsi" w:cstheme="minorHAnsi"/>
                <w:color w:val="000000"/>
                <w:sz w:val="18"/>
                <w:szCs w:val="18"/>
              </w:rPr>
              <w:t>leto</w:t>
            </w:r>
          </w:p>
        </w:tc>
        <w:tc>
          <w:tcPr>
            <w:tcW w:w="470" w:type="pct"/>
            <w:tcBorders>
              <w:top w:val="single" w:sz="4" w:space="0" w:color="000000"/>
              <w:left w:val="single" w:sz="4" w:space="0" w:color="000000"/>
              <w:bottom w:val="single" w:sz="4" w:space="0" w:color="000000"/>
            </w:tcBorders>
            <w:vAlign w:val="center"/>
          </w:tcPr>
          <w:p w14:paraId="68A299B0" w14:textId="756AC4CB" w:rsidR="00F35B3B" w:rsidRPr="00873D66" w:rsidRDefault="00096976" w:rsidP="00B765DE">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4</w:t>
            </w:r>
          </w:p>
        </w:tc>
        <w:sdt>
          <w:sdtPr>
            <w:rPr>
              <w:rFonts w:asciiTheme="minorHAnsi" w:hAnsiTheme="minorHAnsi" w:cstheme="minorHAnsi"/>
              <w:b/>
              <w:bCs/>
              <w:sz w:val="16"/>
              <w:szCs w:val="16"/>
            </w:rPr>
            <w:id w:val="-819647714"/>
            <w:placeholder>
              <w:docPart w:val="F71B43E5727141B5A2452850B4139C82"/>
            </w:placeholder>
            <w:showingPlcHdr/>
            <w:text/>
          </w:sdtPr>
          <w:sdtContent>
            <w:tc>
              <w:tcPr>
                <w:tcW w:w="1175" w:type="pct"/>
                <w:tcBorders>
                  <w:top w:val="single" w:sz="4" w:space="0" w:color="000000"/>
                  <w:left w:val="single" w:sz="4" w:space="0" w:color="000000"/>
                  <w:bottom w:val="single" w:sz="4" w:space="0" w:color="000000"/>
                </w:tcBorders>
                <w:shd w:val="clear" w:color="auto" w:fill="D9D9D9"/>
                <w:vAlign w:val="center"/>
              </w:tcPr>
              <w:p w14:paraId="40EEEE3F" w14:textId="77777777" w:rsidR="00F35B3B" w:rsidRPr="00F35B3B" w:rsidRDefault="00F35B3B" w:rsidP="00B765DE">
                <w:pPr>
                  <w:snapToGrid w:val="0"/>
                  <w:jc w:val="center"/>
                  <w:rPr>
                    <w:rFonts w:asciiTheme="minorHAnsi" w:hAnsiTheme="minorHAnsi" w:cstheme="minorHAnsi"/>
                    <w:b/>
                    <w:bCs/>
                    <w:sz w:val="16"/>
                    <w:szCs w:val="16"/>
                  </w:rPr>
                </w:pPr>
                <w:r w:rsidRPr="00F35B3B">
                  <w:rPr>
                    <w:rStyle w:val="Besedilooznabemesta"/>
                    <w:rFonts w:asciiTheme="minorHAnsi" w:hAnsiTheme="minorHAnsi" w:cstheme="minorHAnsi"/>
                    <w:b/>
                    <w:bCs/>
                    <w:sz w:val="16"/>
                    <w:szCs w:val="16"/>
                  </w:rPr>
                  <w:t>Kliknite ali tapnite tukaj, če želite vnesti besedilo.</w:t>
                </w:r>
              </w:p>
            </w:tc>
          </w:sdtContent>
        </w:sdt>
        <w:tc>
          <w:tcPr>
            <w:tcW w:w="1090" w:type="pct"/>
            <w:tcBorders>
              <w:top w:val="single" w:sz="4" w:space="0" w:color="000000"/>
              <w:left w:val="single" w:sz="4" w:space="0" w:color="000000"/>
              <w:bottom w:val="single" w:sz="4" w:space="0" w:color="000000"/>
              <w:right w:val="single" w:sz="4" w:space="0" w:color="000000"/>
            </w:tcBorders>
            <w:shd w:val="clear" w:color="auto" w:fill="D9D9D9"/>
            <w:vAlign w:val="center"/>
          </w:tcPr>
          <w:sdt>
            <w:sdtPr>
              <w:rPr>
                <w:rFonts w:asciiTheme="minorHAnsi" w:hAnsiTheme="minorHAnsi" w:cstheme="minorHAnsi"/>
                <w:b/>
                <w:bCs/>
                <w:sz w:val="16"/>
                <w:szCs w:val="16"/>
              </w:rPr>
              <w:id w:val="43101428"/>
              <w:placeholder>
                <w:docPart w:val="F71B43E5727141B5A2452850B4139C82"/>
              </w:placeholder>
              <w:showingPlcHdr/>
              <w:text/>
            </w:sdtPr>
            <w:sdtContent>
              <w:p w14:paraId="2936C3A6" w14:textId="77777777" w:rsidR="00F35B3B" w:rsidRPr="00F35B3B" w:rsidRDefault="00F35B3B" w:rsidP="00B765DE">
                <w:pPr>
                  <w:snapToGrid w:val="0"/>
                  <w:jc w:val="center"/>
                  <w:rPr>
                    <w:rFonts w:asciiTheme="minorHAnsi" w:hAnsiTheme="minorHAnsi" w:cstheme="minorHAnsi"/>
                    <w:b/>
                    <w:bCs/>
                    <w:sz w:val="16"/>
                    <w:szCs w:val="16"/>
                  </w:rPr>
                </w:pPr>
                <w:r w:rsidRPr="00F35B3B">
                  <w:rPr>
                    <w:rStyle w:val="Besedilooznabemesta"/>
                    <w:rFonts w:asciiTheme="minorHAnsi" w:hAnsiTheme="minorHAnsi" w:cstheme="minorHAnsi"/>
                    <w:b/>
                    <w:bCs/>
                    <w:sz w:val="16"/>
                    <w:szCs w:val="16"/>
                  </w:rPr>
                  <w:t>Kliknite ali tapnite tukaj, če želite vnesti besedilo.</w:t>
                </w:r>
              </w:p>
            </w:sdtContent>
          </w:sdt>
        </w:tc>
      </w:tr>
      <w:tr w:rsidR="00F35B3B" w:rsidRPr="00F35B3B" w14:paraId="20DCDC10" w14:textId="77777777" w:rsidTr="00597E2A">
        <w:trPr>
          <w:trHeight w:val="403"/>
        </w:trPr>
        <w:tc>
          <w:tcPr>
            <w:tcW w:w="3910" w:type="pct"/>
            <w:gridSpan w:val="4"/>
            <w:tcBorders>
              <w:right w:val="single" w:sz="4" w:space="0" w:color="auto"/>
            </w:tcBorders>
            <w:vAlign w:val="bottom"/>
          </w:tcPr>
          <w:p w14:paraId="534EC642" w14:textId="29F52159" w:rsidR="00F35B3B" w:rsidRPr="00F35B3B" w:rsidRDefault="00F35B3B" w:rsidP="00B765DE">
            <w:pPr>
              <w:snapToGrid w:val="0"/>
              <w:spacing w:beforeLines="40" w:before="96"/>
              <w:jc w:val="right"/>
              <w:rPr>
                <w:rFonts w:asciiTheme="minorHAnsi" w:hAnsiTheme="minorHAnsi" w:cstheme="minorHAnsi"/>
                <w:b/>
                <w:sz w:val="16"/>
                <w:szCs w:val="16"/>
              </w:rPr>
            </w:pPr>
            <w:r w:rsidRPr="00F35B3B">
              <w:rPr>
                <w:rFonts w:asciiTheme="minorHAnsi" w:hAnsiTheme="minorHAnsi" w:cstheme="minorHAnsi"/>
                <w:b/>
                <w:sz w:val="16"/>
                <w:szCs w:val="16"/>
              </w:rPr>
              <w:t>VREDNOST DDV</w:t>
            </w:r>
            <w:r w:rsidR="000E1E0E">
              <w:rPr>
                <w:rFonts w:asciiTheme="minorHAnsi" w:hAnsiTheme="minorHAnsi" w:cstheme="minorHAnsi"/>
                <w:b/>
                <w:sz w:val="16"/>
                <w:szCs w:val="16"/>
              </w:rPr>
              <w:t xml:space="preserve"> v EUR</w:t>
            </w:r>
            <w:r w:rsidRPr="00F35B3B">
              <w:rPr>
                <w:rFonts w:asciiTheme="minorHAnsi" w:hAnsiTheme="minorHAnsi" w:cstheme="minorHAnsi"/>
                <w:b/>
                <w:sz w:val="16"/>
                <w:szCs w:val="16"/>
              </w:rPr>
              <w:t>:</w:t>
            </w:r>
          </w:p>
        </w:tc>
        <w:tc>
          <w:tcPr>
            <w:tcW w:w="1090" w:type="pct"/>
            <w:tcBorders>
              <w:top w:val="single" w:sz="4" w:space="0" w:color="000000"/>
              <w:left w:val="single" w:sz="4" w:space="0" w:color="auto"/>
              <w:bottom w:val="single" w:sz="4" w:space="0" w:color="000000"/>
              <w:right w:val="single" w:sz="4" w:space="0" w:color="000000"/>
            </w:tcBorders>
            <w:shd w:val="clear" w:color="auto" w:fill="D9D9D9"/>
            <w:vAlign w:val="bottom"/>
          </w:tcPr>
          <w:sdt>
            <w:sdtPr>
              <w:rPr>
                <w:rFonts w:asciiTheme="minorHAnsi" w:hAnsiTheme="minorHAnsi" w:cstheme="minorHAnsi"/>
                <w:b/>
                <w:caps/>
                <w:sz w:val="16"/>
                <w:szCs w:val="16"/>
              </w:rPr>
              <w:id w:val="-1166246974"/>
              <w:placeholder>
                <w:docPart w:val="4A67C68431104A2A85AE2A1720843EF7"/>
              </w:placeholder>
              <w:showingPlcHdr/>
              <w:text/>
            </w:sdtPr>
            <w:sdtContent>
              <w:p w14:paraId="1018C226" w14:textId="77777777" w:rsidR="00F35B3B" w:rsidRPr="00F35B3B" w:rsidRDefault="00F35B3B" w:rsidP="00B765DE">
                <w:pPr>
                  <w:snapToGrid w:val="0"/>
                  <w:spacing w:beforeLines="40" w:before="96"/>
                  <w:jc w:val="center"/>
                  <w:rPr>
                    <w:rFonts w:asciiTheme="minorHAnsi" w:hAnsiTheme="minorHAnsi" w:cstheme="minorHAnsi"/>
                    <w:b/>
                    <w:caps/>
                    <w:sz w:val="16"/>
                    <w:szCs w:val="16"/>
                  </w:rPr>
                </w:pPr>
                <w:r w:rsidRPr="00F35B3B">
                  <w:rPr>
                    <w:rStyle w:val="Besedilooznabemesta"/>
                    <w:rFonts w:asciiTheme="minorHAnsi" w:hAnsiTheme="minorHAnsi" w:cstheme="minorHAnsi"/>
                    <w:b/>
                    <w:sz w:val="16"/>
                    <w:szCs w:val="16"/>
                  </w:rPr>
                  <w:t>Kliknite ali tapnite tukaj, če želite vnesti besedilo.</w:t>
                </w:r>
              </w:p>
            </w:sdtContent>
          </w:sdt>
        </w:tc>
      </w:tr>
      <w:tr w:rsidR="00F35B3B" w:rsidRPr="00F35B3B" w14:paraId="63745F49" w14:textId="77777777" w:rsidTr="00597E2A">
        <w:trPr>
          <w:trHeight w:val="403"/>
        </w:trPr>
        <w:tc>
          <w:tcPr>
            <w:tcW w:w="3910" w:type="pct"/>
            <w:gridSpan w:val="4"/>
            <w:tcBorders>
              <w:right w:val="single" w:sz="4" w:space="0" w:color="auto"/>
            </w:tcBorders>
            <w:vAlign w:val="bottom"/>
          </w:tcPr>
          <w:p w14:paraId="53F30463" w14:textId="00B7314F" w:rsidR="00F35B3B" w:rsidRPr="00F35B3B" w:rsidRDefault="00F35B3B" w:rsidP="00B765DE">
            <w:pPr>
              <w:snapToGrid w:val="0"/>
              <w:spacing w:beforeLines="40" w:before="96"/>
              <w:jc w:val="right"/>
              <w:rPr>
                <w:rFonts w:asciiTheme="minorHAnsi" w:hAnsiTheme="minorHAnsi" w:cstheme="minorHAnsi"/>
                <w:b/>
                <w:caps/>
                <w:sz w:val="16"/>
                <w:szCs w:val="16"/>
              </w:rPr>
            </w:pPr>
            <w:r w:rsidRPr="00F35B3B">
              <w:rPr>
                <w:rFonts w:asciiTheme="minorHAnsi" w:hAnsiTheme="minorHAnsi" w:cstheme="minorHAnsi"/>
                <w:b/>
                <w:sz w:val="16"/>
                <w:szCs w:val="16"/>
              </w:rPr>
              <w:t>SKUPNA PREDRAČUNSKA VREDNOST Z DDV</w:t>
            </w:r>
            <w:r w:rsidR="000E1E0E">
              <w:rPr>
                <w:rFonts w:asciiTheme="minorHAnsi" w:hAnsiTheme="minorHAnsi" w:cstheme="minorHAnsi"/>
                <w:b/>
                <w:sz w:val="16"/>
                <w:szCs w:val="16"/>
              </w:rPr>
              <w:t xml:space="preserve"> v EUR</w:t>
            </w:r>
            <w:r w:rsidRPr="00F35B3B">
              <w:rPr>
                <w:rFonts w:asciiTheme="minorHAnsi" w:hAnsiTheme="minorHAnsi" w:cstheme="minorHAnsi"/>
                <w:b/>
                <w:sz w:val="16"/>
                <w:szCs w:val="16"/>
              </w:rPr>
              <w:t xml:space="preserve"> </w:t>
            </w:r>
          </w:p>
        </w:tc>
        <w:tc>
          <w:tcPr>
            <w:tcW w:w="1090" w:type="pct"/>
            <w:tcBorders>
              <w:top w:val="single" w:sz="4" w:space="0" w:color="000000"/>
              <w:left w:val="single" w:sz="4" w:space="0" w:color="auto"/>
              <w:bottom w:val="single" w:sz="4" w:space="0" w:color="000000"/>
              <w:right w:val="single" w:sz="4" w:space="0" w:color="000000"/>
            </w:tcBorders>
            <w:shd w:val="clear" w:color="auto" w:fill="D9D9D9"/>
            <w:vAlign w:val="bottom"/>
          </w:tcPr>
          <w:sdt>
            <w:sdtPr>
              <w:rPr>
                <w:rFonts w:asciiTheme="minorHAnsi" w:hAnsiTheme="minorHAnsi" w:cstheme="minorHAnsi"/>
                <w:b/>
                <w:caps/>
                <w:sz w:val="16"/>
                <w:szCs w:val="16"/>
              </w:rPr>
              <w:id w:val="451832128"/>
              <w:placeholder>
                <w:docPart w:val="4A67C68431104A2A85AE2A1720843EF7"/>
              </w:placeholder>
              <w:showingPlcHdr/>
              <w:text/>
            </w:sdtPr>
            <w:sdtContent>
              <w:p w14:paraId="2CFC3B1C" w14:textId="77777777" w:rsidR="00F35B3B" w:rsidRPr="00F35B3B" w:rsidRDefault="00F35B3B" w:rsidP="00B765DE">
                <w:pPr>
                  <w:snapToGrid w:val="0"/>
                  <w:spacing w:beforeLines="40" w:before="96"/>
                  <w:jc w:val="center"/>
                  <w:rPr>
                    <w:rFonts w:asciiTheme="minorHAnsi" w:hAnsiTheme="minorHAnsi" w:cstheme="minorHAnsi"/>
                    <w:b/>
                    <w:caps/>
                    <w:sz w:val="16"/>
                    <w:szCs w:val="16"/>
                  </w:rPr>
                </w:pPr>
                <w:r w:rsidRPr="00F35B3B">
                  <w:rPr>
                    <w:rStyle w:val="Besedilooznabemesta"/>
                    <w:rFonts w:asciiTheme="minorHAnsi" w:hAnsiTheme="minorHAnsi" w:cstheme="minorHAnsi"/>
                    <w:b/>
                    <w:sz w:val="16"/>
                    <w:szCs w:val="16"/>
                  </w:rPr>
                  <w:t>Kliknite ali tapnite tukaj, če želite vnesti besedilo.</w:t>
                </w:r>
              </w:p>
            </w:sdtContent>
          </w:sdt>
        </w:tc>
      </w:tr>
    </w:tbl>
    <w:p w14:paraId="0278639E" w14:textId="77777777" w:rsidR="00F35B3B" w:rsidRPr="00903CD3" w:rsidRDefault="00F35B3B" w:rsidP="00F35B3B">
      <w:pPr>
        <w:pStyle w:val="Odstavekseznama"/>
        <w:ind w:left="360"/>
        <w:jc w:val="both"/>
        <w:rPr>
          <w:sz w:val="18"/>
          <w:szCs w:val="18"/>
        </w:rPr>
      </w:pPr>
    </w:p>
    <w:p w14:paraId="0ABB0FA4" w14:textId="2B1C0221" w:rsidR="00F35B3B" w:rsidRPr="00EE7E7D" w:rsidRDefault="00F35B3B" w:rsidP="00F35B3B">
      <w:pPr>
        <w:numPr>
          <w:ilvl w:val="0"/>
          <w:numId w:val="7"/>
        </w:numPr>
        <w:suppressAutoHyphens/>
        <w:jc w:val="both"/>
        <w:rPr>
          <w:rFonts w:asciiTheme="minorHAnsi" w:hAnsiTheme="minorHAnsi" w:cstheme="minorHAnsi"/>
          <w:sz w:val="22"/>
          <w:szCs w:val="22"/>
        </w:rPr>
      </w:pPr>
      <w:r w:rsidRPr="00EE7E7D">
        <w:rPr>
          <w:rFonts w:asciiTheme="minorHAnsi" w:hAnsiTheme="minorHAnsi" w:cstheme="minorHAnsi"/>
          <w:sz w:val="22"/>
          <w:szCs w:val="22"/>
        </w:rPr>
        <w:t xml:space="preserve">Ponudba velja </w:t>
      </w:r>
      <w:r w:rsidR="00096976">
        <w:rPr>
          <w:rFonts w:asciiTheme="minorHAnsi" w:hAnsiTheme="minorHAnsi" w:cstheme="minorHAnsi"/>
          <w:sz w:val="22"/>
          <w:szCs w:val="22"/>
        </w:rPr>
        <w:t>4</w:t>
      </w:r>
      <w:r w:rsidRPr="00EE7E7D">
        <w:rPr>
          <w:rFonts w:asciiTheme="minorHAnsi" w:hAnsiTheme="minorHAnsi" w:cstheme="minorHAnsi"/>
          <w:sz w:val="22"/>
          <w:szCs w:val="22"/>
        </w:rPr>
        <w:t xml:space="preserve"> mesece od roka za oddajo ponudb.</w:t>
      </w:r>
    </w:p>
    <w:p w14:paraId="4553C19F" w14:textId="0EEF68EA" w:rsidR="00F35B3B" w:rsidRPr="001F16BC" w:rsidRDefault="00F35B3B" w:rsidP="001F16BC">
      <w:pPr>
        <w:numPr>
          <w:ilvl w:val="0"/>
          <w:numId w:val="7"/>
        </w:numPr>
        <w:jc w:val="both"/>
        <w:rPr>
          <w:rFonts w:asciiTheme="minorHAnsi" w:hAnsiTheme="minorHAnsi" w:cstheme="minorHAnsi"/>
          <w:sz w:val="22"/>
          <w:szCs w:val="22"/>
        </w:rPr>
      </w:pPr>
      <w:r w:rsidRPr="00873D66">
        <w:rPr>
          <w:rFonts w:asciiTheme="minorHAnsi" w:hAnsiTheme="minorHAnsi" w:cstheme="minorHAnsi"/>
          <w:sz w:val="22"/>
          <w:szCs w:val="22"/>
        </w:rPr>
        <w:t xml:space="preserve">Naročilo se obvezujemo izvesti v skladu z zahtevami iz Dokumentacije za oddajo javnega naročila z oznako </w:t>
      </w:r>
      <w:r w:rsidR="001F16BC" w:rsidRPr="009814EE">
        <w:rPr>
          <w:rFonts w:asciiTheme="minorHAnsi" w:hAnsiTheme="minorHAnsi" w:cstheme="minorHAnsi"/>
          <w:sz w:val="22"/>
          <w:szCs w:val="22"/>
        </w:rPr>
        <w:t>JR00000</w:t>
      </w:r>
      <w:r w:rsidR="009814EE" w:rsidRPr="009814EE">
        <w:rPr>
          <w:rFonts w:asciiTheme="minorHAnsi" w:hAnsiTheme="minorHAnsi" w:cstheme="minorHAnsi"/>
          <w:sz w:val="22"/>
          <w:szCs w:val="22"/>
        </w:rPr>
        <w:t>9</w:t>
      </w:r>
      <w:r w:rsidR="001F16BC" w:rsidRPr="009814EE">
        <w:rPr>
          <w:rFonts w:asciiTheme="minorHAnsi" w:hAnsiTheme="minorHAnsi" w:cstheme="minorHAnsi"/>
          <w:sz w:val="22"/>
          <w:szCs w:val="22"/>
        </w:rPr>
        <w:t>/2026.</w:t>
      </w:r>
    </w:p>
    <w:p w14:paraId="7497C80B" w14:textId="77777777" w:rsidR="002660ED" w:rsidRDefault="002660ED" w:rsidP="00F35B3B">
      <w:pPr>
        <w:jc w:val="both"/>
        <w:rPr>
          <w:rFonts w:asciiTheme="minorHAnsi" w:hAnsiTheme="minorHAnsi" w:cstheme="minorHAnsi"/>
          <w:sz w:val="18"/>
          <w:szCs w:val="18"/>
        </w:rPr>
      </w:pPr>
    </w:p>
    <w:p w14:paraId="42CA3716" w14:textId="77777777" w:rsidR="00BD4B9D" w:rsidRPr="00CA0A34" w:rsidRDefault="00BD4B9D" w:rsidP="00F35B3B">
      <w:pPr>
        <w:jc w:val="both"/>
        <w:rPr>
          <w:rFonts w:asciiTheme="minorHAnsi" w:hAnsiTheme="minorHAnsi" w:cstheme="minorHAnsi"/>
        </w:rPr>
      </w:pPr>
    </w:p>
    <w:p w14:paraId="2D27BED3" w14:textId="77777777" w:rsidR="00F35B3B" w:rsidRPr="00EE7E7D" w:rsidRDefault="00F35B3B" w:rsidP="00F35B3B">
      <w:pPr>
        <w:jc w:val="both"/>
        <w:rPr>
          <w:rFonts w:asciiTheme="minorHAnsi" w:hAnsiTheme="minorHAnsi" w:cstheme="minorHAnsi"/>
          <w:sz w:val="22"/>
          <w:szCs w:val="22"/>
        </w:rPr>
      </w:pPr>
      <w:r w:rsidRPr="00EE7E7D">
        <w:rPr>
          <w:rFonts w:asciiTheme="minorHAnsi" w:hAnsiTheme="minorHAnsi" w:cstheme="minorHAnsi"/>
          <w:sz w:val="22"/>
          <w:szCs w:val="22"/>
        </w:rPr>
        <w:t>Datum:</w:t>
      </w:r>
      <w:sdt>
        <w:sdtPr>
          <w:rPr>
            <w:rFonts w:asciiTheme="minorHAnsi" w:hAnsiTheme="minorHAnsi" w:cstheme="minorHAnsi"/>
            <w:sz w:val="22"/>
            <w:szCs w:val="22"/>
            <w:highlight w:val="lightGray"/>
          </w:rPr>
          <w:id w:val="-1132943187"/>
          <w:placeholder>
            <w:docPart w:val="B7321C4E7E3542F8B9F82D62CCF7F75E"/>
          </w:placeholder>
          <w:showingPlcHdr/>
          <w:date>
            <w:dateFormat w:val="d. MM. yyyy"/>
            <w:lid w:val="sl-SI"/>
            <w:storeMappedDataAs w:val="dateTime"/>
            <w:calendar w:val="gregorian"/>
          </w:date>
        </w:sdtPr>
        <w:sdtContent>
          <w:r w:rsidRPr="00EE7E7D">
            <w:rPr>
              <w:rStyle w:val="Besedilooznabemesta"/>
              <w:rFonts w:asciiTheme="minorHAnsi" w:hAnsiTheme="minorHAnsi" w:cstheme="minorHAnsi"/>
              <w:sz w:val="22"/>
              <w:szCs w:val="22"/>
              <w:highlight w:val="lightGray"/>
            </w:rPr>
            <w:t>Kliknite ali tapnite tukaj, če želite vnesti datum.</w:t>
          </w:r>
        </w:sdtContent>
      </w:sdt>
    </w:p>
    <w:p w14:paraId="68D0725A" w14:textId="77777777" w:rsidR="00F35B3B" w:rsidRDefault="00F35B3B" w:rsidP="00F35B3B">
      <w:pPr>
        <w:rPr>
          <w:rFonts w:asciiTheme="minorHAnsi" w:hAnsiTheme="minorHAnsi" w:cstheme="minorHAnsi"/>
          <w:sz w:val="22"/>
          <w:szCs w:val="22"/>
        </w:rPr>
      </w:pPr>
    </w:p>
    <w:p w14:paraId="7B3B4E21" w14:textId="77777777" w:rsidR="00FD0027" w:rsidRDefault="00FD0027" w:rsidP="00F35B3B">
      <w:pPr>
        <w:ind w:left="3540" w:firstLine="708"/>
        <w:jc w:val="center"/>
        <w:rPr>
          <w:rFonts w:asciiTheme="minorHAnsi" w:hAnsiTheme="minorHAnsi" w:cstheme="minorHAnsi"/>
          <w:sz w:val="22"/>
          <w:szCs w:val="22"/>
        </w:rPr>
      </w:pPr>
    </w:p>
    <w:p w14:paraId="55BF1222" w14:textId="77777777" w:rsidR="00FD0027" w:rsidRDefault="00FD0027" w:rsidP="00F35B3B">
      <w:pPr>
        <w:ind w:left="3540" w:firstLine="708"/>
        <w:jc w:val="center"/>
        <w:rPr>
          <w:rFonts w:asciiTheme="minorHAnsi" w:hAnsiTheme="minorHAnsi" w:cstheme="minorHAnsi"/>
          <w:sz w:val="22"/>
          <w:szCs w:val="22"/>
        </w:rPr>
      </w:pPr>
    </w:p>
    <w:p w14:paraId="6E1BBB38" w14:textId="77777777" w:rsidR="00FD0027" w:rsidRDefault="00FD0027" w:rsidP="00F35B3B">
      <w:pPr>
        <w:ind w:left="3540" w:firstLine="708"/>
        <w:jc w:val="center"/>
        <w:rPr>
          <w:rFonts w:asciiTheme="minorHAnsi" w:hAnsiTheme="minorHAnsi" w:cstheme="minorHAnsi"/>
          <w:sz w:val="22"/>
          <w:szCs w:val="22"/>
        </w:rPr>
      </w:pPr>
    </w:p>
    <w:p w14:paraId="1FBFCE66" w14:textId="1E278B67" w:rsidR="00F35B3B" w:rsidRPr="00873D66" w:rsidRDefault="00F35B3B" w:rsidP="00F35B3B">
      <w:pPr>
        <w:ind w:left="3540" w:firstLine="708"/>
        <w:jc w:val="center"/>
        <w:rPr>
          <w:rFonts w:asciiTheme="minorHAnsi" w:hAnsiTheme="minorHAnsi" w:cstheme="minorHAnsi"/>
          <w:i/>
          <w:iCs/>
        </w:rPr>
      </w:pPr>
      <w:r w:rsidRPr="00EE7E7D">
        <w:rPr>
          <w:rFonts w:asciiTheme="minorHAnsi" w:hAnsiTheme="minorHAnsi" w:cstheme="minorHAnsi"/>
          <w:sz w:val="22"/>
          <w:szCs w:val="22"/>
        </w:rPr>
        <w:t>Žig in podpis ponudnika:</w:t>
      </w:r>
    </w:p>
    <w:p w14:paraId="7B616B08" w14:textId="77777777" w:rsidR="00F35B3B" w:rsidRDefault="00F35B3B" w:rsidP="00F35B3B">
      <w:pPr>
        <w:jc w:val="both"/>
        <w:rPr>
          <w:rFonts w:asciiTheme="minorHAnsi" w:hAnsiTheme="minorHAnsi" w:cstheme="minorHAnsi"/>
          <w:i/>
          <w:iCs/>
          <w:sz w:val="18"/>
          <w:szCs w:val="18"/>
        </w:rPr>
      </w:pPr>
    </w:p>
    <w:bookmarkEnd w:id="27"/>
    <w:p w14:paraId="1C4CA182" w14:textId="77777777" w:rsidR="00BD4B9D" w:rsidRDefault="00BD4B9D" w:rsidP="00F46383">
      <w:pPr>
        <w:jc w:val="both"/>
        <w:rPr>
          <w:rFonts w:asciiTheme="minorHAnsi" w:hAnsiTheme="minorHAnsi" w:cstheme="minorHAnsi"/>
          <w:i/>
          <w:iCs/>
          <w:sz w:val="18"/>
          <w:szCs w:val="18"/>
        </w:rPr>
      </w:pPr>
    </w:p>
    <w:p w14:paraId="0BDF89B9" w14:textId="77777777" w:rsidR="00FD0027" w:rsidRDefault="00FD0027" w:rsidP="00F46383">
      <w:pPr>
        <w:jc w:val="both"/>
        <w:rPr>
          <w:rFonts w:asciiTheme="minorHAnsi" w:hAnsiTheme="minorHAnsi" w:cstheme="minorHAnsi"/>
          <w:i/>
          <w:iCs/>
          <w:sz w:val="18"/>
          <w:szCs w:val="18"/>
        </w:rPr>
      </w:pPr>
    </w:p>
    <w:p w14:paraId="0A82F861" w14:textId="77777777" w:rsidR="00FD0027" w:rsidRDefault="00FD0027" w:rsidP="00F46383">
      <w:pPr>
        <w:jc w:val="both"/>
        <w:rPr>
          <w:rFonts w:asciiTheme="minorHAnsi" w:hAnsiTheme="minorHAnsi" w:cstheme="minorHAnsi"/>
          <w:i/>
          <w:iCs/>
          <w:sz w:val="18"/>
          <w:szCs w:val="18"/>
        </w:rPr>
      </w:pPr>
    </w:p>
    <w:p w14:paraId="796E9BD0" w14:textId="77777777" w:rsidR="00FD0027" w:rsidRDefault="00FD0027" w:rsidP="00F46383">
      <w:pPr>
        <w:jc w:val="both"/>
        <w:rPr>
          <w:rFonts w:asciiTheme="minorHAnsi" w:hAnsiTheme="minorHAnsi" w:cstheme="minorHAnsi"/>
          <w:i/>
          <w:iCs/>
          <w:sz w:val="18"/>
          <w:szCs w:val="18"/>
        </w:rPr>
      </w:pPr>
    </w:p>
    <w:p w14:paraId="2C493543" w14:textId="77777777" w:rsidR="00FD0027" w:rsidRDefault="00FD0027" w:rsidP="00F46383">
      <w:pPr>
        <w:jc w:val="both"/>
        <w:rPr>
          <w:rFonts w:asciiTheme="minorHAnsi" w:hAnsiTheme="minorHAnsi" w:cstheme="minorHAnsi"/>
          <w:i/>
          <w:iCs/>
          <w:sz w:val="18"/>
          <w:szCs w:val="18"/>
        </w:rPr>
      </w:pPr>
    </w:p>
    <w:p w14:paraId="54FA4824" w14:textId="235C7034" w:rsidR="00362966" w:rsidRDefault="00F46383" w:rsidP="00F46383">
      <w:pPr>
        <w:jc w:val="both"/>
        <w:rPr>
          <w:rFonts w:asciiTheme="minorHAnsi" w:hAnsiTheme="minorHAnsi" w:cstheme="minorHAnsi"/>
          <w:i/>
          <w:iCs/>
          <w:sz w:val="18"/>
          <w:szCs w:val="18"/>
        </w:rPr>
      </w:pPr>
      <w:r w:rsidRPr="00470CF0">
        <w:rPr>
          <w:rFonts w:asciiTheme="minorHAnsi" w:hAnsiTheme="minorHAnsi" w:cstheme="minorHAnsi"/>
          <w:i/>
          <w:iCs/>
          <w:sz w:val="18"/>
          <w:szCs w:val="18"/>
        </w:rPr>
        <w:t xml:space="preserve">Ponudbeni predračun se izpolni tako, da se izpolnijo </w:t>
      </w:r>
      <w:r w:rsidRPr="00470CF0">
        <w:rPr>
          <w:rFonts w:asciiTheme="minorHAnsi" w:hAnsiTheme="minorHAnsi" w:cstheme="minorHAnsi"/>
          <w:b/>
          <w:i/>
          <w:iCs/>
          <w:sz w:val="18"/>
          <w:szCs w:val="18"/>
          <w:u w:val="single"/>
        </w:rPr>
        <w:t>VSE OSENČENE POSTAVKE.</w:t>
      </w:r>
      <w:r w:rsidRPr="00470CF0">
        <w:rPr>
          <w:rFonts w:asciiTheme="minorHAnsi" w:hAnsiTheme="minorHAnsi" w:cstheme="minorHAnsi"/>
          <w:i/>
          <w:iCs/>
          <w:sz w:val="18"/>
          <w:szCs w:val="18"/>
        </w:rPr>
        <w:t xml:space="preserve"> </w:t>
      </w:r>
      <w:r>
        <w:rPr>
          <w:rFonts w:asciiTheme="minorHAnsi" w:hAnsiTheme="minorHAnsi" w:cstheme="minorHAnsi"/>
          <w:i/>
          <w:iCs/>
          <w:sz w:val="18"/>
          <w:szCs w:val="18"/>
        </w:rPr>
        <w:t xml:space="preserve">Vrednosti </w:t>
      </w:r>
      <w:r w:rsidRPr="00470CF0">
        <w:rPr>
          <w:rFonts w:asciiTheme="minorHAnsi" w:hAnsiTheme="minorHAnsi" w:cstheme="minorHAnsi"/>
          <w:i/>
          <w:iCs/>
          <w:sz w:val="18"/>
          <w:szCs w:val="18"/>
        </w:rPr>
        <w:t xml:space="preserve">morajo biti določene </w:t>
      </w:r>
      <w:r>
        <w:rPr>
          <w:rFonts w:asciiTheme="minorHAnsi" w:hAnsiTheme="minorHAnsi" w:cstheme="minorHAnsi"/>
          <w:i/>
          <w:iCs/>
          <w:sz w:val="18"/>
          <w:szCs w:val="18"/>
        </w:rPr>
        <w:t>na dve decimalko natančno.</w:t>
      </w:r>
    </w:p>
    <w:p w14:paraId="47EB0FEA" w14:textId="77777777" w:rsidR="00362966" w:rsidRDefault="00362966" w:rsidP="00F46383">
      <w:pPr>
        <w:jc w:val="both"/>
        <w:rPr>
          <w:rFonts w:asciiTheme="minorHAnsi" w:hAnsiTheme="minorHAnsi" w:cstheme="minorHAnsi"/>
          <w:i/>
          <w:iCs/>
          <w:sz w:val="18"/>
          <w:szCs w:val="18"/>
        </w:rPr>
      </w:pPr>
    </w:p>
    <w:p w14:paraId="37AB834A" w14:textId="77777777" w:rsidR="00DC4BC6" w:rsidRDefault="00DC4BC6" w:rsidP="00F46383">
      <w:pPr>
        <w:jc w:val="both"/>
        <w:rPr>
          <w:rFonts w:asciiTheme="minorHAnsi" w:hAnsiTheme="minorHAnsi" w:cstheme="minorHAnsi"/>
          <w:b/>
          <w:i/>
          <w:iCs/>
          <w:sz w:val="18"/>
          <w:szCs w:val="18"/>
          <w:u w:val="single"/>
        </w:rPr>
      </w:pPr>
    </w:p>
    <w:p w14:paraId="3A04CDA1" w14:textId="2DAF4309" w:rsidR="00F46383" w:rsidRPr="00362966" w:rsidRDefault="00362966" w:rsidP="00F46383">
      <w:pPr>
        <w:jc w:val="both"/>
        <w:rPr>
          <w:rFonts w:asciiTheme="minorHAnsi" w:hAnsiTheme="minorHAnsi" w:cstheme="minorHAnsi"/>
          <w:b/>
          <w:i/>
          <w:iCs/>
          <w:sz w:val="18"/>
          <w:szCs w:val="18"/>
          <w:u w:val="single"/>
        </w:rPr>
      </w:pPr>
      <w:r w:rsidRPr="00362966">
        <w:rPr>
          <w:rFonts w:asciiTheme="minorHAnsi" w:hAnsiTheme="minorHAnsi" w:cstheme="minorHAnsi"/>
          <w:b/>
          <w:i/>
          <w:iCs/>
          <w:sz w:val="18"/>
          <w:szCs w:val="18"/>
          <w:u w:val="single"/>
        </w:rPr>
        <w:t xml:space="preserve">Sestavni del </w:t>
      </w:r>
      <w:r>
        <w:rPr>
          <w:rFonts w:asciiTheme="minorHAnsi" w:hAnsiTheme="minorHAnsi" w:cstheme="minorHAnsi"/>
          <w:b/>
          <w:i/>
          <w:iCs/>
          <w:sz w:val="18"/>
          <w:szCs w:val="18"/>
          <w:u w:val="single"/>
        </w:rPr>
        <w:t>tega ponudbenega predračuna je izpolnjen obrazec popisa storitev , ki ga mora ponudnik izpolnjenega priložiti v razdelku «Drugi dokumenti«.</w:t>
      </w:r>
    </w:p>
    <w:p w14:paraId="5539C677" w14:textId="77777777" w:rsidR="00362966" w:rsidRDefault="00362966" w:rsidP="00F46383">
      <w:pPr>
        <w:jc w:val="both"/>
        <w:rPr>
          <w:rFonts w:asciiTheme="minorHAnsi" w:hAnsiTheme="minorHAnsi" w:cstheme="minorHAnsi"/>
          <w:i/>
          <w:iCs/>
          <w:sz w:val="18"/>
          <w:szCs w:val="18"/>
        </w:rPr>
      </w:pPr>
    </w:p>
    <w:p w14:paraId="52E11D5C" w14:textId="77777777" w:rsidR="00362966" w:rsidRPr="00470CF0" w:rsidRDefault="00362966" w:rsidP="00F46383">
      <w:pPr>
        <w:jc w:val="both"/>
        <w:rPr>
          <w:rFonts w:asciiTheme="minorHAnsi" w:hAnsiTheme="minorHAnsi" w:cstheme="minorHAnsi"/>
          <w:b/>
          <w:i/>
          <w:iCs/>
          <w:sz w:val="18"/>
          <w:szCs w:val="18"/>
          <w:u w:val="single"/>
        </w:rPr>
      </w:pPr>
    </w:p>
    <w:p w14:paraId="5716F728" w14:textId="77777777" w:rsidR="00A47669" w:rsidRDefault="00A47669" w:rsidP="00A47669">
      <w:pPr>
        <w:ind w:left="142"/>
        <w:rPr>
          <w:rFonts w:asciiTheme="minorHAnsi" w:hAnsiTheme="minorHAnsi" w:cstheme="minorHAnsi"/>
          <w:b/>
          <w:i/>
        </w:rPr>
      </w:pPr>
    </w:p>
    <w:p w14:paraId="2714AD86" w14:textId="77777777" w:rsidR="003D18CA" w:rsidRDefault="003D18CA">
      <w:pPr>
        <w:spacing w:after="160" w:line="259" w:lineRule="auto"/>
        <w:rPr>
          <w:rFonts w:asciiTheme="minorHAnsi" w:hAnsiTheme="minorHAnsi" w:cstheme="minorHAnsi"/>
          <w:b/>
          <w:i/>
        </w:rPr>
      </w:pPr>
      <w:r>
        <w:rPr>
          <w:rFonts w:asciiTheme="minorHAnsi" w:hAnsiTheme="minorHAnsi" w:cstheme="minorHAnsi"/>
          <w:b/>
          <w:i/>
        </w:rPr>
        <w:br w:type="page"/>
      </w:r>
    </w:p>
    <w:p w14:paraId="5F51A80C" w14:textId="77777777" w:rsidR="00A47669" w:rsidRPr="002A0D1D" w:rsidRDefault="00A47669" w:rsidP="00A47669">
      <w:pPr>
        <w:rPr>
          <w:rFonts w:asciiTheme="minorHAnsi" w:hAnsiTheme="minorHAnsi" w:cstheme="minorHAnsi"/>
          <w:b/>
          <w:bCs/>
        </w:rPr>
      </w:pPr>
      <w:r w:rsidRPr="002A0D1D">
        <w:rPr>
          <w:rFonts w:asciiTheme="minorHAnsi" w:hAnsiTheme="minorHAnsi" w:cstheme="minorHAnsi"/>
          <w:b/>
          <w:i/>
        </w:rPr>
        <w:lastRenderedPageBreak/>
        <w:t>OBR-PONUDBA</w:t>
      </w:r>
    </w:p>
    <w:p w14:paraId="5AA8C14E" w14:textId="77777777" w:rsidR="00A47669" w:rsidRPr="002A0D1D" w:rsidRDefault="00A47669" w:rsidP="00A47669">
      <w:pPr>
        <w:jc w:val="center"/>
        <w:rPr>
          <w:rFonts w:asciiTheme="minorHAnsi" w:hAnsiTheme="minorHAnsi" w:cstheme="minorHAnsi"/>
          <w:b/>
        </w:rPr>
      </w:pPr>
      <w:r w:rsidRPr="002A0D1D">
        <w:rPr>
          <w:rFonts w:asciiTheme="minorHAnsi" w:hAnsiTheme="minorHAnsi" w:cstheme="minorHAnsi"/>
          <w:b/>
        </w:rPr>
        <w:t xml:space="preserve">PONUDBA </w:t>
      </w:r>
    </w:p>
    <w:p w14:paraId="170CAB39" w14:textId="77777777" w:rsidR="00A47669" w:rsidRPr="002A0D1D" w:rsidRDefault="00A47669" w:rsidP="00A47669">
      <w:pPr>
        <w:jc w:val="center"/>
        <w:rPr>
          <w:rFonts w:asciiTheme="minorHAnsi" w:hAnsiTheme="minorHAnsi" w:cstheme="minorHAnsi"/>
        </w:rPr>
      </w:pPr>
      <w:r w:rsidRPr="002A0D1D">
        <w:rPr>
          <w:rFonts w:asciiTheme="minorHAnsi" w:hAnsiTheme="minorHAnsi" w:cstheme="minorHAnsi"/>
          <w:b/>
        </w:rPr>
        <w:t>Š</w:t>
      </w:r>
      <w:r>
        <w:rPr>
          <w:rFonts w:asciiTheme="minorHAnsi" w:hAnsiTheme="minorHAnsi" w:cstheme="minorHAnsi"/>
          <w:b/>
        </w:rPr>
        <w:t>t</w:t>
      </w:r>
      <w:r w:rsidRPr="002A0D1D">
        <w:rPr>
          <w:rFonts w:asciiTheme="minorHAnsi" w:hAnsiTheme="minorHAnsi" w:cstheme="minorHAnsi"/>
          <w:b/>
        </w:rPr>
        <w:t>.</w:t>
      </w:r>
      <w:sdt>
        <w:sdtPr>
          <w:rPr>
            <w:rFonts w:asciiTheme="minorHAnsi" w:hAnsiTheme="minorHAnsi" w:cstheme="minorHAnsi"/>
          </w:rPr>
          <w:id w:val="-1640112046"/>
          <w:placeholder>
            <w:docPart w:val="82CD954EB35C424A8749C9AC13D17261"/>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5C117409" w14:textId="77777777" w:rsidR="00A47669" w:rsidRPr="00BB23A9" w:rsidRDefault="00A47669" w:rsidP="00A47669">
      <w:pPr>
        <w:jc w:val="center"/>
        <w:rPr>
          <w:rFonts w:asciiTheme="minorHAnsi" w:hAnsiTheme="minorHAnsi" w:cstheme="minorHAnsi"/>
          <w:sz w:val="20"/>
          <w:szCs w:val="20"/>
        </w:rPr>
      </w:pPr>
    </w:p>
    <w:p w14:paraId="4F4B58CF" w14:textId="408A47E4" w:rsidR="00A47669" w:rsidRPr="005F025F" w:rsidRDefault="00A47669" w:rsidP="00A34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b/>
          <w:bCs/>
        </w:rPr>
      </w:pPr>
      <w:r w:rsidRPr="005F025F">
        <w:rPr>
          <w:rFonts w:asciiTheme="minorHAnsi" w:hAnsiTheme="minorHAnsi" w:cstheme="minorHAnsi"/>
        </w:rPr>
        <w:t>Na podlagi obvestila o javnem naročilu objavljenega na Portalu javnih naročil z nazivom »</w:t>
      </w:r>
      <w:r w:rsidR="005F025F" w:rsidRPr="005F025F">
        <w:rPr>
          <w:rFonts w:asciiTheme="minorHAnsi" w:hAnsiTheme="minorHAnsi" w:cstheme="minorHAnsi"/>
        </w:rPr>
        <w:t>IZVAJANJE ANALIZ PITNE VODE</w:t>
      </w:r>
      <w:r w:rsidRPr="005F025F">
        <w:rPr>
          <w:rFonts w:asciiTheme="minorHAnsi" w:hAnsiTheme="minorHAnsi" w:cstheme="minorHAnsi"/>
        </w:rPr>
        <w:t xml:space="preserve">«, z dne </w:t>
      </w:r>
      <w:sdt>
        <w:sdtPr>
          <w:rPr>
            <w:rFonts w:asciiTheme="minorHAnsi" w:hAnsiTheme="minorHAnsi" w:cstheme="minorHAnsi"/>
          </w:rPr>
          <w:id w:val="1276050128"/>
          <w:placeholder>
            <w:docPart w:val="01671AAA3B0A4666B60AF8BF1DB38091"/>
          </w:placeholder>
          <w:showingPlcHdr/>
          <w:date>
            <w:dateFormat w:val="d. MM. yyyy"/>
            <w:lid w:val="sl-SI"/>
            <w:storeMappedDataAs w:val="dateTime"/>
            <w:calendar w:val="gregorian"/>
          </w:date>
        </w:sdtPr>
        <w:sdtContent>
          <w:r w:rsidR="005F025F" w:rsidRPr="005F025F">
            <w:rPr>
              <w:rStyle w:val="Besedilooznabemesta"/>
              <w:rFonts w:asciiTheme="minorHAnsi" w:eastAsiaTheme="majorEastAsia" w:hAnsiTheme="minorHAnsi" w:cstheme="minorHAnsi"/>
            </w:rPr>
            <w:t>Kliknite ali tapnite tukaj, če želite vnesti datum.</w:t>
          </w:r>
        </w:sdtContent>
      </w:sdt>
      <w:r w:rsidRPr="005F025F">
        <w:rPr>
          <w:rFonts w:asciiTheme="minorHAnsi" w:hAnsiTheme="minorHAnsi" w:cstheme="minorHAnsi"/>
        </w:rPr>
        <w:t xml:space="preserve">, pod št. objave </w:t>
      </w:r>
      <w:sdt>
        <w:sdtPr>
          <w:rPr>
            <w:rFonts w:asciiTheme="minorHAnsi" w:hAnsiTheme="minorHAnsi" w:cstheme="minorHAnsi"/>
          </w:rPr>
          <w:id w:val="925389828"/>
          <w:placeholder>
            <w:docPart w:val="82CD954EB35C424A8749C9AC13D17261"/>
          </w:placeholder>
          <w:showingPlcHdr/>
          <w:text/>
        </w:sdtPr>
        <w:sdtContent>
          <w:r w:rsidR="005F025F" w:rsidRPr="005F025F">
            <w:rPr>
              <w:rStyle w:val="Besedilooznabemesta"/>
              <w:rFonts w:asciiTheme="minorHAnsi" w:eastAsiaTheme="majorEastAsia" w:hAnsiTheme="minorHAnsi" w:cstheme="minorHAnsi"/>
            </w:rPr>
            <w:t>Kliknite ali tapnite tukaj, če želite vnesti besedilo.</w:t>
          </w:r>
        </w:sdtContent>
      </w:sdt>
      <w:r w:rsidRPr="005F025F">
        <w:rPr>
          <w:rFonts w:asciiTheme="minorHAnsi" w:hAnsiTheme="minorHAnsi" w:cstheme="minorHAnsi"/>
        </w:rPr>
        <w:t>, oddajamo našo ponudbeno dokumentacijo v skladu z navodili za izdelavo ponudbe</w:t>
      </w:r>
      <w:r w:rsidR="00A347C6" w:rsidRPr="005F025F">
        <w:rPr>
          <w:rFonts w:asciiTheme="minorHAnsi" w:hAnsiTheme="minorHAnsi" w:cstheme="minorHAnsi"/>
        </w:rPr>
        <w:t>.</w:t>
      </w:r>
    </w:p>
    <w:p w14:paraId="189ACF53" w14:textId="77777777" w:rsidR="00A47669" w:rsidRPr="00BB23A9" w:rsidRDefault="00A47669" w:rsidP="00A47669">
      <w:pPr>
        <w:widowControl w:val="0"/>
        <w:jc w:val="both"/>
        <w:rPr>
          <w:rFonts w:asciiTheme="minorHAnsi" w:hAnsiTheme="minorHAnsi" w:cstheme="minorHAnsi"/>
          <w:i/>
          <w:iCs/>
          <w:sz w:val="20"/>
          <w:szCs w:val="20"/>
        </w:rPr>
      </w:pPr>
    </w:p>
    <w:p w14:paraId="061059A1" w14:textId="77777777" w:rsidR="00A47669" w:rsidRPr="002A0D1D" w:rsidRDefault="00A47669" w:rsidP="00A47669">
      <w:pPr>
        <w:rPr>
          <w:rFonts w:asciiTheme="minorHAnsi" w:hAnsiTheme="minorHAnsi" w:cstheme="minorHAnsi"/>
          <w:i/>
        </w:rPr>
      </w:pPr>
      <w:r w:rsidRPr="002A0D1D">
        <w:rPr>
          <w:rFonts w:asciiTheme="minorHAnsi" w:hAnsiTheme="minorHAnsi" w:cstheme="minorHAnsi"/>
        </w:rPr>
        <w:t xml:space="preserve">Na predmetno javno naročilo se prijavljamo </w:t>
      </w:r>
      <w:r w:rsidRPr="002A0D1D">
        <w:rPr>
          <w:rFonts w:asciiTheme="minorHAnsi" w:hAnsiTheme="minorHAnsi" w:cstheme="minorHAnsi"/>
          <w:i/>
          <w:iCs/>
        </w:rPr>
        <w:t>(ustrezno označite):</w:t>
      </w:r>
    </w:p>
    <w:p w14:paraId="3C4B2AFD" w14:textId="77777777" w:rsidR="00A47669" w:rsidRPr="002A0D1D" w:rsidRDefault="00000000" w:rsidP="00A47669">
      <w:pPr>
        <w:pStyle w:val="Odstavekseznama"/>
        <w:widowControl w:val="0"/>
        <w:ind w:left="1788" w:hanging="937"/>
        <w:jc w:val="both"/>
        <w:rPr>
          <w:rFonts w:asciiTheme="minorHAnsi" w:hAnsiTheme="minorHAnsi" w:cstheme="minorHAnsi"/>
          <w:b/>
          <w:bCs/>
          <w:sz w:val="22"/>
          <w:szCs w:val="22"/>
        </w:rPr>
      </w:pPr>
      <w:sdt>
        <w:sdtPr>
          <w:rPr>
            <w:rFonts w:asciiTheme="minorHAnsi" w:hAnsiTheme="minorHAnsi" w:cstheme="minorHAnsi"/>
            <w:b/>
            <w:bCs/>
            <w:sz w:val="22"/>
            <w:szCs w:val="22"/>
          </w:rPr>
          <w:id w:val="144716295"/>
          <w14:checkbox>
            <w14:checked w14:val="0"/>
            <w14:checkedState w14:val="2612" w14:font="MS Gothic"/>
            <w14:uncheckedState w14:val="2610" w14:font="MS Gothic"/>
          </w14:checkbox>
        </w:sdtPr>
        <w:sdtContent>
          <w:r w:rsidR="00A47669" w:rsidRPr="002A0D1D">
            <w:rPr>
              <w:rFonts w:ascii="Segoe UI Symbol" w:hAnsi="Segoe UI Symbol" w:cs="Segoe UI Symbol"/>
              <w:b/>
              <w:bCs/>
              <w:sz w:val="22"/>
              <w:szCs w:val="22"/>
            </w:rPr>
            <w:t>☐</w:t>
          </w:r>
        </w:sdtContent>
      </w:sdt>
      <w:r w:rsidR="00A47669" w:rsidRPr="002A0D1D">
        <w:rPr>
          <w:rFonts w:asciiTheme="minorHAnsi" w:hAnsiTheme="minorHAnsi" w:cstheme="minorHAnsi"/>
          <w:b/>
          <w:bCs/>
          <w:sz w:val="22"/>
          <w:szCs w:val="22"/>
        </w:rPr>
        <w:t xml:space="preserve"> samostojno;</w:t>
      </w:r>
    </w:p>
    <w:p w14:paraId="2ABCF9EA" w14:textId="77777777" w:rsidR="00A47669" w:rsidRPr="002A0D1D" w:rsidRDefault="00000000" w:rsidP="00A47669">
      <w:pPr>
        <w:pStyle w:val="Odstavekseznama"/>
        <w:widowControl w:val="0"/>
        <w:ind w:left="1788" w:hanging="937"/>
        <w:jc w:val="both"/>
        <w:rPr>
          <w:rFonts w:asciiTheme="minorHAnsi" w:hAnsiTheme="minorHAnsi" w:cstheme="minorHAnsi"/>
          <w:b/>
          <w:bCs/>
          <w:sz w:val="22"/>
          <w:szCs w:val="22"/>
        </w:rPr>
      </w:pPr>
      <w:sdt>
        <w:sdtPr>
          <w:rPr>
            <w:rFonts w:asciiTheme="minorHAnsi" w:hAnsiTheme="minorHAnsi" w:cstheme="minorHAnsi"/>
            <w:b/>
            <w:bCs/>
            <w:sz w:val="22"/>
            <w:szCs w:val="22"/>
          </w:rPr>
          <w:id w:val="-1785414680"/>
          <w14:checkbox>
            <w14:checked w14:val="0"/>
            <w14:checkedState w14:val="2612" w14:font="MS Gothic"/>
            <w14:uncheckedState w14:val="2610" w14:font="MS Gothic"/>
          </w14:checkbox>
        </w:sdtPr>
        <w:sdtContent>
          <w:r w:rsidR="00A47669" w:rsidRPr="002A0D1D">
            <w:rPr>
              <w:rFonts w:ascii="Segoe UI Symbol" w:hAnsi="Segoe UI Symbol" w:cs="Segoe UI Symbol"/>
              <w:b/>
              <w:bCs/>
              <w:sz w:val="22"/>
              <w:szCs w:val="22"/>
            </w:rPr>
            <w:t>☐</w:t>
          </w:r>
        </w:sdtContent>
      </w:sdt>
      <w:r w:rsidR="00A47669" w:rsidRPr="002A0D1D">
        <w:rPr>
          <w:rFonts w:asciiTheme="minorHAnsi" w:hAnsiTheme="minorHAnsi" w:cstheme="minorHAnsi"/>
          <w:b/>
          <w:bCs/>
          <w:sz w:val="22"/>
          <w:szCs w:val="22"/>
        </w:rPr>
        <w:t xml:space="preserve"> s skupno ponudbo;</w:t>
      </w:r>
    </w:p>
    <w:p w14:paraId="2ECC3CDB" w14:textId="77777777" w:rsidR="00A47669" w:rsidRPr="002A0D1D" w:rsidRDefault="00000000" w:rsidP="00A47669">
      <w:pPr>
        <w:pStyle w:val="Odstavekseznama"/>
        <w:widowControl w:val="0"/>
        <w:ind w:left="1788" w:hanging="937"/>
        <w:jc w:val="both"/>
        <w:rPr>
          <w:rFonts w:asciiTheme="minorHAnsi" w:hAnsiTheme="minorHAnsi" w:cstheme="minorHAnsi"/>
          <w:b/>
          <w:bCs/>
          <w:sz w:val="22"/>
          <w:szCs w:val="22"/>
        </w:rPr>
      </w:pPr>
      <w:sdt>
        <w:sdtPr>
          <w:rPr>
            <w:rFonts w:asciiTheme="minorHAnsi" w:hAnsiTheme="minorHAnsi" w:cstheme="minorHAnsi"/>
            <w:b/>
            <w:bCs/>
            <w:sz w:val="22"/>
            <w:szCs w:val="22"/>
          </w:rPr>
          <w:id w:val="614493178"/>
          <w14:checkbox>
            <w14:checked w14:val="0"/>
            <w14:checkedState w14:val="2612" w14:font="MS Gothic"/>
            <w14:uncheckedState w14:val="2610" w14:font="MS Gothic"/>
          </w14:checkbox>
        </w:sdtPr>
        <w:sdtContent>
          <w:r w:rsidR="00A47669" w:rsidRPr="002A0D1D">
            <w:rPr>
              <w:rFonts w:ascii="Segoe UI Symbol" w:hAnsi="Segoe UI Symbol" w:cs="Segoe UI Symbol"/>
              <w:b/>
              <w:bCs/>
              <w:sz w:val="22"/>
              <w:szCs w:val="22"/>
            </w:rPr>
            <w:t>☐</w:t>
          </w:r>
        </w:sdtContent>
      </w:sdt>
      <w:r w:rsidR="00A47669" w:rsidRPr="002A0D1D">
        <w:rPr>
          <w:rFonts w:asciiTheme="minorHAnsi" w:hAnsiTheme="minorHAnsi" w:cstheme="minorHAnsi"/>
          <w:b/>
          <w:bCs/>
          <w:sz w:val="22"/>
          <w:szCs w:val="22"/>
        </w:rPr>
        <w:t xml:space="preserve"> s podizvajalci.</w:t>
      </w:r>
    </w:p>
    <w:p w14:paraId="6C4775E6" w14:textId="77777777" w:rsidR="00A47669" w:rsidRPr="00BB23A9" w:rsidRDefault="00A47669" w:rsidP="00A47669">
      <w:pPr>
        <w:overflowPunct w:val="0"/>
        <w:autoSpaceDE w:val="0"/>
        <w:autoSpaceDN w:val="0"/>
        <w:adjustRightInd w:val="0"/>
        <w:ind w:left="720"/>
        <w:textAlignment w:val="baseline"/>
        <w:rPr>
          <w:rFonts w:asciiTheme="minorHAnsi" w:hAnsiTheme="minorHAnsi" w:cstheme="minorHAnsi"/>
          <w:b/>
          <w:sz w:val="20"/>
          <w:szCs w:val="20"/>
        </w:rPr>
      </w:pPr>
    </w:p>
    <w:p w14:paraId="0C82D851" w14:textId="77777777" w:rsidR="00A47669" w:rsidRPr="002A0D1D" w:rsidRDefault="00A47669" w:rsidP="00A47669">
      <w:pPr>
        <w:rPr>
          <w:rFonts w:asciiTheme="minorHAnsi" w:hAnsiTheme="minorHAnsi" w:cstheme="minorHAnsi"/>
          <w:b/>
          <w:bCs/>
        </w:rPr>
      </w:pPr>
      <w:r w:rsidRPr="002A0D1D">
        <w:rPr>
          <w:rFonts w:asciiTheme="minorHAnsi" w:hAnsiTheme="minorHAnsi" w:cstheme="minorHAnsi"/>
          <w:b/>
          <w:bCs/>
        </w:rPr>
        <w:t>1. Podatki o gospodarskem subjektu:</w:t>
      </w:r>
    </w:p>
    <w:p w14:paraId="12B1544D" w14:textId="77777777" w:rsidR="00A47669" w:rsidRPr="005F025F" w:rsidRDefault="00A47669" w:rsidP="00A47669">
      <w:pPr>
        <w:rPr>
          <w:rFonts w:asciiTheme="minorHAnsi" w:hAnsiTheme="minorHAnsi" w:cstheme="minorHAnsi"/>
          <w:i/>
          <w:iCs/>
          <w:sz w:val="20"/>
          <w:szCs w:val="20"/>
        </w:rPr>
      </w:pPr>
      <w:r w:rsidRPr="005F025F">
        <w:rPr>
          <w:rFonts w:asciiTheme="minorHAnsi" w:hAnsiTheme="minorHAnsi" w:cstheme="minorHAnsi"/>
          <w:i/>
          <w:iCs/>
          <w:sz w:val="20"/>
          <w:szCs w:val="20"/>
        </w:rPr>
        <w:t>Firma oz. ime:</w:t>
      </w:r>
    </w:p>
    <w:tbl>
      <w:tblPr>
        <w:tblW w:w="0" w:type="auto"/>
        <w:tblInd w:w="-3" w:type="dxa"/>
        <w:tblLayout w:type="fixed"/>
        <w:tblLook w:val="0000" w:firstRow="0" w:lastRow="0" w:firstColumn="0" w:lastColumn="0" w:noHBand="0" w:noVBand="0"/>
      </w:tblPr>
      <w:tblGrid>
        <w:gridCol w:w="9082"/>
      </w:tblGrid>
      <w:tr w:rsidR="00A47669" w:rsidRPr="005F025F" w14:paraId="4F72D35F" w14:textId="77777777" w:rsidTr="00147874">
        <w:trPr>
          <w:trHeight w:val="411"/>
        </w:trPr>
        <w:sdt>
          <w:sdtPr>
            <w:rPr>
              <w:rFonts w:asciiTheme="minorHAnsi" w:hAnsiTheme="minorHAnsi" w:cstheme="minorHAnsi"/>
            </w:rPr>
            <w:id w:val="-677733642"/>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37FBBC47" w14:textId="5FD5607D" w:rsidR="00A47669" w:rsidRPr="005F025F" w:rsidRDefault="005F025F" w:rsidP="00147874">
                <w:pPr>
                  <w:snapToGrid w:val="0"/>
                  <w:rPr>
                    <w:rFonts w:asciiTheme="minorHAnsi" w:hAnsiTheme="minorHAnsi" w:cstheme="minorHAnsi"/>
                  </w:rPr>
                </w:pPr>
                <w:r w:rsidRPr="005F025F">
                  <w:rPr>
                    <w:rStyle w:val="Besedilooznabemesta"/>
                    <w:rFonts w:asciiTheme="minorHAnsi" w:eastAsiaTheme="majorEastAsia" w:hAnsiTheme="minorHAnsi" w:cstheme="minorHAnsi"/>
                  </w:rPr>
                  <w:t>Kliknite ali tapnite tukaj, če želite vnesti besedilo.</w:t>
                </w:r>
              </w:p>
            </w:tc>
          </w:sdtContent>
        </w:sdt>
      </w:tr>
    </w:tbl>
    <w:p w14:paraId="0323CCB7" w14:textId="77777777" w:rsidR="00A47669" w:rsidRPr="005F025F" w:rsidRDefault="00A47669" w:rsidP="00A47669">
      <w:pPr>
        <w:rPr>
          <w:rFonts w:asciiTheme="minorHAnsi" w:hAnsiTheme="minorHAnsi" w:cstheme="minorHAnsi"/>
          <w:i/>
          <w:iCs/>
          <w:sz w:val="20"/>
          <w:szCs w:val="20"/>
        </w:rPr>
      </w:pPr>
      <w:r w:rsidRPr="005F025F">
        <w:rPr>
          <w:rFonts w:asciiTheme="minorHAnsi" w:hAnsiTheme="minorHAnsi" w:cstheme="minorHAnsi"/>
          <w:i/>
          <w:iCs/>
          <w:sz w:val="20"/>
          <w:szCs w:val="20"/>
        </w:rPr>
        <w:t>Zakoniti zastopnik:</w:t>
      </w:r>
    </w:p>
    <w:tbl>
      <w:tblPr>
        <w:tblW w:w="0" w:type="auto"/>
        <w:tblInd w:w="-3" w:type="dxa"/>
        <w:tblLayout w:type="fixed"/>
        <w:tblLook w:val="0000" w:firstRow="0" w:lastRow="0" w:firstColumn="0" w:lastColumn="0" w:noHBand="0" w:noVBand="0"/>
      </w:tblPr>
      <w:tblGrid>
        <w:gridCol w:w="9082"/>
      </w:tblGrid>
      <w:tr w:rsidR="00A47669" w:rsidRPr="005F025F" w14:paraId="06387621" w14:textId="77777777" w:rsidTr="00147874">
        <w:trPr>
          <w:trHeight w:val="411"/>
        </w:trPr>
        <w:sdt>
          <w:sdtPr>
            <w:rPr>
              <w:rFonts w:asciiTheme="minorHAnsi" w:hAnsiTheme="minorHAnsi" w:cstheme="minorHAnsi"/>
            </w:rPr>
            <w:id w:val="1216926113"/>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0F713CDC" w14:textId="31335E4D" w:rsidR="00A47669" w:rsidRPr="005F025F" w:rsidRDefault="005F025F" w:rsidP="00147874">
                <w:pPr>
                  <w:snapToGrid w:val="0"/>
                  <w:rPr>
                    <w:rFonts w:asciiTheme="minorHAnsi" w:hAnsiTheme="minorHAnsi" w:cstheme="minorHAnsi"/>
                  </w:rPr>
                </w:pPr>
                <w:r w:rsidRPr="005F025F">
                  <w:rPr>
                    <w:rStyle w:val="Besedilooznabemesta"/>
                    <w:rFonts w:asciiTheme="minorHAnsi" w:eastAsiaTheme="majorEastAsia" w:hAnsiTheme="minorHAnsi" w:cstheme="minorHAnsi"/>
                  </w:rPr>
                  <w:t>Kliknite ali tapnite tukaj, če želite vnesti besedilo.</w:t>
                </w:r>
              </w:p>
            </w:tc>
          </w:sdtContent>
        </w:sdt>
      </w:tr>
    </w:tbl>
    <w:p w14:paraId="3F188EEE" w14:textId="77777777" w:rsidR="00A47669" w:rsidRPr="005F025F" w:rsidRDefault="00A47669" w:rsidP="00A47669">
      <w:pPr>
        <w:rPr>
          <w:rFonts w:asciiTheme="minorHAnsi" w:hAnsiTheme="minorHAnsi" w:cstheme="minorHAnsi"/>
          <w:i/>
          <w:iCs/>
          <w:sz w:val="20"/>
          <w:szCs w:val="20"/>
        </w:rPr>
      </w:pPr>
      <w:r w:rsidRPr="005F025F">
        <w:rPr>
          <w:rFonts w:asciiTheme="minorHAnsi" w:hAnsiTheme="minorHAnsi" w:cstheme="minorHAnsi"/>
          <w:i/>
          <w:iCs/>
          <w:sz w:val="20"/>
          <w:szCs w:val="20"/>
        </w:rPr>
        <w:t>Davčna številka in pristojna finančna uprava:</w:t>
      </w:r>
    </w:p>
    <w:tbl>
      <w:tblPr>
        <w:tblW w:w="0" w:type="auto"/>
        <w:tblInd w:w="-3" w:type="dxa"/>
        <w:tblLayout w:type="fixed"/>
        <w:tblLook w:val="0000" w:firstRow="0" w:lastRow="0" w:firstColumn="0" w:lastColumn="0" w:noHBand="0" w:noVBand="0"/>
      </w:tblPr>
      <w:tblGrid>
        <w:gridCol w:w="9082"/>
      </w:tblGrid>
      <w:tr w:rsidR="00A47669" w:rsidRPr="005F025F" w14:paraId="4A00E994" w14:textId="77777777" w:rsidTr="00147874">
        <w:trPr>
          <w:trHeight w:val="411"/>
        </w:trPr>
        <w:sdt>
          <w:sdtPr>
            <w:rPr>
              <w:rFonts w:asciiTheme="minorHAnsi" w:hAnsiTheme="minorHAnsi" w:cstheme="minorHAnsi"/>
            </w:rPr>
            <w:id w:val="-1173034142"/>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2C300A1E" w14:textId="01C2F77D" w:rsidR="00A47669" w:rsidRPr="005F025F" w:rsidRDefault="005F025F" w:rsidP="00147874">
                <w:pPr>
                  <w:snapToGrid w:val="0"/>
                  <w:rPr>
                    <w:rFonts w:asciiTheme="minorHAnsi" w:hAnsiTheme="minorHAnsi" w:cstheme="minorHAnsi"/>
                  </w:rPr>
                </w:pPr>
                <w:r w:rsidRPr="005F025F">
                  <w:rPr>
                    <w:rStyle w:val="Besedilooznabemesta"/>
                    <w:rFonts w:asciiTheme="minorHAnsi" w:eastAsiaTheme="majorEastAsia" w:hAnsiTheme="minorHAnsi" w:cstheme="minorHAnsi"/>
                  </w:rPr>
                  <w:t>Kliknite ali tapnite tukaj, če želite vnesti besedilo.</w:t>
                </w:r>
              </w:p>
            </w:tc>
          </w:sdtContent>
        </w:sdt>
      </w:tr>
    </w:tbl>
    <w:p w14:paraId="200DB3F3" w14:textId="77777777" w:rsidR="00A47669" w:rsidRPr="005F025F" w:rsidRDefault="00A47669" w:rsidP="00A47669">
      <w:pPr>
        <w:rPr>
          <w:rFonts w:asciiTheme="minorHAnsi" w:hAnsiTheme="minorHAnsi" w:cstheme="minorHAnsi"/>
          <w:i/>
          <w:iCs/>
          <w:sz w:val="20"/>
          <w:szCs w:val="20"/>
        </w:rPr>
      </w:pPr>
      <w:r w:rsidRPr="005F025F">
        <w:rPr>
          <w:rFonts w:asciiTheme="minorHAnsi" w:hAnsiTheme="minorHAnsi" w:cstheme="minorHAnsi"/>
          <w:i/>
          <w:iCs/>
          <w:sz w:val="20"/>
          <w:szCs w:val="20"/>
        </w:rPr>
        <w:t>Številka transakcijskega računa:</w:t>
      </w:r>
    </w:p>
    <w:tbl>
      <w:tblPr>
        <w:tblW w:w="0" w:type="auto"/>
        <w:tblInd w:w="-3" w:type="dxa"/>
        <w:tblLayout w:type="fixed"/>
        <w:tblLook w:val="0000" w:firstRow="0" w:lastRow="0" w:firstColumn="0" w:lastColumn="0" w:noHBand="0" w:noVBand="0"/>
      </w:tblPr>
      <w:tblGrid>
        <w:gridCol w:w="9082"/>
      </w:tblGrid>
      <w:tr w:rsidR="00A47669" w:rsidRPr="005F025F" w14:paraId="1E990ADC" w14:textId="77777777" w:rsidTr="00147874">
        <w:trPr>
          <w:trHeight w:val="411"/>
        </w:trPr>
        <w:sdt>
          <w:sdtPr>
            <w:rPr>
              <w:rFonts w:asciiTheme="minorHAnsi" w:hAnsiTheme="minorHAnsi" w:cstheme="minorHAnsi"/>
            </w:rPr>
            <w:id w:val="1204596710"/>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48BD3B4E" w14:textId="64D1F776" w:rsidR="00A47669" w:rsidRPr="005F025F" w:rsidRDefault="005F025F" w:rsidP="00147874">
                <w:pPr>
                  <w:snapToGrid w:val="0"/>
                  <w:rPr>
                    <w:rFonts w:asciiTheme="minorHAnsi" w:hAnsiTheme="minorHAnsi" w:cstheme="minorHAnsi"/>
                  </w:rPr>
                </w:pPr>
                <w:r w:rsidRPr="005F025F">
                  <w:rPr>
                    <w:rStyle w:val="Besedilooznabemesta"/>
                    <w:rFonts w:asciiTheme="minorHAnsi" w:eastAsiaTheme="majorEastAsia" w:hAnsiTheme="minorHAnsi" w:cstheme="minorHAnsi"/>
                  </w:rPr>
                  <w:t>Kliknite ali tapnite tukaj, če želite vnesti besedilo.</w:t>
                </w:r>
              </w:p>
            </w:tc>
          </w:sdtContent>
        </w:sdt>
      </w:tr>
    </w:tbl>
    <w:p w14:paraId="7042667F" w14:textId="77777777" w:rsidR="00A47669" w:rsidRPr="005F025F" w:rsidRDefault="00A47669" w:rsidP="00A47669">
      <w:pPr>
        <w:rPr>
          <w:rFonts w:asciiTheme="minorHAnsi" w:hAnsiTheme="minorHAnsi" w:cstheme="minorHAnsi"/>
          <w:i/>
          <w:iCs/>
          <w:sz w:val="20"/>
          <w:szCs w:val="20"/>
        </w:rPr>
      </w:pPr>
      <w:r w:rsidRPr="005F025F">
        <w:rPr>
          <w:rFonts w:asciiTheme="minorHAnsi" w:hAnsiTheme="minorHAnsi" w:cstheme="minorHAnsi"/>
          <w:i/>
          <w:iCs/>
          <w:sz w:val="20"/>
          <w:szCs w:val="20"/>
        </w:rPr>
        <w:t>Matična številka:</w:t>
      </w:r>
    </w:p>
    <w:tbl>
      <w:tblPr>
        <w:tblW w:w="0" w:type="auto"/>
        <w:tblInd w:w="-3" w:type="dxa"/>
        <w:tblLayout w:type="fixed"/>
        <w:tblLook w:val="0000" w:firstRow="0" w:lastRow="0" w:firstColumn="0" w:lastColumn="0" w:noHBand="0" w:noVBand="0"/>
      </w:tblPr>
      <w:tblGrid>
        <w:gridCol w:w="9082"/>
      </w:tblGrid>
      <w:tr w:rsidR="00A47669" w:rsidRPr="005F025F" w14:paraId="78463167" w14:textId="77777777" w:rsidTr="00147874">
        <w:trPr>
          <w:trHeight w:val="411"/>
        </w:trPr>
        <w:sdt>
          <w:sdtPr>
            <w:rPr>
              <w:rFonts w:asciiTheme="minorHAnsi" w:hAnsiTheme="minorHAnsi" w:cstheme="minorHAnsi"/>
            </w:rPr>
            <w:id w:val="-867748400"/>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3E630867" w14:textId="610A7DA8" w:rsidR="00A47669" w:rsidRPr="005F025F" w:rsidRDefault="005F025F" w:rsidP="00147874">
                <w:pPr>
                  <w:snapToGrid w:val="0"/>
                  <w:rPr>
                    <w:rFonts w:asciiTheme="minorHAnsi" w:hAnsiTheme="minorHAnsi" w:cstheme="minorHAnsi"/>
                  </w:rPr>
                </w:pPr>
                <w:r w:rsidRPr="005F025F">
                  <w:rPr>
                    <w:rStyle w:val="Besedilooznabemesta"/>
                    <w:rFonts w:asciiTheme="minorHAnsi" w:eastAsiaTheme="majorEastAsia" w:hAnsiTheme="minorHAnsi" w:cstheme="minorHAnsi"/>
                  </w:rPr>
                  <w:t>Kliknite ali tapnite tukaj, če želite vnesti besedilo.</w:t>
                </w:r>
              </w:p>
            </w:tc>
          </w:sdtContent>
        </w:sdt>
      </w:tr>
    </w:tbl>
    <w:p w14:paraId="37E24264" w14:textId="77777777" w:rsidR="00A47669" w:rsidRPr="005F025F" w:rsidRDefault="00A47669" w:rsidP="00A47669">
      <w:pPr>
        <w:rPr>
          <w:rFonts w:asciiTheme="minorHAnsi" w:hAnsiTheme="minorHAnsi" w:cstheme="minorHAnsi"/>
          <w:i/>
          <w:iCs/>
          <w:sz w:val="20"/>
          <w:szCs w:val="20"/>
        </w:rPr>
      </w:pPr>
      <w:r w:rsidRPr="005F025F">
        <w:rPr>
          <w:rFonts w:asciiTheme="minorHAnsi" w:hAnsiTheme="minorHAnsi" w:cstheme="minorHAnsi"/>
          <w:i/>
          <w:iCs/>
          <w:sz w:val="20"/>
          <w:szCs w:val="20"/>
        </w:rPr>
        <w:t>Naslov:</w:t>
      </w:r>
    </w:p>
    <w:tbl>
      <w:tblPr>
        <w:tblW w:w="0" w:type="auto"/>
        <w:tblInd w:w="-3" w:type="dxa"/>
        <w:tblLayout w:type="fixed"/>
        <w:tblLook w:val="0000" w:firstRow="0" w:lastRow="0" w:firstColumn="0" w:lastColumn="0" w:noHBand="0" w:noVBand="0"/>
      </w:tblPr>
      <w:tblGrid>
        <w:gridCol w:w="9082"/>
      </w:tblGrid>
      <w:tr w:rsidR="00A47669" w:rsidRPr="005F025F" w14:paraId="3E06624C" w14:textId="77777777" w:rsidTr="00147874">
        <w:trPr>
          <w:trHeight w:val="411"/>
        </w:trPr>
        <w:sdt>
          <w:sdtPr>
            <w:rPr>
              <w:rFonts w:asciiTheme="minorHAnsi" w:hAnsiTheme="minorHAnsi" w:cstheme="minorHAnsi"/>
            </w:rPr>
            <w:id w:val="-653530465"/>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7E19C779" w14:textId="775F5B85" w:rsidR="00A47669" w:rsidRPr="005F025F" w:rsidRDefault="005F025F" w:rsidP="00147874">
                <w:pPr>
                  <w:snapToGrid w:val="0"/>
                  <w:rPr>
                    <w:rFonts w:asciiTheme="minorHAnsi" w:hAnsiTheme="minorHAnsi" w:cstheme="minorHAnsi"/>
                  </w:rPr>
                </w:pPr>
                <w:r w:rsidRPr="005F025F">
                  <w:rPr>
                    <w:rStyle w:val="Besedilooznabemesta"/>
                    <w:rFonts w:asciiTheme="minorHAnsi" w:eastAsiaTheme="majorEastAsia" w:hAnsiTheme="minorHAnsi" w:cstheme="minorHAnsi"/>
                  </w:rPr>
                  <w:t>Kliknite ali tapnite tukaj, če želite vnesti besedilo.</w:t>
                </w:r>
              </w:p>
            </w:tc>
          </w:sdtContent>
        </w:sdt>
      </w:tr>
    </w:tbl>
    <w:p w14:paraId="15F5C279" w14:textId="77777777" w:rsidR="00A47669" w:rsidRPr="005F025F" w:rsidRDefault="00A47669" w:rsidP="00A47669">
      <w:pPr>
        <w:rPr>
          <w:rFonts w:asciiTheme="minorHAnsi" w:hAnsiTheme="minorHAnsi" w:cstheme="minorHAnsi"/>
          <w:i/>
          <w:iCs/>
          <w:sz w:val="20"/>
          <w:szCs w:val="20"/>
        </w:rPr>
      </w:pPr>
      <w:r w:rsidRPr="005F025F">
        <w:rPr>
          <w:rFonts w:asciiTheme="minorHAnsi" w:hAnsiTheme="minorHAnsi" w:cstheme="minorHAnsi"/>
          <w:i/>
          <w:iCs/>
          <w:sz w:val="20"/>
          <w:szCs w:val="20"/>
        </w:rPr>
        <w:t>Številka telefona:</w:t>
      </w:r>
    </w:p>
    <w:tbl>
      <w:tblPr>
        <w:tblW w:w="0" w:type="auto"/>
        <w:tblInd w:w="-3" w:type="dxa"/>
        <w:tblLayout w:type="fixed"/>
        <w:tblLook w:val="0000" w:firstRow="0" w:lastRow="0" w:firstColumn="0" w:lastColumn="0" w:noHBand="0" w:noVBand="0"/>
      </w:tblPr>
      <w:tblGrid>
        <w:gridCol w:w="9082"/>
      </w:tblGrid>
      <w:tr w:rsidR="00A47669" w:rsidRPr="005F025F" w14:paraId="74B3CBC7" w14:textId="77777777" w:rsidTr="00147874">
        <w:trPr>
          <w:trHeight w:val="411"/>
        </w:trPr>
        <w:sdt>
          <w:sdtPr>
            <w:rPr>
              <w:rFonts w:asciiTheme="minorHAnsi" w:hAnsiTheme="minorHAnsi" w:cstheme="minorHAnsi"/>
            </w:rPr>
            <w:id w:val="2128430935"/>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10324CAA" w14:textId="21B2E0DD" w:rsidR="00A47669" w:rsidRPr="005F025F" w:rsidRDefault="005F025F" w:rsidP="00147874">
                <w:pPr>
                  <w:snapToGrid w:val="0"/>
                  <w:rPr>
                    <w:rFonts w:asciiTheme="minorHAnsi" w:hAnsiTheme="minorHAnsi" w:cstheme="minorHAnsi"/>
                  </w:rPr>
                </w:pPr>
                <w:r w:rsidRPr="005F025F">
                  <w:rPr>
                    <w:rStyle w:val="Besedilooznabemesta"/>
                    <w:rFonts w:asciiTheme="minorHAnsi" w:eastAsiaTheme="majorEastAsia" w:hAnsiTheme="minorHAnsi" w:cstheme="minorHAnsi"/>
                  </w:rPr>
                  <w:t>Kliknite ali tapnite tukaj, če želite vnesti besedilo.</w:t>
                </w:r>
              </w:p>
            </w:tc>
          </w:sdtContent>
        </w:sdt>
      </w:tr>
    </w:tbl>
    <w:p w14:paraId="309D9013" w14:textId="77777777" w:rsidR="00A47669" w:rsidRPr="005F025F" w:rsidRDefault="00A47669" w:rsidP="00A47669">
      <w:pPr>
        <w:rPr>
          <w:rFonts w:asciiTheme="minorHAnsi" w:hAnsiTheme="minorHAnsi" w:cstheme="minorHAnsi"/>
          <w:i/>
          <w:iCs/>
          <w:sz w:val="20"/>
          <w:szCs w:val="20"/>
        </w:rPr>
      </w:pPr>
      <w:r w:rsidRPr="005F025F">
        <w:rPr>
          <w:rFonts w:asciiTheme="minorHAnsi" w:hAnsiTheme="minorHAnsi" w:cstheme="minorHAnsi"/>
          <w:i/>
          <w:iCs/>
          <w:sz w:val="20"/>
          <w:szCs w:val="20"/>
        </w:rPr>
        <w:t>Elektronska pošta za obveščanje ponudnika:</w:t>
      </w:r>
    </w:p>
    <w:tbl>
      <w:tblPr>
        <w:tblW w:w="0" w:type="auto"/>
        <w:tblInd w:w="-3" w:type="dxa"/>
        <w:tblLayout w:type="fixed"/>
        <w:tblLook w:val="0000" w:firstRow="0" w:lastRow="0" w:firstColumn="0" w:lastColumn="0" w:noHBand="0" w:noVBand="0"/>
      </w:tblPr>
      <w:tblGrid>
        <w:gridCol w:w="9082"/>
      </w:tblGrid>
      <w:tr w:rsidR="00A47669" w:rsidRPr="005F025F" w14:paraId="2F7DB0AB" w14:textId="77777777" w:rsidTr="00147874">
        <w:trPr>
          <w:trHeight w:val="411"/>
        </w:trPr>
        <w:sdt>
          <w:sdtPr>
            <w:rPr>
              <w:rFonts w:asciiTheme="minorHAnsi" w:hAnsiTheme="minorHAnsi" w:cstheme="minorHAnsi"/>
            </w:rPr>
            <w:id w:val="-1454166217"/>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27ACE944" w14:textId="02A579FB" w:rsidR="00A47669" w:rsidRPr="005F025F" w:rsidRDefault="005F025F" w:rsidP="00147874">
                <w:pPr>
                  <w:snapToGrid w:val="0"/>
                  <w:rPr>
                    <w:rFonts w:asciiTheme="minorHAnsi" w:hAnsiTheme="minorHAnsi" w:cstheme="minorHAnsi"/>
                  </w:rPr>
                </w:pPr>
                <w:r w:rsidRPr="005F025F">
                  <w:rPr>
                    <w:rStyle w:val="Besedilooznabemesta"/>
                    <w:rFonts w:asciiTheme="minorHAnsi" w:eastAsiaTheme="majorEastAsia" w:hAnsiTheme="minorHAnsi" w:cstheme="minorHAnsi"/>
                  </w:rPr>
                  <w:t>Kliknite ali tapnite tukaj, če želite vnesti besedilo.</w:t>
                </w:r>
              </w:p>
            </w:tc>
          </w:sdtContent>
        </w:sdt>
      </w:tr>
    </w:tbl>
    <w:p w14:paraId="03EF573B" w14:textId="77777777" w:rsidR="00A47669" w:rsidRPr="005F025F" w:rsidRDefault="00A47669" w:rsidP="00A47669">
      <w:pPr>
        <w:rPr>
          <w:rFonts w:asciiTheme="minorHAnsi" w:hAnsiTheme="minorHAnsi" w:cstheme="minorHAnsi"/>
          <w:i/>
          <w:iCs/>
          <w:sz w:val="20"/>
          <w:szCs w:val="20"/>
        </w:rPr>
      </w:pPr>
      <w:r w:rsidRPr="005F025F">
        <w:rPr>
          <w:rFonts w:asciiTheme="minorHAnsi" w:hAnsiTheme="minorHAnsi" w:cstheme="minorHAnsi"/>
          <w:i/>
          <w:iCs/>
          <w:sz w:val="20"/>
          <w:szCs w:val="20"/>
        </w:rPr>
        <w:t>Kontaktna oseba ponudnika za obveščanje:</w:t>
      </w:r>
    </w:p>
    <w:tbl>
      <w:tblPr>
        <w:tblW w:w="0" w:type="auto"/>
        <w:tblInd w:w="-3" w:type="dxa"/>
        <w:tblLayout w:type="fixed"/>
        <w:tblLook w:val="0000" w:firstRow="0" w:lastRow="0" w:firstColumn="0" w:lastColumn="0" w:noHBand="0" w:noVBand="0"/>
      </w:tblPr>
      <w:tblGrid>
        <w:gridCol w:w="9082"/>
      </w:tblGrid>
      <w:tr w:rsidR="00A47669" w:rsidRPr="005F025F" w14:paraId="59CFF45B" w14:textId="77777777" w:rsidTr="00147874">
        <w:trPr>
          <w:trHeight w:val="411"/>
        </w:trPr>
        <w:sdt>
          <w:sdtPr>
            <w:rPr>
              <w:rFonts w:asciiTheme="minorHAnsi" w:hAnsiTheme="minorHAnsi" w:cstheme="minorHAnsi"/>
            </w:rPr>
            <w:id w:val="622739125"/>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0FF23460" w14:textId="2F908FFC" w:rsidR="00A47669" w:rsidRPr="005F025F" w:rsidRDefault="005F025F" w:rsidP="00147874">
                <w:pPr>
                  <w:snapToGrid w:val="0"/>
                  <w:rPr>
                    <w:rFonts w:asciiTheme="minorHAnsi" w:hAnsiTheme="minorHAnsi" w:cstheme="minorHAnsi"/>
                  </w:rPr>
                </w:pPr>
                <w:r w:rsidRPr="005F025F">
                  <w:rPr>
                    <w:rStyle w:val="Besedilooznabemesta"/>
                    <w:rFonts w:asciiTheme="minorHAnsi" w:eastAsiaTheme="majorEastAsia" w:hAnsiTheme="minorHAnsi" w:cstheme="minorHAnsi"/>
                  </w:rPr>
                  <w:t>Kliknite ali tapnite tukaj, če želite vnesti besedilo.</w:t>
                </w:r>
              </w:p>
            </w:tc>
          </w:sdtContent>
        </w:sdt>
      </w:tr>
    </w:tbl>
    <w:p w14:paraId="19DE2AB7" w14:textId="64400EF5" w:rsidR="00A47669" w:rsidRPr="005F025F" w:rsidRDefault="00A47669" w:rsidP="00A47669">
      <w:pPr>
        <w:rPr>
          <w:rFonts w:asciiTheme="minorHAnsi" w:hAnsiTheme="minorHAnsi" w:cstheme="minorHAnsi"/>
          <w:i/>
          <w:iCs/>
          <w:sz w:val="20"/>
          <w:szCs w:val="20"/>
        </w:rPr>
      </w:pPr>
      <w:r w:rsidRPr="005F025F">
        <w:rPr>
          <w:rFonts w:asciiTheme="minorHAnsi" w:hAnsiTheme="minorHAnsi" w:cstheme="minorHAnsi"/>
          <w:i/>
          <w:iCs/>
          <w:sz w:val="20"/>
          <w:szCs w:val="20"/>
        </w:rPr>
        <w:t xml:space="preserve">Odgovorna oseba za podpis </w:t>
      </w:r>
      <w:r w:rsidR="0035614A" w:rsidRPr="005F025F">
        <w:rPr>
          <w:rFonts w:asciiTheme="minorHAnsi" w:hAnsiTheme="minorHAnsi" w:cstheme="minorHAnsi"/>
          <w:i/>
          <w:iCs/>
          <w:sz w:val="20"/>
          <w:szCs w:val="20"/>
        </w:rPr>
        <w:t>pogodbe</w:t>
      </w:r>
    </w:p>
    <w:tbl>
      <w:tblPr>
        <w:tblW w:w="0" w:type="auto"/>
        <w:tblInd w:w="-3" w:type="dxa"/>
        <w:tblLayout w:type="fixed"/>
        <w:tblLook w:val="0000" w:firstRow="0" w:lastRow="0" w:firstColumn="0" w:lastColumn="0" w:noHBand="0" w:noVBand="0"/>
      </w:tblPr>
      <w:tblGrid>
        <w:gridCol w:w="9082"/>
      </w:tblGrid>
      <w:tr w:rsidR="00A47669" w:rsidRPr="005F025F" w14:paraId="1B285F24" w14:textId="77777777" w:rsidTr="00147874">
        <w:trPr>
          <w:trHeight w:val="411"/>
        </w:trPr>
        <w:sdt>
          <w:sdtPr>
            <w:rPr>
              <w:rFonts w:asciiTheme="minorHAnsi" w:hAnsiTheme="minorHAnsi" w:cstheme="minorHAnsi"/>
            </w:rPr>
            <w:id w:val="-1169715557"/>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7B197848" w14:textId="354D50CB" w:rsidR="00A47669" w:rsidRPr="005F025F" w:rsidRDefault="005F025F" w:rsidP="00147874">
                <w:pPr>
                  <w:snapToGrid w:val="0"/>
                  <w:rPr>
                    <w:rFonts w:asciiTheme="minorHAnsi" w:hAnsiTheme="minorHAnsi" w:cstheme="minorHAnsi"/>
                  </w:rPr>
                </w:pPr>
                <w:r w:rsidRPr="005F025F">
                  <w:rPr>
                    <w:rStyle w:val="Besedilooznabemesta"/>
                    <w:rFonts w:asciiTheme="minorHAnsi" w:eastAsiaTheme="majorEastAsia" w:hAnsiTheme="minorHAnsi" w:cstheme="minorHAnsi"/>
                  </w:rPr>
                  <w:t>Kliknite ali tapnite tukaj, če želite vnesti besedilo.</w:t>
                </w:r>
              </w:p>
            </w:tc>
          </w:sdtContent>
        </w:sdt>
      </w:tr>
    </w:tbl>
    <w:p w14:paraId="21F7E9D0" w14:textId="6A8E03F8" w:rsidR="00A47669" w:rsidRPr="005F025F" w:rsidRDefault="00A47669" w:rsidP="00A47669">
      <w:pPr>
        <w:rPr>
          <w:rFonts w:asciiTheme="minorHAnsi" w:hAnsiTheme="minorHAnsi" w:cstheme="minorHAnsi"/>
          <w:i/>
          <w:iCs/>
          <w:sz w:val="20"/>
          <w:szCs w:val="20"/>
        </w:rPr>
      </w:pPr>
      <w:r w:rsidRPr="005F025F">
        <w:rPr>
          <w:rFonts w:asciiTheme="minorHAnsi" w:hAnsiTheme="minorHAnsi" w:cstheme="minorHAnsi"/>
          <w:i/>
          <w:iCs/>
          <w:sz w:val="20"/>
          <w:szCs w:val="20"/>
        </w:rPr>
        <w:t xml:space="preserve">Odgovorna oseba za izvajanje </w:t>
      </w:r>
      <w:r w:rsidR="0035614A" w:rsidRPr="005F025F">
        <w:rPr>
          <w:rFonts w:asciiTheme="minorHAnsi" w:hAnsiTheme="minorHAnsi" w:cstheme="minorHAnsi"/>
          <w:i/>
          <w:iCs/>
          <w:sz w:val="20"/>
          <w:szCs w:val="20"/>
        </w:rPr>
        <w:t>pogodbe</w:t>
      </w:r>
      <w:r w:rsidRPr="005F025F">
        <w:rPr>
          <w:rFonts w:asciiTheme="minorHAnsi" w:hAnsiTheme="minorHAnsi" w:cstheme="minorHAnsi"/>
          <w:i/>
          <w:iCs/>
          <w:sz w:val="20"/>
          <w:szCs w:val="20"/>
        </w:rPr>
        <w:t xml:space="preserve"> (ime in priimek, tel., el. naslov):</w:t>
      </w:r>
    </w:p>
    <w:tbl>
      <w:tblPr>
        <w:tblW w:w="0" w:type="auto"/>
        <w:tblInd w:w="-3" w:type="dxa"/>
        <w:tblLayout w:type="fixed"/>
        <w:tblLook w:val="0000" w:firstRow="0" w:lastRow="0" w:firstColumn="0" w:lastColumn="0" w:noHBand="0" w:noVBand="0"/>
      </w:tblPr>
      <w:tblGrid>
        <w:gridCol w:w="9082"/>
      </w:tblGrid>
      <w:tr w:rsidR="00A47669" w:rsidRPr="005F025F" w14:paraId="086132AF" w14:textId="77777777" w:rsidTr="00147874">
        <w:trPr>
          <w:trHeight w:val="411"/>
        </w:trPr>
        <w:sdt>
          <w:sdtPr>
            <w:rPr>
              <w:rFonts w:asciiTheme="minorHAnsi" w:hAnsiTheme="minorHAnsi" w:cstheme="minorHAnsi"/>
            </w:rPr>
            <w:id w:val="-102801214"/>
            <w:placeholder>
              <w:docPart w:val="37F939333C4C4817BDCD66AE3EFA002D"/>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3ED18ED4" w14:textId="2134C760" w:rsidR="00A47669" w:rsidRPr="005F025F" w:rsidRDefault="005F025F" w:rsidP="00147874">
                <w:pPr>
                  <w:snapToGrid w:val="0"/>
                  <w:rPr>
                    <w:rFonts w:asciiTheme="minorHAnsi" w:hAnsiTheme="minorHAnsi" w:cstheme="minorHAnsi"/>
                  </w:rPr>
                </w:pPr>
                <w:r w:rsidRPr="005F025F">
                  <w:rPr>
                    <w:rStyle w:val="Besedilooznabemesta"/>
                    <w:rFonts w:asciiTheme="minorHAnsi" w:eastAsiaTheme="majorEastAsia" w:hAnsiTheme="minorHAnsi" w:cstheme="minorHAnsi"/>
                  </w:rPr>
                  <w:t>Kliknite ali tapnite tukaj, če želite vnesti besedilo.</w:t>
                </w:r>
              </w:p>
            </w:tc>
          </w:sdtContent>
        </w:sdt>
      </w:tr>
    </w:tbl>
    <w:p w14:paraId="13E22AFC" w14:textId="77777777" w:rsidR="00A47669" w:rsidRPr="002A0D1D" w:rsidRDefault="00A47669" w:rsidP="00A47669">
      <w:pPr>
        <w:rPr>
          <w:rFonts w:asciiTheme="minorHAnsi" w:hAnsiTheme="minorHAnsi" w:cstheme="minorHAnsi"/>
          <w:i/>
        </w:rPr>
      </w:pPr>
      <w:r w:rsidRPr="002A0D1D">
        <w:rPr>
          <w:rFonts w:asciiTheme="minorHAnsi" w:hAnsiTheme="minorHAnsi" w:cstheme="minorHAnsi"/>
        </w:rPr>
        <w:t xml:space="preserve">Ponudnik spada v kategorijo mikro, malih ali srednjih podjetij: </w:t>
      </w:r>
      <w:r>
        <w:rPr>
          <w:rFonts w:asciiTheme="minorHAnsi" w:hAnsiTheme="minorHAnsi" w:cstheme="minorHAnsi"/>
          <w:i/>
        </w:rPr>
        <w:t>(</w:t>
      </w:r>
      <w:r w:rsidRPr="002A0D1D">
        <w:rPr>
          <w:rFonts w:asciiTheme="minorHAnsi" w:hAnsiTheme="minorHAnsi" w:cstheme="minorHAnsi"/>
          <w:i/>
        </w:rPr>
        <w:t>ustrezno označite)</w:t>
      </w:r>
    </w:p>
    <w:p w14:paraId="6697BCFE" w14:textId="77777777" w:rsidR="00A47669" w:rsidRPr="002A0D1D" w:rsidRDefault="00000000" w:rsidP="00A47669">
      <w:pPr>
        <w:pStyle w:val="Odstavekseznama"/>
        <w:rPr>
          <w:rFonts w:asciiTheme="minorHAnsi" w:hAnsiTheme="minorHAnsi" w:cstheme="minorHAnsi"/>
          <w:sz w:val="22"/>
          <w:szCs w:val="22"/>
        </w:rPr>
      </w:pPr>
      <w:sdt>
        <w:sdtPr>
          <w:rPr>
            <w:rFonts w:asciiTheme="minorHAnsi" w:hAnsiTheme="minorHAnsi" w:cstheme="minorHAnsi"/>
            <w:sz w:val="22"/>
            <w:szCs w:val="22"/>
          </w:rPr>
          <w:id w:val="-1857646021"/>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sz w:val="22"/>
              <w:szCs w:val="22"/>
            </w:rPr>
            <w:t>☐</w:t>
          </w:r>
        </w:sdtContent>
      </w:sdt>
      <w:r w:rsidR="00A47669" w:rsidRPr="002A0D1D">
        <w:rPr>
          <w:rFonts w:asciiTheme="minorHAnsi" w:hAnsiTheme="minorHAnsi" w:cstheme="minorHAnsi"/>
          <w:sz w:val="22"/>
          <w:szCs w:val="22"/>
        </w:rPr>
        <w:t xml:space="preserve"> DA</w:t>
      </w:r>
    </w:p>
    <w:p w14:paraId="663A45FF" w14:textId="77777777" w:rsidR="00A47669" w:rsidRPr="002A0D1D" w:rsidRDefault="00000000" w:rsidP="00A47669">
      <w:pPr>
        <w:pStyle w:val="Odstavekseznama"/>
        <w:rPr>
          <w:rFonts w:asciiTheme="minorHAnsi" w:hAnsiTheme="minorHAnsi" w:cstheme="minorHAnsi"/>
          <w:sz w:val="22"/>
          <w:szCs w:val="22"/>
        </w:rPr>
      </w:pPr>
      <w:sdt>
        <w:sdtPr>
          <w:rPr>
            <w:rFonts w:asciiTheme="minorHAnsi" w:hAnsiTheme="minorHAnsi" w:cstheme="minorHAnsi"/>
            <w:sz w:val="22"/>
            <w:szCs w:val="22"/>
          </w:rPr>
          <w:id w:val="1197898108"/>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sz w:val="22"/>
              <w:szCs w:val="22"/>
            </w:rPr>
            <w:t>☐</w:t>
          </w:r>
        </w:sdtContent>
      </w:sdt>
      <w:r w:rsidR="00A47669" w:rsidRPr="002A0D1D">
        <w:rPr>
          <w:rFonts w:asciiTheme="minorHAnsi" w:hAnsiTheme="minorHAnsi" w:cstheme="minorHAnsi"/>
          <w:sz w:val="22"/>
          <w:szCs w:val="22"/>
        </w:rPr>
        <w:t xml:space="preserve"> NE</w:t>
      </w:r>
    </w:p>
    <w:p w14:paraId="649C2CCA" w14:textId="77777777" w:rsidR="00A47669" w:rsidRPr="00BB23A9" w:rsidRDefault="00A47669" w:rsidP="00A47669">
      <w:pPr>
        <w:rPr>
          <w:rFonts w:asciiTheme="minorHAnsi" w:hAnsiTheme="minorHAnsi" w:cstheme="minorHAnsi"/>
          <w:sz w:val="20"/>
          <w:szCs w:val="20"/>
        </w:rPr>
      </w:pPr>
    </w:p>
    <w:p w14:paraId="566F2377" w14:textId="77777777" w:rsidR="00A47669" w:rsidRPr="002A0D1D" w:rsidRDefault="00A47669" w:rsidP="00A47669">
      <w:pPr>
        <w:rPr>
          <w:rFonts w:asciiTheme="minorHAnsi" w:hAnsiTheme="minorHAnsi" w:cstheme="minorHAnsi"/>
          <w:i/>
          <w:iCs/>
        </w:rPr>
      </w:pPr>
      <w:r w:rsidRPr="002A0D1D">
        <w:rPr>
          <w:rFonts w:asciiTheme="minorHAnsi" w:hAnsiTheme="minorHAnsi" w:cstheme="minorHAnsi"/>
          <w:b/>
        </w:rPr>
        <w:t>2. Skupna ponudba</w:t>
      </w:r>
      <w:r w:rsidRPr="002A0D1D">
        <w:rPr>
          <w:rFonts w:asciiTheme="minorHAnsi" w:hAnsiTheme="minorHAnsi" w:cstheme="minorHAnsi"/>
        </w:rPr>
        <w:t xml:space="preserve"> </w:t>
      </w:r>
      <w:r w:rsidRPr="002A0D1D">
        <w:rPr>
          <w:rFonts w:asciiTheme="minorHAnsi" w:hAnsiTheme="minorHAnsi" w:cstheme="minorHAnsi"/>
          <w:i/>
          <w:iCs/>
        </w:rPr>
        <w:t>(ponudniki izpolnijo, če so predložili skupno ponudbo)</w:t>
      </w:r>
    </w:p>
    <w:p w14:paraId="00B05D28" w14:textId="77777777" w:rsidR="00A47669" w:rsidRPr="00BB23A9" w:rsidRDefault="00A47669" w:rsidP="00A47669">
      <w:pPr>
        <w:rPr>
          <w:rFonts w:asciiTheme="minorHAnsi" w:hAnsiTheme="minorHAnsi" w:cstheme="minorHAnsi"/>
          <w:sz w:val="20"/>
          <w:szCs w:val="20"/>
        </w:rPr>
      </w:pPr>
    </w:p>
    <w:p w14:paraId="08F2819B"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594"/>
      </w:tblGrid>
      <w:tr w:rsidR="00A47669" w:rsidRPr="002A0D1D" w14:paraId="119E00AC" w14:textId="77777777" w:rsidTr="00147874">
        <w:tc>
          <w:tcPr>
            <w:tcW w:w="468" w:type="dxa"/>
          </w:tcPr>
          <w:p w14:paraId="5A62C205"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Št.</w:t>
            </w:r>
          </w:p>
        </w:tc>
        <w:tc>
          <w:tcPr>
            <w:tcW w:w="8818" w:type="dxa"/>
          </w:tcPr>
          <w:p w14:paraId="19BA0D54" w14:textId="77777777" w:rsidR="00A47669" w:rsidRPr="002A0D1D" w:rsidRDefault="00A47669" w:rsidP="00147874">
            <w:pPr>
              <w:rPr>
                <w:rFonts w:asciiTheme="minorHAnsi" w:hAnsiTheme="minorHAnsi" w:cstheme="minorHAnsi"/>
              </w:rPr>
            </w:pPr>
            <w:r w:rsidRPr="002A0D1D">
              <w:rPr>
                <w:rFonts w:asciiTheme="minorHAnsi" w:hAnsiTheme="minorHAnsi" w:cstheme="minorHAnsi"/>
              </w:rPr>
              <w:t>Naziv partnerja v skupni ponudbi</w:t>
            </w:r>
          </w:p>
        </w:tc>
      </w:tr>
      <w:tr w:rsidR="00A47669" w:rsidRPr="002A0D1D" w14:paraId="19B6046E" w14:textId="77777777" w:rsidTr="00147874">
        <w:tc>
          <w:tcPr>
            <w:tcW w:w="468" w:type="dxa"/>
          </w:tcPr>
          <w:p w14:paraId="758C7FF4"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1</w:t>
            </w:r>
          </w:p>
        </w:tc>
        <w:sdt>
          <w:sdtPr>
            <w:rPr>
              <w:rFonts w:asciiTheme="minorHAnsi" w:hAnsiTheme="minorHAnsi" w:cstheme="minorHAnsi"/>
            </w:rPr>
            <w:id w:val="-122315119"/>
            <w:placeholder>
              <w:docPart w:val="DDB14DA21881484287B89FC8484751BE"/>
            </w:placeholder>
            <w:showingPlcHdr/>
            <w:text/>
          </w:sdtPr>
          <w:sdtContent>
            <w:tc>
              <w:tcPr>
                <w:tcW w:w="8818" w:type="dxa"/>
              </w:tcPr>
              <w:p w14:paraId="2A1599B2" w14:textId="78E7FD80" w:rsidR="00A47669" w:rsidRPr="005F025F" w:rsidRDefault="005F025F" w:rsidP="00147874">
                <w:pPr>
                  <w:rPr>
                    <w:rFonts w:asciiTheme="minorHAnsi" w:hAnsiTheme="minorHAnsi" w:cstheme="minorHAnsi"/>
                  </w:rPr>
                </w:pPr>
                <w:r w:rsidRPr="005F025F">
                  <w:rPr>
                    <w:rStyle w:val="Besedilooznabemesta"/>
                    <w:rFonts w:asciiTheme="minorHAnsi" w:eastAsiaTheme="majorEastAsia" w:hAnsiTheme="minorHAnsi" w:cstheme="minorHAnsi"/>
                  </w:rPr>
                  <w:t>Kliknite ali tapnite tukaj, če želite vnesti besedilo.</w:t>
                </w:r>
              </w:p>
            </w:tc>
          </w:sdtContent>
        </w:sdt>
      </w:tr>
      <w:tr w:rsidR="00A47669" w:rsidRPr="002A0D1D" w14:paraId="5BBB0EBE" w14:textId="77777777" w:rsidTr="00147874">
        <w:tc>
          <w:tcPr>
            <w:tcW w:w="468" w:type="dxa"/>
          </w:tcPr>
          <w:p w14:paraId="76D49D5D"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2</w:t>
            </w:r>
          </w:p>
        </w:tc>
        <w:sdt>
          <w:sdtPr>
            <w:rPr>
              <w:rFonts w:asciiTheme="minorHAnsi" w:hAnsiTheme="minorHAnsi" w:cstheme="minorHAnsi"/>
            </w:rPr>
            <w:id w:val="402568749"/>
            <w:placeholder>
              <w:docPart w:val="DDB14DA21881484287B89FC8484751BE"/>
            </w:placeholder>
            <w:showingPlcHdr/>
            <w:text/>
          </w:sdtPr>
          <w:sdtContent>
            <w:tc>
              <w:tcPr>
                <w:tcW w:w="8818" w:type="dxa"/>
              </w:tcPr>
              <w:p w14:paraId="55A5FBD5" w14:textId="2505F9DD" w:rsidR="00A47669" w:rsidRPr="005F025F" w:rsidRDefault="005F025F" w:rsidP="00147874">
                <w:pPr>
                  <w:rPr>
                    <w:rFonts w:asciiTheme="minorHAnsi" w:hAnsiTheme="minorHAnsi" w:cstheme="minorHAnsi"/>
                  </w:rPr>
                </w:pPr>
                <w:r w:rsidRPr="005F025F">
                  <w:rPr>
                    <w:rStyle w:val="Besedilooznabemesta"/>
                    <w:rFonts w:asciiTheme="minorHAnsi" w:eastAsiaTheme="majorEastAsia" w:hAnsiTheme="minorHAnsi" w:cstheme="minorHAnsi"/>
                  </w:rPr>
                  <w:t>Kliknite ali tapnite tukaj, če želite vnesti besedilo.</w:t>
                </w:r>
              </w:p>
            </w:tc>
          </w:sdtContent>
        </w:sdt>
      </w:tr>
      <w:tr w:rsidR="00A47669" w:rsidRPr="002A0D1D" w14:paraId="294EA87A" w14:textId="77777777" w:rsidTr="00147874">
        <w:tc>
          <w:tcPr>
            <w:tcW w:w="468" w:type="dxa"/>
          </w:tcPr>
          <w:p w14:paraId="32316C3C"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lastRenderedPageBreak/>
              <w:t>3</w:t>
            </w:r>
          </w:p>
        </w:tc>
        <w:sdt>
          <w:sdtPr>
            <w:rPr>
              <w:rFonts w:asciiTheme="minorHAnsi" w:hAnsiTheme="minorHAnsi" w:cstheme="minorHAnsi"/>
            </w:rPr>
            <w:id w:val="-705639471"/>
            <w:placeholder>
              <w:docPart w:val="DDB14DA21881484287B89FC8484751BE"/>
            </w:placeholder>
            <w:showingPlcHdr/>
            <w:text/>
          </w:sdtPr>
          <w:sdtContent>
            <w:tc>
              <w:tcPr>
                <w:tcW w:w="8818" w:type="dxa"/>
              </w:tcPr>
              <w:p w14:paraId="2D121224" w14:textId="5CE1D81B" w:rsidR="00A47669" w:rsidRPr="005F025F" w:rsidRDefault="005F025F" w:rsidP="00147874">
                <w:pPr>
                  <w:rPr>
                    <w:rFonts w:asciiTheme="minorHAnsi" w:hAnsiTheme="minorHAnsi" w:cstheme="minorHAnsi"/>
                  </w:rPr>
                </w:pPr>
                <w:r w:rsidRPr="005F025F">
                  <w:rPr>
                    <w:rStyle w:val="Besedilooznabemesta"/>
                    <w:rFonts w:asciiTheme="minorHAnsi" w:eastAsiaTheme="majorEastAsia" w:hAnsiTheme="minorHAnsi" w:cstheme="minorHAnsi"/>
                  </w:rPr>
                  <w:t>Kliknite ali tapnite tukaj, če želite vnesti besedilo.</w:t>
                </w:r>
              </w:p>
            </w:tc>
          </w:sdtContent>
        </w:sdt>
      </w:tr>
    </w:tbl>
    <w:p w14:paraId="0E2EEB75" w14:textId="77777777" w:rsidR="00A347C6" w:rsidRDefault="00A347C6" w:rsidP="00A47669">
      <w:pPr>
        <w:jc w:val="both"/>
        <w:rPr>
          <w:rFonts w:asciiTheme="minorHAnsi" w:hAnsiTheme="minorHAnsi" w:cstheme="minorHAnsi"/>
          <w:i/>
        </w:rPr>
      </w:pPr>
    </w:p>
    <w:p w14:paraId="49A2090A" w14:textId="23339D86" w:rsidR="00A47669" w:rsidRPr="002A0D1D" w:rsidRDefault="00A47669" w:rsidP="00A47669">
      <w:pPr>
        <w:jc w:val="both"/>
        <w:rPr>
          <w:rFonts w:asciiTheme="minorHAnsi" w:hAnsiTheme="minorHAnsi" w:cstheme="minorHAnsi"/>
          <w:i/>
        </w:rPr>
      </w:pPr>
      <w:r w:rsidRPr="002A0D1D">
        <w:rPr>
          <w:rFonts w:asciiTheme="minorHAnsi" w:hAnsiTheme="minorHAnsi" w:cstheme="minorHAnsi"/>
          <w:i/>
        </w:rPr>
        <w:t xml:space="preserve">Podatki o partnerju v skupni ponudbi (ponudnik kopira podatke o gospodarskem subjektu pod točko 1. in izpolni v celoti za vsakega od partnerjev v skupni ponudbi). </w:t>
      </w:r>
    </w:p>
    <w:p w14:paraId="6841B1BA" w14:textId="77777777" w:rsidR="00A47669" w:rsidRPr="00BB23A9" w:rsidRDefault="00A47669" w:rsidP="00A47669">
      <w:pPr>
        <w:rPr>
          <w:rFonts w:asciiTheme="minorHAnsi" w:hAnsiTheme="minorHAnsi" w:cstheme="minorHAnsi"/>
          <w:sz w:val="20"/>
          <w:szCs w:val="20"/>
        </w:rPr>
      </w:pPr>
    </w:p>
    <w:p w14:paraId="3B4C1865" w14:textId="77777777" w:rsidR="00A47669" w:rsidRPr="002A0D1D" w:rsidRDefault="00A47669" w:rsidP="00A47669">
      <w:pPr>
        <w:rPr>
          <w:rFonts w:asciiTheme="minorHAnsi" w:hAnsiTheme="minorHAnsi" w:cstheme="minorHAnsi"/>
          <w:b/>
        </w:rPr>
      </w:pPr>
      <w:r w:rsidRPr="002A0D1D">
        <w:rPr>
          <w:rFonts w:asciiTheme="minorHAnsi" w:hAnsiTheme="minorHAnsi" w:cstheme="minorHAnsi"/>
          <w:b/>
        </w:rPr>
        <w:t>3. Nastopanje s podizvajalci</w:t>
      </w:r>
    </w:p>
    <w:p w14:paraId="71509CC7" w14:textId="77777777" w:rsidR="00A47669" w:rsidRPr="00BB23A9" w:rsidRDefault="00A47669" w:rsidP="00A47669">
      <w:pPr>
        <w:rPr>
          <w:rFonts w:asciiTheme="minorHAnsi" w:hAnsiTheme="minorHAnsi" w:cstheme="minorHAnsi"/>
          <w:b/>
          <w:sz w:val="20"/>
          <w:szCs w:val="20"/>
        </w:rPr>
      </w:pPr>
    </w:p>
    <w:p w14:paraId="3C9B6013"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 xml:space="preserve">Ponudnik nastopa s podizvajalci </w:t>
      </w:r>
      <w:r w:rsidRPr="002A0D1D">
        <w:rPr>
          <w:rFonts w:asciiTheme="minorHAnsi" w:hAnsiTheme="minorHAnsi" w:cstheme="minorHAnsi"/>
          <w:i/>
        </w:rPr>
        <w:t>(ustrezno označite)</w:t>
      </w:r>
    </w:p>
    <w:p w14:paraId="2FC19464" w14:textId="77777777" w:rsidR="00A47669" w:rsidRPr="002A0D1D" w:rsidRDefault="00000000" w:rsidP="00A47669">
      <w:pPr>
        <w:pStyle w:val="Odstavekseznama"/>
        <w:rPr>
          <w:rFonts w:asciiTheme="minorHAnsi" w:hAnsiTheme="minorHAnsi" w:cstheme="minorHAnsi"/>
        </w:rPr>
      </w:pPr>
      <w:sdt>
        <w:sdtPr>
          <w:rPr>
            <w:rFonts w:asciiTheme="minorHAnsi" w:hAnsiTheme="minorHAnsi" w:cstheme="minorHAnsi"/>
          </w:rPr>
          <w:id w:val="-729159857"/>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rPr>
            <w:t>☐</w:t>
          </w:r>
        </w:sdtContent>
      </w:sdt>
      <w:r w:rsidR="00A47669" w:rsidRPr="002A0D1D">
        <w:rPr>
          <w:rFonts w:asciiTheme="minorHAnsi" w:hAnsiTheme="minorHAnsi" w:cstheme="minorHAnsi"/>
        </w:rPr>
        <w:t xml:space="preserve"> DA</w:t>
      </w:r>
    </w:p>
    <w:p w14:paraId="306691DA" w14:textId="77777777" w:rsidR="00A47669" w:rsidRPr="002A0D1D" w:rsidRDefault="00000000" w:rsidP="00A47669">
      <w:pPr>
        <w:pStyle w:val="Odstavekseznama"/>
        <w:rPr>
          <w:rFonts w:asciiTheme="minorHAnsi" w:hAnsiTheme="minorHAnsi" w:cstheme="minorHAnsi"/>
        </w:rPr>
      </w:pPr>
      <w:sdt>
        <w:sdtPr>
          <w:rPr>
            <w:rFonts w:asciiTheme="minorHAnsi" w:hAnsiTheme="minorHAnsi" w:cstheme="minorHAnsi"/>
          </w:rPr>
          <w:id w:val="794485758"/>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rPr>
            <w:t>☐</w:t>
          </w:r>
        </w:sdtContent>
      </w:sdt>
      <w:r w:rsidR="00A47669" w:rsidRPr="002A0D1D">
        <w:rPr>
          <w:rFonts w:asciiTheme="minorHAnsi" w:hAnsiTheme="minorHAnsi" w:cstheme="minorHAnsi"/>
        </w:rPr>
        <w:t xml:space="preserve"> NE</w:t>
      </w:r>
    </w:p>
    <w:p w14:paraId="69F623A5" w14:textId="77777777" w:rsidR="00A47669" w:rsidRPr="00BB23A9" w:rsidRDefault="00A47669" w:rsidP="00A47669">
      <w:pPr>
        <w:rPr>
          <w:rFonts w:asciiTheme="minorHAnsi" w:hAnsiTheme="minorHAnsi" w:cstheme="minorHAnsi"/>
          <w:sz w:val="20"/>
          <w:szCs w:val="20"/>
        </w:rPr>
      </w:pPr>
    </w:p>
    <w:p w14:paraId="22C26DC6"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Ponudnik, ki nastopa s podizvajalci, mora za vsakega od podizvajalcev predložiti:</w:t>
      </w:r>
    </w:p>
    <w:p w14:paraId="17FA0FF0" w14:textId="77777777" w:rsidR="00A47669" w:rsidRPr="002A0D1D" w:rsidRDefault="00A47669" w:rsidP="00A47669">
      <w:pPr>
        <w:pStyle w:val="Odstavekseznama"/>
        <w:numPr>
          <w:ilvl w:val="0"/>
          <w:numId w:val="27"/>
        </w:numPr>
        <w:jc w:val="both"/>
        <w:rPr>
          <w:rFonts w:asciiTheme="minorHAnsi" w:hAnsiTheme="minorHAnsi" w:cstheme="minorHAnsi"/>
        </w:rPr>
      </w:pPr>
      <w:r w:rsidRPr="002A0D1D">
        <w:rPr>
          <w:rFonts w:asciiTheme="minorHAnsi" w:hAnsiTheme="minorHAnsi" w:cstheme="minorHAnsi"/>
        </w:rPr>
        <w:t xml:space="preserve">obrazec </w:t>
      </w:r>
      <w:r w:rsidRPr="002A0D1D">
        <w:rPr>
          <w:rFonts w:asciiTheme="minorHAnsi" w:hAnsiTheme="minorHAnsi" w:cstheme="minorHAnsi"/>
          <w:b/>
        </w:rPr>
        <w:t xml:space="preserve">Podizvajalci v ponudbi (OBR-3) </w:t>
      </w:r>
      <w:r w:rsidRPr="002A0D1D">
        <w:rPr>
          <w:rFonts w:asciiTheme="minorHAnsi" w:hAnsiTheme="minorHAnsi" w:cstheme="minorHAnsi"/>
        </w:rPr>
        <w:t>in soglasje za neposredna plačila (če podizvajalec zahteva neposredno plačilo).</w:t>
      </w:r>
    </w:p>
    <w:p w14:paraId="6F4216D8" w14:textId="77777777" w:rsidR="00A47669" w:rsidRPr="00BB23A9" w:rsidRDefault="00A47669" w:rsidP="00A47669">
      <w:pPr>
        <w:rPr>
          <w:rFonts w:asciiTheme="minorHAnsi" w:hAnsiTheme="minorHAnsi" w:cstheme="minorHAnsi"/>
          <w:sz w:val="20"/>
          <w:szCs w:val="20"/>
        </w:rPr>
      </w:pPr>
    </w:p>
    <w:p w14:paraId="55734033"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Ponudniku, ki nastopa brez podizvajalcev, zgoraj navedenih dokazil ni potrebno predložiti.</w:t>
      </w:r>
    </w:p>
    <w:p w14:paraId="4172B560" w14:textId="77777777" w:rsidR="00A47669" w:rsidRPr="00BB23A9" w:rsidRDefault="00A47669" w:rsidP="00A47669">
      <w:pPr>
        <w:rPr>
          <w:rFonts w:asciiTheme="minorHAnsi" w:hAnsiTheme="minorHAnsi" w:cstheme="minorHAnsi"/>
          <w:sz w:val="20"/>
          <w:szCs w:val="20"/>
        </w:rPr>
      </w:pPr>
    </w:p>
    <w:p w14:paraId="68A4FD56" w14:textId="61AE7539"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Če ima ponudnik sedež v drugi državi, mora navesti svojega pooblaščenca(-ko) za vročitve, v skladu z določbami Zakona o splošnem upravnem postopku (Uradni list RS, </w:t>
      </w:r>
      <w:hyperlink r:id="rId20" w:tgtFrame="_blank" w:tooltip="Zakon o splošnem upravnem postopku (uradno prečiščeno besedilo) (ZUP-UPB2)" w:history="1">
        <w:r w:rsidRPr="002A0D1D">
          <w:rPr>
            <w:rFonts w:asciiTheme="minorHAnsi" w:eastAsiaTheme="majorEastAsia" w:hAnsiTheme="minorHAnsi" w:cstheme="minorHAnsi"/>
          </w:rPr>
          <w:t>24/06</w:t>
        </w:r>
      </w:hyperlink>
      <w:r w:rsidRPr="002A0D1D">
        <w:rPr>
          <w:rFonts w:asciiTheme="minorHAnsi" w:hAnsiTheme="minorHAnsi" w:cstheme="minorHAnsi"/>
        </w:rPr>
        <w:t xml:space="preserve"> – uradno prečiščeno besedilo</w:t>
      </w:r>
      <w:r w:rsidR="00E4204A">
        <w:rPr>
          <w:rFonts w:asciiTheme="minorHAnsi" w:hAnsiTheme="minorHAnsi" w:cstheme="minorHAnsi"/>
        </w:rPr>
        <w:t xml:space="preserve"> s spremembami</w:t>
      </w:r>
      <w:r w:rsidRPr="002A0D1D">
        <w:rPr>
          <w:rFonts w:asciiTheme="minorHAnsi" w:hAnsiTheme="minorHAnsi" w:cstheme="minorHAnsi"/>
        </w:rPr>
        <w:t>):</w:t>
      </w:r>
    </w:p>
    <w:p w14:paraId="1C97C7CD" w14:textId="77777777" w:rsidR="00A47669" w:rsidRPr="002A0D1D" w:rsidRDefault="00A47669" w:rsidP="00A47669">
      <w:pPr>
        <w:jc w:val="both"/>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9"/>
      </w:tblGrid>
      <w:tr w:rsidR="00A47669" w:rsidRPr="002A0D1D" w14:paraId="68F49729" w14:textId="77777777" w:rsidTr="00147874">
        <w:trPr>
          <w:trHeight w:val="567"/>
        </w:trPr>
        <w:tc>
          <w:tcPr>
            <w:tcW w:w="9209" w:type="dxa"/>
          </w:tcPr>
          <w:p w14:paraId="05D8CB1C" w14:textId="5D71A9F3" w:rsidR="00A47669" w:rsidRPr="00323060" w:rsidRDefault="00A47669" w:rsidP="00147874">
            <w:pPr>
              <w:autoSpaceDE w:val="0"/>
              <w:autoSpaceDN w:val="0"/>
              <w:adjustRightInd w:val="0"/>
              <w:rPr>
                <w:rFonts w:asciiTheme="minorHAnsi" w:hAnsiTheme="minorHAnsi" w:cstheme="minorHAnsi"/>
              </w:rPr>
            </w:pPr>
            <w:r w:rsidRPr="00323060">
              <w:rPr>
                <w:rFonts w:asciiTheme="minorHAnsi" w:hAnsiTheme="minorHAnsi" w:cstheme="minorHAnsi"/>
              </w:rPr>
              <w:t>naziv pooblaščenca za vročanje:</w:t>
            </w:r>
            <w:sdt>
              <w:sdtPr>
                <w:rPr>
                  <w:rFonts w:asciiTheme="minorHAnsi" w:hAnsiTheme="minorHAnsi" w:cstheme="minorHAnsi"/>
                </w:rPr>
                <w:id w:val="-403366625"/>
                <w:placeholder>
                  <w:docPart w:val="BFAF16A368AD4D5B9768AA23B47B1F96"/>
                </w:placeholder>
                <w:showingPlcHdr/>
                <w:text/>
              </w:sdtPr>
              <w:sdtContent>
                <w:r w:rsidR="00323060" w:rsidRPr="00323060">
                  <w:rPr>
                    <w:rStyle w:val="Besedilooznabemesta"/>
                    <w:rFonts w:asciiTheme="minorHAnsi" w:eastAsiaTheme="majorEastAsia" w:hAnsiTheme="minorHAnsi" w:cstheme="minorHAnsi"/>
                  </w:rPr>
                  <w:t>Kliknite ali tapnite tukaj, če želite vnesti besedilo.</w:t>
                </w:r>
              </w:sdtContent>
            </w:sdt>
          </w:p>
        </w:tc>
      </w:tr>
      <w:tr w:rsidR="00A47669" w:rsidRPr="002A0D1D" w14:paraId="67CFECE3" w14:textId="77777777" w:rsidTr="00147874">
        <w:trPr>
          <w:trHeight w:val="567"/>
        </w:trPr>
        <w:tc>
          <w:tcPr>
            <w:tcW w:w="9209" w:type="dxa"/>
          </w:tcPr>
          <w:p w14:paraId="0A57DD42" w14:textId="0E5C38C2" w:rsidR="00A47669" w:rsidRPr="00323060" w:rsidRDefault="00A47669" w:rsidP="00147874">
            <w:pPr>
              <w:autoSpaceDE w:val="0"/>
              <w:autoSpaceDN w:val="0"/>
              <w:adjustRightInd w:val="0"/>
              <w:rPr>
                <w:rFonts w:asciiTheme="minorHAnsi" w:hAnsiTheme="minorHAnsi" w:cstheme="minorHAnsi"/>
              </w:rPr>
            </w:pPr>
            <w:r w:rsidRPr="00323060">
              <w:rPr>
                <w:rFonts w:asciiTheme="minorHAnsi" w:hAnsiTheme="minorHAnsi" w:cstheme="minorHAnsi"/>
              </w:rPr>
              <w:t>naslov pooblaščenca za vročanje:</w:t>
            </w:r>
            <w:sdt>
              <w:sdtPr>
                <w:rPr>
                  <w:rFonts w:asciiTheme="minorHAnsi" w:hAnsiTheme="minorHAnsi" w:cstheme="minorHAnsi"/>
                </w:rPr>
                <w:id w:val="1033463953"/>
                <w:placeholder>
                  <w:docPart w:val="BFAF16A368AD4D5B9768AA23B47B1F96"/>
                </w:placeholder>
                <w:showingPlcHdr/>
                <w:text/>
              </w:sdtPr>
              <w:sdtContent>
                <w:r w:rsidR="00323060" w:rsidRPr="00323060">
                  <w:rPr>
                    <w:rStyle w:val="Besedilooznabemesta"/>
                    <w:rFonts w:asciiTheme="minorHAnsi" w:eastAsiaTheme="majorEastAsia" w:hAnsiTheme="minorHAnsi" w:cstheme="minorHAnsi"/>
                  </w:rPr>
                  <w:t>Kliknite ali tapnite tukaj, če želite vnesti besedilo.</w:t>
                </w:r>
              </w:sdtContent>
            </w:sdt>
          </w:p>
        </w:tc>
      </w:tr>
      <w:tr w:rsidR="00A47669" w:rsidRPr="002A0D1D" w14:paraId="0CF615CE" w14:textId="77777777" w:rsidTr="00147874">
        <w:trPr>
          <w:trHeight w:val="567"/>
        </w:trPr>
        <w:tc>
          <w:tcPr>
            <w:tcW w:w="9209" w:type="dxa"/>
          </w:tcPr>
          <w:p w14:paraId="2EBFBE59" w14:textId="1573EEA5" w:rsidR="00A47669" w:rsidRPr="00323060" w:rsidRDefault="00A47669" w:rsidP="00147874">
            <w:pPr>
              <w:autoSpaceDE w:val="0"/>
              <w:autoSpaceDN w:val="0"/>
              <w:adjustRightInd w:val="0"/>
              <w:rPr>
                <w:rFonts w:asciiTheme="minorHAnsi" w:hAnsiTheme="minorHAnsi" w:cstheme="minorHAnsi"/>
              </w:rPr>
            </w:pPr>
            <w:r w:rsidRPr="00323060">
              <w:rPr>
                <w:rFonts w:asciiTheme="minorHAnsi" w:hAnsiTheme="minorHAnsi" w:cstheme="minorHAnsi"/>
              </w:rPr>
              <w:t>kontaktna oseba:</w:t>
            </w:r>
            <w:sdt>
              <w:sdtPr>
                <w:rPr>
                  <w:rFonts w:asciiTheme="minorHAnsi" w:hAnsiTheme="minorHAnsi" w:cstheme="minorHAnsi"/>
                </w:rPr>
                <w:id w:val="1405261376"/>
                <w:placeholder>
                  <w:docPart w:val="BFAF16A368AD4D5B9768AA23B47B1F96"/>
                </w:placeholder>
                <w:showingPlcHdr/>
                <w:text/>
              </w:sdtPr>
              <w:sdtContent>
                <w:r w:rsidR="00323060" w:rsidRPr="00323060">
                  <w:rPr>
                    <w:rStyle w:val="Besedilooznabemesta"/>
                    <w:rFonts w:asciiTheme="minorHAnsi" w:eastAsiaTheme="majorEastAsia" w:hAnsiTheme="minorHAnsi" w:cstheme="minorHAnsi"/>
                  </w:rPr>
                  <w:t>Kliknite ali tapnite tukaj, če želite vnesti besedilo.</w:t>
                </w:r>
              </w:sdtContent>
            </w:sdt>
          </w:p>
        </w:tc>
      </w:tr>
      <w:tr w:rsidR="00A47669" w:rsidRPr="002A0D1D" w14:paraId="7924E0A7" w14:textId="77777777" w:rsidTr="00147874">
        <w:trPr>
          <w:trHeight w:val="567"/>
        </w:trPr>
        <w:tc>
          <w:tcPr>
            <w:tcW w:w="9209" w:type="dxa"/>
          </w:tcPr>
          <w:p w14:paraId="57AF3F86" w14:textId="2A550689" w:rsidR="00A47669" w:rsidRPr="00323060" w:rsidRDefault="00A47669" w:rsidP="00147874">
            <w:pPr>
              <w:autoSpaceDE w:val="0"/>
              <w:autoSpaceDN w:val="0"/>
              <w:adjustRightInd w:val="0"/>
              <w:rPr>
                <w:rFonts w:asciiTheme="minorHAnsi" w:hAnsiTheme="minorHAnsi" w:cstheme="minorHAnsi"/>
              </w:rPr>
            </w:pPr>
            <w:r w:rsidRPr="00323060">
              <w:rPr>
                <w:rFonts w:asciiTheme="minorHAnsi" w:hAnsiTheme="minorHAnsi" w:cstheme="minorHAnsi"/>
              </w:rPr>
              <w:t>elektronski naslov kontaktne osebe:</w:t>
            </w:r>
            <w:sdt>
              <w:sdtPr>
                <w:rPr>
                  <w:rFonts w:asciiTheme="minorHAnsi" w:hAnsiTheme="minorHAnsi" w:cstheme="minorHAnsi"/>
                </w:rPr>
                <w:id w:val="-2004966380"/>
                <w:placeholder>
                  <w:docPart w:val="BFAF16A368AD4D5B9768AA23B47B1F96"/>
                </w:placeholder>
                <w:showingPlcHdr/>
                <w:text/>
              </w:sdtPr>
              <w:sdtContent>
                <w:r w:rsidR="00323060" w:rsidRPr="00323060">
                  <w:rPr>
                    <w:rStyle w:val="Besedilooznabemesta"/>
                    <w:rFonts w:asciiTheme="minorHAnsi" w:eastAsiaTheme="majorEastAsia" w:hAnsiTheme="minorHAnsi" w:cstheme="minorHAnsi"/>
                  </w:rPr>
                  <w:t>Kliknite ali tapnite tukaj, če želite vnesti besedilo.</w:t>
                </w:r>
              </w:sdtContent>
            </w:sdt>
          </w:p>
        </w:tc>
      </w:tr>
      <w:tr w:rsidR="00A47669" w:rsidRPr="002A0D1D" w14:paraId="1136CD37" w14:textId="77777777" w:rsidTr="00147874">
        <w:trPr>
          <w:trHeight w:val="567"/>
        </w:trPr>
        <w:tc>
          <w:tcPr>
            <w:tcW w:w="9209" w:type="dxa"/>
          </w:tcPr>
          <w:p w14:paraId="16CB52DE" w14:textId="7213C158" w:rsidR="00A47669" w:rsidRPr="00323060" w:rsidRDefault="00A47669" w:rsidP="00147874">
            <w:pPr>
              <w:autoSpaceDE w:val="0"/>
              <w:autoSpaceDN w:val="0"/>
              <w:adjustRightInd w:val="0"/>
              <w:rPr>
                <w:rFonts w:asciiTheme="minorHAnsi" w:hAnsiTheme="minorHAnsi" w:cstheme="minorHAnsi"/>
              </w:rPr>
            </w:pPr>
            <w:r w:rsidRPr="00323060">
              <w:rPr>
                <w:rFonts w:asciiTheme="minorHAnsi" w:hAnsiTheme="minorHAnsi" w:cstheme="minorHAnsi"/>
              </w:rPr>
              <w:t>telefon kontaktne osebe:</w:t>
            </w:r>
            <w:sdt>
              <w:sdtPr>
                <w:rPr>
                  <w:rFonts w:asciiTheme="minorHAnsi" w:hAnsiTheme="minorHAnsi" w:cstheme="minorHAnsi"/>
                </w:rPr>
                <w:id w:val="-242641831"/>
                <w:placeholder>
                  <w:docPart w:val="BFAF16A368AD4D5B9768AA23B47B1F96"/>
                </w:placeholder>
                <w:showingPlcHdr/>
                <w:text/>
              </w:sdtPr>
              <w:sdtContent>
                <w:r w:rsidR="00323060" w:rsidRPr="00323060">
                  <w:rPr>
                    <w:rStyle w:val="Besedilooznabemesta"/>
                    <w:rFonts w:asciiTheme="minorHAnsi" w:eastAsiaTheme="majorEastAsia" w:hAnsiTheme="minorHAnsi" w:cstheme="minorHAnsi"/>
                  </w:rPr>
                  <w:t>Kliknite ali tapnite tukaj, če želite vnesti besedilo.</w:t>
                </w:r>
              </w:sdtContent>
            </w:sdt>
          </w:p>
        </w:tc>
      </w:tr>
    </w:tbl>
    <w:p w14:paraId="7E6B8427" w14:textId="77777777" w:rsidR="00A47669" w:rsidRPr="003D18CA" w:rsidRDefault="00A47669" w:rsidP="00A47669">
      <w:pPr>
        <w:tabs>
          <w:tab w:val="left" w:pos="1134"/>
        </w:tabs>
        <w:rPr>
          <w:rFonts w:asciiTheme="minorHAnsi" w:hAnsiTheme="minorHAnsi" w:cstheme="minorHAnsi"/>
          <w:sz w:val="16"/>
          <w:szCs w:val="16"/>
        </w:rPr>
      </w:pPr>
    </w:p>
    <w:p w14:paraId="698DF76C" w14:textId="77777777" w:rsidR="00A347C6" w:rsidRDefault="00A347C6" w:rsidP="00A47669">
      <w:pPr>
        <w:tabs>
          <w:tab w:val="left" w:pos="5760"/>
        </w:tabs>
        <w:rPr>
          <w:rFonts w:asciiTheme="minorHAnsi" w:hAnsiTheme="minorHAnsi" w:cstheme="minorHAnsi"/>
        </w:rPr>
      </w:pPr>
    </w:p>
    <w:p w14:paraId="3F506138" w14:textId="77777777" w:rsidR="00A347C6" w:rsidRDefault="00A47669" w:rsidP="00A47669">
      <w:pPr>
        <w:tabs>
          <w:tab w:val="left" w:pos="5760"/>
        </w:tabs>
        <w:rPr>
          <w:rFonts w:asciiTheme="minorHAnsi" w:hAnsiTheme="minorHAnsi" w:cstheme="minorHAnsi"/>
        </w:rPr>
      </w:pPr>
      <w:r w:rsidRPr="002A0D1D">
        <w:rPr>
          <w:rFonts w:asciiTheme="minorHAnsi" w:hAnsiTheme="minorHAnsi" w:cstheme="minorHAnsi"/>
        </w:rPr>
        <w:t>Datum:</w:t>
      </w:r>
      <w:sdt>
        <w:sdtPr>
          <w:rPr>
            <w:rFonts w:asciiTheme="minorHAnsi" w:hAnsiTheme="minorHAnsi" w:cstheme="minorHAnsi"/>
          </w:rPr>
          <w:id w:val="-2133011906"/>
          <w:placeholder>
            <w:docPart w:val="49277C7E615A451A9AF99057B6CD28BA"/>
          </w:placeholder>
          <w:showingPlcHdr/>
          <w:date>
            <w:dateFormat w:val="d. MM. yyyy"/>
            <w:lid w:val="sl-SI"/>
            <w:storeMappedDataAs w:val="dateTime"/>
            <w:calendar w:val="gregorian"/>
          </w:date>
        </w:sdtPr>
        <w:sdtContent>
          <w:r w:rsidRPr="002A0D1D">
            <w:rPr>
              <w:rStyle w:val="Besedilooznabemesta"/>
              <w:rFonts w:asciiTheme="minorHAnsi" w:eastAsia="MS ??" w:hAnsiTheme="minorHAnsi" w:cstheme="minorHAnsi"/>
              <w:color w:val="auto"/>
            </w:rPr>
            <w:t>Kliknite ali tapnite tukaj, če želite vnesti datum.</w:t>
          </w:r>
        </w:sdtContent>
      </w:sdt>
      <w:r w:rsidRPr="002A0D1D">
        <w:rPr>
          <w:rFonts w:asciiTheme="minorHAnsi" w:hAnsiTheme="minorHAnsi" w:cstheme="minorHAnsi"/>
        </w:rPr>
        <w:tab/>
      </w:r>
    </w:p>
    <w:p w14:paraId="03710601" w14:textId="77777777" w:rsidR="00A347C6" w:rsidRDefault="00A347C6" w:rsidP="00A47669">
      <w:pPr>
        <w:tabs>
          <w:tab w:val="left" w:pos="5760"/>
        </w:tabs>
        <w:rPr>
          <w:rFonts w:asciiTheme="minorHAnsi" w:hAnsiTheme="minorHAnsi" w:cstheme="minorHAnsi"/>
        </w:rPr>
      </w:pPr>
    </w:p>
    <w:p w14:paraId="750BC25B" w14:textId="77777777" w:rsidR="00A347C6" w:rsidRDefault="00A347C6" w:rsidP="00A47669">
      <w:pPr>
        <w:tabs>
          <w:tab w:val="left" w:pos="5760"/>
        </w:tabs>
        <w:rPr>
          <w:rFonts w:asciiTheme="minorHAnsi" w:hAnsiTheme="minorHAnsi" w:cstheme="minorHAnsi"/>
        </w:rPr>
      </w:pPr>
    </w:p>
    <w:p w14:paraId="7DB9CFD0" w14:textId="21FFFFF9" w:rsidR="00A47669" w:rsidRPr="002A0D1D" w:rsidRDefault="00A47669" w:rsidP="00A47669">
      <w:pPr>
        <w:tabs>
          <w:tab w:val="left" w:pos="5760"/>
        </w:tabs>
        <w:rPr>
          <w:rFonts w:asciiTheme="minorHAnsi" w:hAnsiTheme="minorHAnsi" w:cstheme="minorHAnsi"/>
        </w:rPr>
      </w:pPr>
      <w:r w:rsidRPr="002A0D1D">
        <w:rPr>
          <w:rFonts w:asciiTheme="minorHAnsi" w:hAnsiTheme="minorHAnsi" w:cstheme="minorHAnsi"/>
        </w:rPr>
        <w:t>Žig in podpis ponudnika:</w:t>
      </w:r>
    </w:p>
    <w:p w14:paraId="5C66644F" w14:textId="77777777" w:rsidR="003D18CA" w:rsidRDefault="003D18CA">
      <w:pPr>
        <w:spacing w:after="160" w:line="259" w:lineRule="auto"/>
        <w:rPr>
          <w:rFonts w:asciiTheme="minorHAnsi" w:hAnsiTheme="minorHAnsi" w:cstheme="minorHAnsi"/>
          <w:i/>
        </w:rPr>
      </w:pPr>
      <w:r>
        <w:rPr>
          <w:rFonts w:asciiTheme="minorHAnsi" w:hAnsiTheme="minorHAnsi" w:cstheme="minorHAnsi"/>
          <w:i/>
        </w:rPr>
        <w:br w:type="page"/>
      </w:r>
    </w:p>
    <w:p w14:paraId="5F230D61" w14:textId="77777777" w:rsidR="00A47669" w:rsidRPr="002A0D1D" w:rsidRDefault="00A47669" w:rsidP="00A47669">
      <w:pPr>
        <w:pageBreakBefore/>
        <w:rPr>
          <w:rFonts w:asciiTheme="minorHAnsi" w:hAnsiTheme="minorHAnsi" w:cstheme="minorHAnsi"/>
          <w:b/>
          <w:i/>
        </w:rPr>
      </w:pPr>
      <w:r w:rsidRPr="002A0D1D">
        <w:rPr>
          <w:rFonts w:asciiTheme="minorHAnsi" w:hAnsiTheme="minorHAnsi" w:cstheme="minorHAnsi"/>
          <w:b/>
          <w:i/>
        </w:rPr>
        <w:lastRenderedPageBreak/>
        <w:t>OBR-2</w:t>
      </w:r>
    </w:p>
    <w:p w14:paraId="5EC5248B" w14:textId="77777777" w:rsidR="00A47669" w:rsidRPr="002A0D1D" w:rsidRDefault="00A47669" w:rsidP="00A47669">
      <w:pPr>
        <w:rPr>
          <w:rFonts w:asciiTheme="minorHAnsi" w:hAnsiTheme="minorHAnsi" w:cstheme="minorHAnsi"/>
          <w:i/>
        </w:rPr>
      </w:pPr>
    </w:p>
    <w:p w14:paraId="4C17CE53" w14:textId="77777777" w:rsidR="00A47669" w:rsidRPr="002A0D1D" w:rsidRDefault="00A47669" w:rsidP="00A47669">
      <w:pPr>
        <w:rPr>
          <w:rFonts w:asciiTheme="minorHAnsi" w:hAnsiTheme="minorHAnsi" w:cstheme="minorHAnsi"/>
        </w:rPr>
      </w:pPr>
      <w:r w:rsidRPr="002A0D1D">
        <w:rPr>
          <w:rFonts w:asciiTheme="minorHAnsi" w:hAnsiTheme="minorHAnsi" w:cstheme="minorHAnsi"/>
          <w:i/>
        </w:rPr>
        <w:t>Ponudnik:</w:t>
      </w:r>
      <w:r w:rsidRPr="002A0D1D">
        <w:rPr>
          <w:rFonts w:asciiTheme="minorHAnsi" w:hAnsiTheme="minorHAnsi" w:cstheme="minorHAnsi"/>
        </w:rPr>
        <w:t xml:space="preserve"> </w:t>
      </w:r>
    </w:p>
    <w:sdt>
      <w:sdtPr>
        <w:rPr>
          <w:rFonts w:asciiTheme="minorHAnsi" w:hAnsiTheme="minorHAnsi" w:cstheme="minorHAnsi"/>
        </w:rPr>
        <w:id w:val="-1005972045"/>
        <w:placeholder>
          <w:docPart w:val="F9189CF97C5E4631AA46880071AAF57C"/>
        </w:placeholder>
        <w:showingPlcHdr/>
      </w:sdtPr>
      <w:sdtContent>
        <w:p w14:paraId="48531A39" w14:textId="3CAFB14D" w:rsidR="00A47669" w:rsidRPr="007B7F10" w:rsidRDefault="007B7F10" w:rsidP="00A47669">
          <w:pPr>
            <w:rPr>
              <w:rFonts w:asciiTheme="minorHAnsi" w:hAnsiTheme="minorHAnsi" w:cstheme="minorHAnsi"/>
            </w:rPr>
          </w:pPr>
          <w:r w:rsidRPr="007B7F10">
            <w:rPr>
              <w:rStyle w:val="Besedilooznabemesta"/>
              <w:rFonts w:asciiTheme="minorHAnsi" w:eastAsiaTheme="majorEastAsia" w:hAnsiTheme="minorHAnsi" w:cstheme="minorHAnsi"/>
            </w:rPr>
            <w:t>Kliknite ali tapnite tukaj, če želite vnesti besedilo.</w:t>
          </w:r>
        </w:p>
      </w:sdtContent>
    </w:sdt>
    <w:p w14:paraId="3721CEE7" w14:textId="77777777" w:rsidR="00A47669" w:rsidRPr="007B7F10" w:rsidRDefault="00A47669" w:rsidP="00A47669">
      <w:pPr>
        <w:rPr>
          <w:rFonts w:asciiTheme="minorHAnsi" w:hAnsiTheme="minorHAnsi" w:cstheme="minorHAnsi"/>
        </w:rPr>
      </w:pPr>
      <w:r w:rsidRPr="007B7F10">
        <w:rPr>
          <w:rFonts w:asciiTheme="minorHAnsi" w:hAnsiTheme="minorHAnsi" w:cstheme="minorHAnsi"/>
        </w:rPr>
        <w:t xml:space="preserve">Matična številka: </w:t>
      </w:r>
    </w:p>
    <w:sdt>
      <w:sdtPr>
        <w:rPr>
          <w:rFonts w:asciiTheme="minorHAnsi" w:hAnsiTheme="minorHAnsi" w:cstheme="minorHAnsi"/>
        </w:rPr>
        <w:id w:val="-180362793"/>
        <w:placeholder>
          <w:docPart w:val="F9189CF97C5E4631AA46880071AAF57C"/>
        </w:placeholder>
        <w:showingPlcHdr/>
      </w:sdtPr>
      <w:sdtContent>
        <w:p w14:paraId="270B57B9" w14:textId="1FE35BA3" w:rsidR="00A47669" w:rsidRPr="007B7F10" w:rsidRDefault="007B7F10" w:rsidP="00A47669">
          <w:pPr>
            <w:rPr>
              <w:rFonts w:asciiTheme="minorHAnsi" w:hAnsiTheme="minorHAnsi" w:cstheme="minorHAnsi"/>
            </w:rPr>
          </w:pPr>
          <w:r w:rsidRPr="007B7F10">
            <w:rPr>
              <w:rStyle w:val="Besedilooznabemesta"/>
              <w:rFonts w:asciiTheme="minorHAnsi" w:eastAsiaTheme="majorEastAsia" w:hAnsiTheme="minorHAnsi" w:cstheme="minorHAnsi"/>
            </w:rPr>
            <w:t>Kliknite ali tapnite tukaj, če želite vnesti besedilo.</w:t>
          </w:r>
        </w:p>
      </w:sdtContent>
    </w:sdt>
    <w:p w14:paraId="79312BF2" w14:textId="77777777" w:rsidR="00A47669" w:rsidRPr="002A0D1D" w:rsidRDefault="00A47669" w:rsidP="007B7F10">
      <w:pPr>
        <w:pStyle w:val="Naslov1"/>
        <w:spacing w:before="60"/>
        <w:rPr>
          <w:rFonts w:asciiTheme="minorHAnsi" w:hAnsiTheme="minorHAnsi" w:cstheme="minorHAnsi"/>
          <w:color w:val="auto"/>
          <w:sz w:val="24"/>
          <w:szCs w:val="24"/>
        </w:rPr>
      </w:pPr>
    </w:p>
    <w:p w14:paraId="6E6FD7A6" w14:textId="77777777" w:rsidR="00A47669" w:rsidRPr="00BB23A9" w:rsidRDefault="00A47669" w:rsidP="00A47669">
      <w:pPr>
        <w:jc w:val="center"/>
        <w:rPr>
          <w:rFonts w:asciiTheme="minorHAnsi" w:hAnsiTheme="minorHAnsi" w:cstheme="minorHAnsi"/>
          <w:b/>
        </w:rPr>
      </w:pPr>
      <w:r w:rsidRPr="00BB23A9">
        <w:rPr>
          <w:rFonts w:asciiTheme="minorHAnsi" w:hAnsiTheme="minorHAnsi" w:cstheme="minorHAnsi"/>
          <w:b/>
        </w:rPr>
        <w:t>IZJAVA O NEOBSTOJU IZKLJUČITVENIH RAZLOGOV IN POOBLASTILO</w:t>
      </w:r>
    </w:p>
    <w:p w14:paraId="53B0FB82" w14:textId="77777777" w:rsidR="00A47669" w:rsidRPr="002A0D1D" w:rsidRDefault="00A47669" w:rsidP="00A47669">
      <w:pPr>
        <w:rPr>
          <w:rFonts w:asciiTheme="minorHAnsi" w:hAnsiTheme="minorHAnsi" w:cstheme="minorHAnsi"/>
          <w:b/>
        </w:rPr>
      </w:pPr>
    </w:p>
    <w:p w14:paraId="47AD7BF9" w14:textId="0E7D1F66" w:rsidR="00A47669" w:rsidRPr="007B7F10" w:rsidRDefault="00A47669" w:rsidP="00A47669">
      <w:pPr>
        <w:widowControl w:val="0"/>
        <w:tabs>
          <w:tab w:val="left" w:pos="9923"/>
        </w:tabs>
        <w:autoSpaceDE w:val="0"/>
        <w:ind w:right="-15"/>
        <w:jc w:val="both"/>
        <w:rPr>
          <w:rFonts w:asciiTheme="minorHAnsi" w:hAnsiTheme="minorHAnsi" w:cstheme="minorHAnsi"/>
          <w:b/>
          <w:sz w:val="22"/>
          <w:szCs w:val="22"/>
        </w:rPr>
      </w:pPr>
      <w:r w:rsidRPr="002A0D1D">
        <w:rPr>
          <w:rFonts w:asciiTheme="minorHAnsi" w:hAnsiTheme="minorHAnsi" w:cstheme="minorHAnsi"/>
          <w:b/>
          <w:sz w:val="22"/>
          <w:szCs w:val="22"/>
        </w:rPr>
        <w:t>V zvezi z javnim naročilom »</w:t>
      </w:r>
      <w:r w:rsidR="007B7F10" w:rsidRPr="007B7F10">
        <w:rPr>
          <w:rFonts w:asciiTheme="minorHAnsi" w:hAnsiTheme="minorHAnsi" w:cstheme="minorHAnsi"/>
          <w:b/>
          <w:sz w:val="22"/>
          <w:szCs w:val="22"/>
        </w:rPr>
        <w:t>IZVAJANJE ANALIZ PITNE VODE</w:t>
      </w:r>
      <w:r w:rsidR="00323060">
        <w:rPr>
          <w:rFonts w:asciiTheme="minorHAnsi" w:hAnsiTheme="minorHAnsi" w:cstheme="minorHAnsi"/>
          <w:b/>
          <w:sz w:val="22"/>
          <w:szCs w:val="22"/>
        </w:rPr>
        <w:t>«</w:t>
      </w:r>
      <w:r w:rsidR="007B7F10" w:rsidRPr="002A0D1D">
        <w:rPr>
          <w:rFonts w:asciiTheme="minorHAnsi" w:hAnsiTheme="minorHAnsi" w:cstheme="minorHAnsi"/>
          <w:b/>
          <w:sz w:val="22"/>
          <w:szCs w:val="22"/>
        </w:rPr>
        <w:t xml:space="preserve"> </w:t>
      </w:r>
      <w:r w:rsidRPr="002A0D1D">
        <w:rPr>
          <w:rFonts w:asciiTheme="minorHAnsi" w:hAnsiTheme="minorHAnsi" w:cstheme="minorHAnsi"/>
          <w:b/>
          <w:sz w:val="22"/>
          <w:szCs w:val="22"/>
        </w:rPr>
        <w:t>izjavljamo, da</w:t>
      </w:r>
      <w:r>
        <w:rPr>
          <w:rFonts w:asciiTheme="minorHAnsi" w:hAnsiTheme="minorHAnsi" w:cstheme="minorHAnsi"/>
          <w:b/>
          <w:sz w:val="22"/>
          <w:szCs w:val="22"/>
        </w:rPr>
        <w:t>:</w:t>
      </w:r>
    </w:p>
    <w:p w14:paraId="6579DFD0" w14:textId="77777777" w:rsidR="00A47669" w:rsidRPr="002A0D1D" w:rsidRDefault="00A47669" w:rsidP="00A47669">
      <w:pPr>
        <w:rPr>
          <w:rFonts w:asciiTheme="minorHAnsi" w:hAnsiTheme="minorHAnsi" w:cstheme="minorHAnsi"/>
          <w:b/>
          <w:sz w:val="22"/>
          <w:szCs w:val="22"/>
        </w:rPr>
      </w:pPr>
    </w:p>
    <w:p w14:paraId="0F8C1F08" w14:textId="77777777" w:rsidR="00A47669" w:rsidRPr="00BB23A9" w:rsidRDefault="00A47669" w:rsidP="00A47669">
      <w:pPr>
        <w:pStyle w:val="Odstavekseznama"/>
        <w:numPr>
          <w:ilvl w:val="0"/>
          <w:numId w:val="27"/>
        </w:numPr>
        <w:suppressAutoHyphens/>
        <w:ind w:left="709"/>
        <w:jc w:val="both"/>
        <w:rPr>
          <w:rFonts w:asciiTheme="minorHAnsi" w:hAnsiTheme="minorHAnsi" w:cstheme="minorHAnsi"/>
          <w:b/>
          <w:sz w:val="22"/>
          <w:szCs w:val="22"/>
        </w:rPr>
      </w:pPr>
      <w:r w:rsidRPr="00BB23A9">
        <w:rPr>
          <w:rFonts w:asciiTheme="minorHAnsi" w:hAnsiTheme="minorHAnsi" w:cstheme="minorHAnsi"/>
          <w:b/>
          <w:sz w:val="22"/>
          <w:szCs w:val="22"/>
        </w:rPr>
        <w:t>ne obstajajo razlogi za izključitev, ki so določeni v prvem, drugem in četrtem odstavku 75. členu ZJN-3;</w:t>
      </w:r>
    </w:p>
    <w:p w14:paraId="0D8F4209" w14:textId="6901B8F0" w:rsidR="00A47669" w:rsidRPr="002A0D1D" w:rsidRDefault="00A47669" w:rsidP="00A47669">
      <w:pPr>
        <w:pStyle w:val="Odstavekseznama"/>
        <w:numPr>
          <w:ilvl w:val="0"/>
          <w:numId w:val="27"/>
        </w:numPr>
        <w:suppressAutoHyphens/>
        <w:ind w:left="709"/>
        <w:jc w:val="both"/>
        <w:rPr>
          <w:rFonts w:asciiTheme="minorHAnsi" w:hAnsiTheme="minorHAnsi" w:cstheme="minorHAnsi"/>
          <w:b/>
          <w:sz w:val="22"/>
          <w:szCs w:val="22"/>
        </w:rPr>
      </w:pPr>
      <w:r w:rsidRPr="002A0D1D">
        <w:rPr>
          <w:rFonts w:asciiTheme="minorHAnsi" w:hAnsiTheme="minorHAnsi" w:cstheme="minorHAnsi"/>
          <w:b/>
          <w:sz w:val="22"/>
          <w:szCs w:val="22"/>
        </w:rPr>
        <w:t>s podpisom te izjave pooblaščamo naročnika</w:t>
      </w:r>
      <w:r w:rsidR="000E3A17" w:rsidRPr="000E3A17">
        <w:rPr>
          <w:rFonts w:asciiTheme="minorHAnsi" w:hAnsiTheme="minorHAnsi" w:cstheme="minorHAnsi"/>
          <w:b/>
          <w:sz w:val="22"/>
          <w:szCs w:val="22"/>
        </w:rPr>
        <w:t xml:space="preserve"> Javno podjetje VODOVOD SISTEMA B d.o.o., Trg zmage 5, 9000 Murska Sobota</w:t>
      </w:r>
      <w:r w:rsidRPr="002A0D1D">
        <w:rPr>
          <w:rFonts w:asciiTheme="minorHAnsi" w:hAnsiTheme="minorHAnsi" w:cstheme="minorHAnsi"/>
          <w:b/>
          <w:sz w:val="22"/>
          <w:szCs w:val="22"/>
        </w:rPr>
        <w:t>, za pridobitev vseh dokazil o izpolnjevanju zgoraj navedenih pogojev iz uradnih evidenc ter podajamo soglasje za pridobitev podatkov v zvezi z izpolnjevanjem teh pogojev;</w:t>
      </w:r>
    </w:p>
    <w:p w14:paraId="4BE51BBA" w14:textId="77777777" w:rsidR="00A47669" w:rsidRPr="002A0D1D" w:rsidRDefault="00A47669" w:rsidP="00A47669">
      <w:pPr>
        <w:pStyle w:val="Odstavekseznama"/>
        <w:numPr>
          <w:ilvl w:val="0"/>
          <w:numId w:val="27"/>
        </w:numPr>
        <w:suppressAutoHyphens/>
        <w:ind w:left="709"/>
        <w:jc w:val="both"/>
        <w:rPr>
          <w:rFonts w:asciiTheme="minorHAnsi" w:hAnsiTheme="minorHAnsi" w:cstheme="minorHAnsi"/>
          <w:b/>
          <w:sz w:val="22"/>
          <w:szCs w:val="22"/>
        </w:rPr>
      </w:pPr>
      <w:r w:rsidRPr="002A0D1D">
        <w:rPr>
          <w:rFonts w:asciiTheme="minorHAnsi" w:hAnsiTheme="minorHAnsi" w:cstheme="minorHAnsi"/>
          <w:b/>
          <w:sz w:val="22"/>
          <w:szCs w:val="22"/>
        </w:rPr>
        <w:t>so člani upravnega, vodstvenega ali nadzornega organa, ki imajo pooblastila za njegovo zastopanje ali odločanje ali nadzor v gospodarskem subjektu naslednje osebe:</w:t>
      </w:r>
    </w:p>
    <w:p w14:paraId="2F657AD9" w14:textId="77777777" w:rsidR="00A47669" w:rsidRPr="002A0D1D" w:rsidRDefault="00A47669" w:rsidP="00A47669">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210"/>
        <w:gridCol w:w="2613"/>
        <w:gridCol w:w="2955"/>
      </w:tblGrid>
      <w:tr w:rsidR="00A47669" w:rsidRPr="002A0D1D" w14:paraId="1602A5A3" w14:textId="77777777" w:rsidTr="000017AE">
        <w:tc>
          <w:tcPr>
            <w:tcW w:w="3210" w:type="dxa"/>
            <w:shd w:val="clear" w:color="auto" w:fill="DEEAF6" w:themeFill="accent1" w:themeFillTint="33"/>
            <w:vAlign w:val="center"/>
          </w:tcPr>
          <w:p w14:paraId="6326AD39" w14:textId="77777777" w:rsidR="00A47669" w:rsidRPr="00BB23A9" w:rsidRDefault="00A47669" w:rsidP="00147874">
            <w:pPr>
              <w:jc w:val="center"/>
              <w:rPr>
                <w:rFonts w:asciiTheme="minorHAnsi" w:hAnsiTheme="minorHAnsi" w:cstheme="minorHAnsi"/>
                <w:b/>
                <w:iCs/>
                <w:sz w:val="20"/>
                <w:szCs w:val="20"/>
              </w:rPr>
            </w:pPr>
            <w:r w:rsidRPr="00BB23A9">
              <w:rPr>
                <w:rFonts w:asciiTheme="minorHAnsi" w:hAnsiTheme="minorHAnsi" w:cstheme="minorHAnsi"/>
                <w:b/>
                <w:iCs/>
                <w:sz w:val="20"/>
                <w:szCs w:val="20"/>
              </w:rPr>
              <w:t>IME IN PRIIMEK ČLANA</w:t>
            </w:r>
          </w:p>
        </w:tc>
        <w:tc>
          <w:tcPr>
            <w:tcW w:w="2613" w:type="dxa"/>
            <w:shd w:val="clear" w:color="auto" w:fill="DEEAF6" w:themeFill="accent1" w:themeFillTint="33"/>
            <w:vAlign w:val="center"/>
          </w:tcPr>
          <w:p w14:paraId="5DD04E1B" w14:textId="77777777" w:rsidR="00A47669" w:rsidRPr="00BB23A9" w:rsidRDefault="00A47669" w:rsidP="00147874">
            <w:pPr>
              <w:jc w:val="center"/>
              <w:rPr>
                <w:rFonts w:asciiTheme="minorHAnsi" w:hAnsiTheme="minorHAnsi" w:cstheme="minorHAnsi"/>
                <w:b/>
                <w:iCs/>
                <w:sz w:val="20"/>
                <w:szCs w:val="20"/>
              </w:rPr>
            </w:pPr>
            <w:r w:rsidRPr="00BB23A9">
              <w:rPr>
                <w:rFonts w:asciiTheme="minorHAnsi" w:hAnsiTheme="minorHAnsi" w:cstheme="minorHAnsi"/>
                <w:b/>
                <w:iCs/>
                <w:sz w:val="20"/>
                <w:szCs w:val="20"/>
              </w:rPr>
              <w:t>DRŽAVLJANSTVO</w:t>
            </w:r>
          </w:p>
        </w:tc>
        <w:tc>
          <w:tcPr>
            <w:tcW w:w="2955" w:type="dxa"/>
            <w:shd w:val="clear" w:color="auto" w:fill="DEEAF6" w:themeFill="accent1" w:themeFillTint="33"/>
            <w:vAlign w:val="center"/>
          </w:tcPr>
          <w:p w14:paraId="1B5138F4" w14:textId="77777777" w:rsidR="00A47669" w:rsidRPr="00BB23A9" w:rsidRDefault="00A47669" w:rsidP="00147874">
            <w:pPr>
              <w:jc w:val="center"/>
              <w:rPr>
                <w:rFonts w:asciiTheme="minorHAnsi" w:hAnsiTheme="minorHAnsi" w:cstheme="minorHAnsi"/>
                <w:b/>
                <w:iCs/>
                <w:sz w:val="20"/>
                <w:szCs w:val="20"/>
              </w:rPr>
            </w:pPr>
            <w:r w:rsidRPr="00BB23A9">
              <w:rPr>
                <w:rFonts w:asciiTheme="minorHAnsi" w:hAnsiTheme="minorHAnsi" w:cstheme="minorHAnsi"/>
                <w:b/>
                <w:iCs/>
                <w:sz w:val="20"/>
                <w:szCs w:val="20"/>
              </w:rPr>
              <w:t xml:space="preserve">ENOTNA MATIČNA ŠTEVILKA </w:t>
            </w:r>
          </w:p>
        </w:tc>
      </w:tr>
      <w:tr w:rsidR="000017AE" w:rsidRPr="002A0D1D" w14:paraId="51D0AD0D" w14:textId="77777777" w:rsidTr="000017AE">
        <w:sdt>
          <w:sdtPr>
            <w:rPr>
              <w:rFonts w:asciiTheme="minorHAnsi" w:hAnsiTheme="minorHAnsi" w:cstheme="minorHAnsi"/>
              <w:sz w:val="20"/>
              <w:szCs w:val="20"/>
            </w:rPr>
            <w:id w:val="1435478354"/>
            <w:placeholder>
              <w:docPart w:val="20B49D2DD8184ACF87B79821F98649F1"/>
            </w:placeholder>
            <w:showingPlcHdr/>
            <w:text/>
          </w:sdtPr>
          <w:sdtContent>
            <w:tc>
              <w:tcPr>
                <w:tcW w:w="3210" w:type="dxa"/>
              </w:tcPr>
              <w:p w14:paraId="7E990C24" w14:textId="08BE452F"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2087676755"/>
            <w:placeholder>
              <w:docPart w:val="CB282BF6131845D79AADF78BE0B73A06"/>
            </w:placeholder>
            <w:showingPlcHdr/>
            <w:text/>
          </w:sdtPr>
          <w:sdtContent>
            <w:tc>
              <w:tcPr>
                <w:tcW w:w="2613" w:type="dxa"/>
              </w:tcPr>
              <w:p w14:paraId="5073CE8B" w14:textId="7EDD9B6D"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1337758893"/>
            <w:placeholder>
              <w:docPart w:val="707CED8DD4994DE08079BB51638EF88C"/>
            </w:placeholder>
            <w:showingPlcHdr/>
            <w:text/>
          </w:sdtPr>
          <w:sdtContent>
            <w:tc>
              <w:tcPr>
                <w:tcW w:w="2955" w:type="dxa"/>
              </w:tcPr>
              <w:p w14:paraId="05C781F1" w14:textId="4F6CF5DC"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tr>
      <w:tr w:rsidR="000017AE" w:rsidRPr="002A0D1D" w14:paraId="77EC439D" w14:textId="77777777" w:rsidTr="000017AE">
        <w:sdt>
          <w:sdtPr>
            <w:rPr>
              <w:rFonts w:asciiTheme="minorHAnsi" w:hAnsiTheme="minorHAnsi" w:cstheme="minorHAnsi"/>
              <w:sz w:val="20"/>
              <w:szCs w:val="20"/>
            </w:rPr>
            <w:id w:val="-460885903"/>
            <w:placeholder>
              <w:docPart w:val="CE741712E5E74335AB456255ECD3C4A5"/>
            </w:placeholder>
            <w:showingPlcHdr/>
            <w:text/>
          </w:sdtPr>
          <w:sdtContent>
            <w:tc>
              <w:tcPr>
                <w:tcW w:w="3210" w:type="dxa"/>
              </w:tcPr>
              <w:p w14:paraId="4D8BB5E5" w14:textId="04909A6C"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1763339540"/>
            <w:placeholder>
              <w:docPart w:val="5373646266494113A6E6665492255FA0"/>
            </w:placeholder>
            <w:showingPlcHdr/>
            <w:text/>
          </w:sdtPr>
          <w:sdtContent>
            <w:tc>
              <w:tcPr>
                <w:tcW w:w="2613" w:type="dxa"/>
              </w:tcPr>
              <w:p w14:paraId="03CDFACC" w14:textId="7581EB8F"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1194924361"/>
            <w:placeholder>
              <w:docPart w:val="08708528105B4F6884944B34A6D5416E"/>
            </w:placeholder>
            <w:showingPlcHdr/>
            <w:text/>
          </w:sdtPr>
          <w:sdtContent>
            <w:tc>
              <w:tcPr>
                <w:tcW w:w="2955" w:type="dxa"/>
              </w:tcPr>
              <w:p w14:paraId="101B071B" w14:textId="29F9BCB0"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tr>
      <w:tr w:rsidR="000017AE" w:rsidRPr="002A0D1D" w14:paraId="001BDD5A" w14:textId="77777777" w:rsidTr="000017AE">
        <w:sdt>
          <w:sdtPr>
            <w:rPr>
              <w:rFonts w:asciiTheme="minorHAnsi" w:hAnsiTheme="minorHAnsi" w:cstheme="minorHAnsi"/>
              <w:sz w:val="20"/>
              <w:szCs w:val="20"/>
            </w:rPr>
            <w:id w:val="-1700466504"/>
            <w:placeholder>
              <w:docPart w:val="75A027DC7287420D83C2126363C5C072"/>
            </w:placeholder>
            <w:showingPlcHdr/>
            <w:text/>
          </w:sdtPr>
          <w:sdtContent>
            <w:tc>
              <w:tcPr>
                <w:tcW w:w="3210" w:type="dxa"/>
              </w:tcPr>
              <w:p w14:paraId="3DEACFB4" w14:textId="1415C4B5"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2016209269"/>
            <w:placeholder>
              <w:docPart w:val="D58030108A7D4164B2B45149C91B32D2"/>
            </w:placeholder>
            <w:showingPlcHdr/>
            <w:text/>
          </w:sdtPr>
          <w:sdtContent>
            <w:tc>
              <w:tcPr>
                <w:tcW w:w="2613" w:type="dxa"/>
              </w:tcPr>
              <w:p w14:paraId="742EF4FE" w14:textId="17B4D5A9"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579953382"/>
            <w:placeholder>
              <w:docPart w:val="8A5F03BACEE1407CA6D4AEDB3911DFD4"/>
            </w:placeholder>
            <w:showingPlcHdr/>
            <w:text/>
          </w:sdtPr>
          <w:sdtContent>
            <w:tc>
              <w:tcPr>
                <w:tcW w:w="2955" w:type="dxa"/>
              </w:tcPr>
              <w:p w14:paraId="4879B4DA" w14:textId="360208D2"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tr>
      <w:tr w:rsidR="000017AE" w:rsidRPr="002A0D1D" w14:paraId="67A4D7A6" w14:textId="77777777" w:rsidTr="000017AE">
        <w:sdt>
          <w:sdtPr>
            <w:rPr>
              <w:rFonts w:asciiTheme="minorHAnsi" w:hAnsiTheme="minorHAnsi" w:cstheme="minorHAnsi"/>
              <w:sz w:val="20"/>
              <w:szCs w:val="20"/>
            </w:rPr>
            <w:id w:val="-1305465166"/>
            <w:placeholder>
              <w:docPart w:val="3CA91CB3BC394149AC17BDCDA8F4D6E2"/>
            </w:placeholder>
            <w:showingPlcHdr/>
            <w:text/>
          </w:sdtPr>
          <w:sdtContent>
            <w:tc>
              <w:tcPr>
                <w:tcW w:w="3210" w:type="dxa"/>
              </w:tcPr>
              <w:p w14:paraId="4807641E" w14:textId="5B432769"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1883823935"/>
            <w:placeholder>
              <w:docPart w:val="B52B56514E664021A4D22762A6A94674"/>
            </w:placeholder>
            <w:showingPlcHdr/>
            <w:text/>
          </w:sdtPr>
          <w:sdtContent>
            <w:tc>
              <w:tcPr>
                <w:tcW w:w="2613" w:type="dxa"/>
              </w:tcPr>
              <w:p w14:paraId="5E98A2FF" w14:textId="726C2A42"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800448822"/>
            <w:placeholder>
              <w:docPart w:val="6ACAAC73BC9F4D5597BACCD9BE0E3BCD"/>
            </w:placeholder>
            <w:showingPlcHdr/>
            <w:text/>
          </w:sdtPr>
          <w:sdtContent>
            <w:tc>
              <w:tcPr>
                <w:tcW w:w="2955" w:type="dxa"/>
              </w:tcPr>
              <w:p w14:paraId="20B1FF88" w14:textId="43DFF18E"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tr>
      <w:tr w:rsidR="000017AE" w:rsidRPr="002A0D1D" w14:paraId="1B6F10AA" w14:textId="77777777" w:rsidTr="000017AE">
        <w:sdt>
          <w:sdtPr>
            <w:rPr>
              <w:rFonts w:asciiTheme="minorHAnsi" w:hAnsiTheme="minorHAnsi" w:cstheme="minorHAnsi"/>
              <w:sz w:val="20"/>
              <w:szCs w:val="20"/>
            </w:rPr>
            <w:id w:val="1058664684"/>
            <w:placeholder>
              <w:docPart w:val="C0F72DB0A8EE4297BA6D27437A2B158C"/>
            </w:placeholder>
            <w:showingPlcHdr/>
            <w:text/>
          </w:sdtPr>
          <w:sdtContent>
            <w:tc>
              <w:tcPr>
                <w:tcW w:w="3210" w:type="dxa"/>
              </w:tcPr>
              <w:p w14:paraId="39F1F3F1" w14:textId="003B228C"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1639842048"/>
            <w:placeholder>
              <w:docPart w:val="9951A3464FC247AC95C901AE19264EFC"/>
            </w:placeholder>
            <w:showingPlcHdr/>
            <w:text/>
          </w:sdtPr>
          <w:sdtContent>
            <w:tc>
              <w:tcPr>
                <w:tcW w:w="2613" w:type="dxa"/>
              </w:tcPr>
              <w:p w14:paraId="122828F7" w14:textId="5C2F4A42"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791205723"/>
            <w:placeholder>
              <w:docPart w:val="0DF7B31B3BC746D392F1B4418F85A44D"/>
            </w:placeholder>
            <w:showingPlcHdr/>
            <w:text/>
          </w:sdtPr>
          <w:sdtContent>
            <w:tc>
              <w:tcPr>
                <w:tcW w:w="2955" w:type="dxa"/>
              </w:tcPr>
              <w:p w14:paraId="29B838FD" w14:textId="4DE193ED"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tr>
      <w:tr w:rsidR="000017AE" w:rsidRPr="002A0D1D" w14:paraId="3D37B3D6" w14:textId="77777777" w:rsidTr="000017AE">
        <w:sdt>
          <w:sdtPr>
            <w:rPr>
              <w:rFonts w:asciiTheme="minorHAnsi" w:hAnsiTheme="minorHAnsi" w:cstheme="minorHAnsi"/>
              <w:sz w:val="20"/>
              <w:szCs w:val="20"/>
            </w:rPr>
            <w:id w:val="-297995361"/>
            <w:placeholder>
              <w:docPart w:val="0E9CE8C64E574CC3A6CA5481188AF2BE"/>
            </w:placeholder>
            <w:showingPlcHdr/>
            <w:text/>
          </w:sdtPr>
          <w:sdtContent>
            <w:tc>
              <w:tcPr>
                <w:tcW w:w="3210" w:type="dxa"/>
              </w:tcPr>
              <w:p w14:paraId="0EDEF991" w14:textId="47311FDD"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318160738"/>
            <w:placeholder>
              <w:docPart w:val="087B4F7F0AFB499FAF0191FE048CE217"/>
            </w:placeholder>
            <w:showingPlcHdr/>
            <w:text/>
          </w:sdtPr>
          <w:sdtContent>
            <w:tc>
              <w:tcPr>
                <w:tcW w:w="2613" w:type="dxa"/>
              </w:tcPr>
              <w:p w14:paraId="1B18DECF" w14:textId="446D1FCA"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1671598186"/>
            <w:placeholder>
              <w:docPart w:val="F0D255C60A28463EB1C8FBDD95E85893"/>
            </w:placeholder>
            <w:showingPlcHdr/>
            <w:text/>
          </w:sdtPr>
          <w:sdtContent>
            <w:tc>
              <w:tcPr>
                <w:tcW w:w="2955" w:type="dxa"/>
              </w:tcPr>
              <w:p w14:paraId="24286858" w14:textId="4B8DE416"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tr>
      <w:tr w:rsidR="000017AE" w:rsidRPr="002A0D1D" w14:paraId="3E605E19" w14:textId="77777777" w:rsidTr="000017AE">
        <w:sdt>
          <w:sdtPr>
            <w:rPr>
              <w:rFonts w:asciiTheme="minorHAnsi" w:hAnsiTheme="minorHAnsi" w:cstheme="minorHAnsi"/>
              <w:sz w:val="20"/>
              <w:szCs w:val="20"/>
            </w:rPr>
            <w:id w:val="648017720"/>
            <w:placeholder>
              <w:docPart w:val="A4AE0554615046139DDF3D737BDC37CB"/>
            </w:placeholder>
            <w:showingPlcHdr/>
            <w:text/>
          </w:sdtPr>
          <w:sdtContent>
            <w:tc>
              <w:tcPr>
                <w:tcW w:w="3210" w:type="dxa"/>
              </w:tcPr>
              <w:p w14:paraId="1CFAF79B" w14:textId="4CA54DF2"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1374227446"/>
            <w:placeholder>
              <w:docPart w:val="5970198ED3BC4809B9B2DCA2075FF5C4"/>
            </w:placeholder>
            <w:showingPlcHdr/>
            <w:text/>
          </w:sdtPr>
          <w:sdtContent>
            <w:tc>
              <w:tcPr>
                <w:tcW w:w="2613" w:type="dxa"/>
              </w:tcPr>
              <w:p w14:paraId="62F9A722" w14:textId="51A1A594"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632477226"/>
            <w:placeholder>
              <w:docPart w:val="FEE9B5A340CB4DB19DE5AECA5551D3C3"/>
            </w:placeholder>
            <w:showingPlcHdr/>
            <w:text/>
          </w:sdtPr>
          <w:sdtContent>
            <w:tc>
              <w:tcPr>
                <w:tcW w:w="2955" w:type="dxa"/>
              </w:tcPr>
              <w:p w14:paraId="1E8DBB8A" w14:textId="29FD50E4"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tr>
      <w:tr w:rsidR="000017AE" w:rsidRPr="002A0D1D" w14:paraId="77FC5079" w14:textId="77777777" w:rsidTr="000017AE">
        <w:sdt>
          <w:sdtPr>
            <w:rPr>
              <w:rFonts w:asciiTheme="minorHAnsi" w:hAnsiTheme="minorHAnsi" w:cstheme="minorHAnsi"/>
              <w:sz w:val="20"/>
              <w:szCs w:val="20"/>
            </w:rPr>
            <w:id w:val="-95014811"/>
            <w:placeholder>
              <w:docPart w:val="60AFA724AAEE4544BF78CA3DD9C1E5F0"/>
            </w:placeholder>
            <w:showingPlcHdr/>
            <w:text/>
          </w:sdtPr>
          <w:sdtContent>
            <w:tc>
              <w:tcPr>
                <w:tcW w:w="3210" w:type="dxa"/>
              </w:tcPr>
              <w:p w14:paraId="1206AB11" w14:textId="76723781"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1485976917"/>
            <w:placeholder>
              <w:docPart w:val="6944E12F68F04CD3B62E9395CD9ABE71"/>
            </w:placeholder>
            <w:showingPlcHdr/>
            <w:text/>
          </w:sdtPr>
          <w:sdtContent>
            <w:tc>
              <w:tcPr>
                <w:tcW w:w="2613" w:type="dxa"/>
              </w:tcPr>
              <w:p w14:paraId="24DD77AE" w14:textId="2A451A35"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2020146407"/>
            <w:placeholder>
              <w:docPart w:val="1D73C8D9C9BF49D1B22E104D32AABDD2"/>
            </w:placeholder>
            <w:showingPlcHdr/>
            <w:text/>
          </w:sdtPr>
          <w:sdtContent>
            <w:tc>
              <w:tcPr>
                <w:tcW w:w="2955" w:type="dxa"/>
              </w:tcPr>
              <w:p w14:paraId="5F451325" w14:textId="126BA2D8" w:rsidR="000017AE" w:rsidRPr="000017AE" w:rsidRDefault="000017AE" w:rsidP="000017AE">
                <w:pPr>
                  <w:jc w:val="center"/>
                  <w:rPr>
                    <w:rFonts w:asciiTheme="minorHAnsi" w:hAnsiTheme="minorHAnsi" w:cstheme="minorHAnsi"/>
                    <w:sz w:val="20"/>
                    <w:szCs w:val="20"/>
                  </w:rPr>
                </w:pPr>
                <w:r w:rsidRPr="008F1A38">
                  <w:rPr>
                    <w:rStyle w:val="Besedilooznabemesta"/>
                    <w:rFonts w:eastAsiaTheme="majorEastAsia"/>
                    <w:sz w:val="20"/>
                    <w:szCs w:val="20"/>
                  </w:rPr>
                  <w:t>Kliknite ali tapnite tukaj, če želite vnesti besedilo.</w:t>
                </w:r>
              </w:p>
            </w:tc>
          </w:sdtContent>
        </w:sdt>
      </w:tr>
    </w:tbl>
    <w:p w14:paraId="25A83096" w14:textId="77777777" w:rsidR="00A47669" w:rsidRPr="002A0D1D" w:rsidRDefault="00A47669" w:rsidP="00A47669">
      <w:pPr>
        <w:pStyle w:val="Default"/>
        <w:jc w:val="both"/>
        <w:rPr>
          <w:rFonts w:asciiTheme="minorHAnsi" w:hAnsiTheme="minorHAnsi" w:cstheme="minorHAnsi"/>
          <w:color w:val="auto"/>
        </w:rPr>
      </w:pPr>
    </w:p>
    <w:p w14:paraId="405CC36F" w14:textId="77777777" w:rsidR="00A47669" w:rsidRDefault="00A47669" w:rsidP="00A47669">
      <w:pPr>
        <w:jc w:val="both"/>
        <w:rPr>
          <w:rFonts w:asciiTheme="minorHAnsi" w:hAnsiTheme="minorHAnsi" w:cstheme="minorHAnsi"/>
          <w:sz w:val="20"/>
          <w:szCs w:val="20"/>
        </w:rPr>
      </w:pPr>
      <w:r w:rsidRPr="002A0D1D">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41C2441A" w14:textId="77777777" w:rsidR="00A47669" w:rsidRPr="002A0D1D" w:rsidRDefault="00A47669" w:rsidP="00A47669">
      <w:pPr>
        <w:jc w:val="both"/>
        <w:rPr>
          <w:rFonts w:asciiTheme="minorHAnsi" w:hAnsiTheme="minorHAnsi" w:cstheme="minorHAnsi"/>
          <w:sz w:val="20"/>
          <w:szCs w:val="20"/>
        </w:rPr>
      </w:pPr>
    </w:p>
    <w:p w14:paraId="54BB7DEC" w14:textId="77777777" w:rsidR="00A47669" w:rsidRPr="002A0D1D" w:rsidRDefault="00A47669" w:rsidP="00A47669">
      <w:pPr>
        <w:jc w:val="both"/>
        <w:rPr>
          <w:rFonts w:asciiTheme="minorHAnsi" w:hAnsiTheme="minorHAnsi" w:cstheme="minorHAnsi"/>
        </w:rPr>
      </w:pPr>
    </w:p>
    <w:p w14:paraId="37DAB6D4" w14:textId="77777777" w:rsidR="00A47669" w:rsidRPr="002A0D1D" w:rsidRDefault="00A47669" w:rsidP="00A47669">
      <w:pPr>
        <w:spacing w:before="60" w:after="60"/>
        <w:rPr>
          <w:rFonts w:asciiTheme="minorHAnsi" w:hAnsiTheme="minorHAnsi" w:cstheme="minorHAnsi"/>
        </w:rPr>
      </w:pPr>
      <w:r w:rsidRPr="002A0D1D">
        <w:rPr>
          <w:rFonts w:asciiTheme="minorHAnsi" w:hAnsiTheme="minorHAnsi" w:cstheme="minorHAnsi"/>
        </w:rPr>
        <w:t>Datum:</w:t>
      </w:r>
      <w:sdt>
        <w:sdtPr>
          <w:rPr>
            <w:rFonts w:asciiTheme="minorHAnsi" w:hAnsiTheme="minorHAnsi" w:cstheme="minorHAnsi"/>
          </w:rPr>
          <w:id w:val="481513190"/>
          <w:placeholder>
            <w:docPart w:val="2572A4EE0B2A4455956487CF6AFD074C"/>
          </w:placeholder>
        </w:sdtPr>
        <w:sdtContent>
          <w:sdt>
            <w:sdtPr>
              <w:rPr>
                <w:rFonts w:asciiTheme="minorHAnsi" w:hAnsiTheme="minorHAnsi" w:cstheme="minorHAnsi"/>
              </w:rPr>
              <w:id w:val="-1460713332"/>
              <w:placeholder>
                <w:docPart w:val="B45BD9826D064E719206C09F8FD65E11"/>
              </w:placeholder>
              <w:showingPlcHdr/>
              <w:date>
                <w:dateFormat w:val="d. MM. yyyy"/>
                <w:lid w:val="sl-SI"/>
                <w:storeMappedDataAs w:val="dateTime"/>
                <w:calendar w:val="gregorian"/>
              </w:date>
            </w:sdtPr>
            <w:sdtContent>
              <w:r w:rsidRPr="002A0D1D">
                <w:rPr>
                  <w:rStyle w:val="Besedilooznabemesta"/>
                  <w:rFonts w:asciiTheme="minorHAnsi" w:hAnsiTheme="minorHAnsi" w:cstheme="minorHAnsi"/>
                  <w:color w:val="auto"/>
                </w:rPr>
                <w:t>Kliknite ali tapnite tukaj, če želite vnesti datum.</w:t>
              </w:r>
            </w:sdtContent>
          </w:sdt>
        </w:sdtContent>
      </w:sdt>
      <w:r w:rsidRPr="002A0D1D">
        <w:rPr>
          <w:rFonts w:asciiTheme="minorHAnsi" w:hAnsiTheme="minorHAnsi" w:cstheme="minorHAnsi"/>
        </w:rPr>
        <w:t xml:space="preserve">                       Žig in podpis ponudnika:</w:t>
      </w:r>
    </w:p>
    <w:p w14:paraId="5CA4B2AA" w14:textId="77777777" w:rsidR="00A47669" w:rsidRDefault="00A47669" w:rsidP="00A47669">
      <w:pPr>
        <w:jc w:val="both"/>
        <w:rPr>
          <w:rFonts w:asciiTheme="minorHAnsi" w:hAnsiTheme="minorHAnsi" w:cstheme="minorHAnsi"/>
        </w:rPr>
      </w:pPr>
    </w:p>
    <w:p w14:paraId="356700D2" w14:textId="77777777" w:rsidR="00A47669" w:rsidRDefault="00A47669" w:rsidP="00A47669">
      <w:pPr>
        <w:jc w:val="both"/>
        <w:rPr>
          <w:rFonts w:asciiTheme="minorHAnsi" w:hAnsiTheme="minorHAnsi" w:cstheme="minorHAnsi"/>
        </w:rPr>
      </w:pPr>
    </w:p>
    <w:p w14:paraId="4B9742B1" w14:textId="77777777" w:rsidR="00A47669" w:rsidRDefault="00A47669" w:rsidP="00A47669">
      <w:pPr>
        <w:jc w:val="both"/>
        <w:rPr>
          <w:rFonts w:asciiTheme="minorHAnsi" w:hAnsiTheme="minorHAnsi" w:cstheme="minorHAnsi"/>
        </w:rPr>
      </w:pPr>
    </w:p>
    <w:p w14:paraId="04E6684E" w14:textId="77777777" w:rsidR="009770B9" w:rsidRDefault="009770B9" w:rsidP="00A47669">
      <w:pPr>
        <w:jc w:val="both"/>
        <w:rPr>
          <w:rFonts w:asciiTheme="minorHAnsi" w:hAnsiTheme="minorHAnsi" w:cstheme="minorHAnsi"/>
        </w:rPr>
      </w:pPr>
    </w:p>
    <w:p w14:paraId="163C304F" w14:textId="77777777" w:rsidR="003D18CA" w:rsidRDefault="003D18CA">
      <w:pPr>
        <w:spacing w:after="160" w:line="259" w:lineRule="auto"/>
        <w:rPr>
          <w:rFonts w:asciiTheme="minorHAnsi" w:hAnsiTheme="minorHAnsi" w:cstheme="minorHAnsi"/>
        </w:rPr>
      </w:pPr>
      <w:r>
        <w:rPr>
          <w:rFonts w:asciiTheme="minorHAnsi" w:hAnsiTheme="minorHAnsi" w:cstheme="minorHAnsi"/>
        </w:rPr>
        <w:br w:type="page"/>
      </w:r>
    </w:p>
    <w:p w14:paraId="1E16147A" w14:textId="77777777" w:rsidR="00A47669" w:rsidRPr="00BB23A9" w:rsidRDefault="00A47669" w:rsidP="00A47669">
      <w:pPr>
        <w:rPr>
          <w:rFonts w:asciiTheme="minorHAnsi" w:hAnsiTheme="minorHAnsi" w:cstheme="minorHAnsi"/>
          <w:b/>
          <w:i/>
        </w:rPr>
      </w:pPr>
      <w:r w:rsidRPr="00BB23A9">
        <w:rPr>
          <w:rFonts w:asciiTheme="minorHAnsi" w:hAnsiTheme="minorHAnsi" w:cstheme="minorHAnsi"/>
          <w:b/>
          <w:i/>
        </w:rPr>
        <w:lastRenderedPageBreak/>
        <w:t>OBR-2.1</w:t>
      </w:r>
    </w:p>
    <w:p w14:paraId="501C54A0" w14:textId="77777777" w:rsidR="00A47669" w:rsidRPr="002A0D1D" w:rsidRDefault="00A47669" w:rsidP="00A47669">
      <w:pPr>
        <w:jc w:val="center"/>
        <w:rPr>
          <w:rFonts w:asciiTheme="minorHAnsi" w:hAnsiTheme="minorHAnsi" w:cstheme="minorHAnsi"/>
          <w:b/>
          <w:bCs/>
          <w:sz w:val="22"/>
          <w:szCs w:val="22"/>
        </w:rPr>
      </w:pPr>
    </w:p>
    <w:p w14:paraId="69E762D4" w14:textId="77777777" w:rsidR="00A47669" w:rsidRPr="00BB23A9" w:rsidRDefault="00A47669" w:rsidP="00A47669">
      <w:pPr>
        <w:jc w:val="center"/>
        <w:rPr>
          <w:rFonts w:asciiTheme="minorHAnsi" w:hAnsiTheme="minorHAnsi" w:cstheme="minorHAnsi"/>
          <w:b/>
          <w:bCs/>
        </w:rPr>
      </w:pPr>
      <w:r w:rsidRPr="00BB23A9">
        <w:rPr>
          <w:rFonts w:asciiTheme="minorHAnsi" w:hAnsiTheme="minorHAnsi" w:cstheme="minorHAnsi"/>
          <w:b/>
          <w:bCs/>
        </w:rPr>
        <w:t xml:space="preserve">POOBLASTILO ZA PRIDOBITEV POTRDILA </w:t>
      </w:r>
    </w:p>
    <w:p w14:paraId="6CC73DA6" w14:textId="77777777" w:rsidR="00A47669" w:rsidRPr="00BB23A9" w:rsidRDefault="00A47669" w:rsidP="00A47669">
      <w:pPr>
        <w:jc w:val="center"/>
        <w:rPr>
          <w:rFonts w:asciiTheme="minorHAnsi" w:hAnsiTheme="minorHAnsi" w:cstheme="minorHAnsi"/>
          <w:b/>
          <w:bCs/>
        </w:rPr>
      </w:pPr>
      <w:r w:rsidRPr="00BB23A9">
        <w:rPr>
          <w:rFonts w:asciiTheme="minorHAnsi" w:hAnsiTheme="minorHAnsi" w:cstheme="minorHAnsi"/>
          <w:b/>
          <w:bCs/>
        </w:rPr>
        <w:t>IZ KAZENSKE EVIDENCE FIZIČNIH OSEB</w:t>
      </w:r>
    </w:p>
    <w:p w14:paraId="3294F2F4" w14:textId="77777777" w:rsidR="00A47669" w:rsidRDefault="00A47669" w:rsidP="00A47669">
      <w:pPr>
        <w:rPr>
          <w:rFonts w:asciiTheme="minorHAnsi" w:hAnsiTheme="minorHAnsi" w:cstheme="minorHAnsi"/>
          <w:sz w:val="22"/>
          <w:szCs w:val="22"/>
        </w:rPr>
      </w:pPr>
    </w:p>
    <w:p w14:paraId="173958FA" w14:textId="77777777" w:rsidR="00A47669" w:rsidRPr="002A0D1D" w:rsidRDefault="00A47669" w:rsidP="00A47669">
      <w:pPr>
        <w:rPr>
          <w:rFonts w:asciiTheme="minorHAnsi" w:hAnsiTheme="minorHAnsi" w:cstheme="minorHAnsi"/>
          <w:sz w:val="22"/>
          <w:szCs w:val="22"/>
        </w:rPr>
      </w:pPr>
    </w:p>
    <w:tbl>
      <w:tblPr>
        <w:tblW w:w="5077" w:type="pct"/>
        <w:tblInd w:w="4" w:type="dxa"/>
        <w:tblCellMar>
          <w:top w:w="55" w:type="dxa"/>
          <w:left w:w="55" w:type="dxa"/>
          <w:bottom w:w="55" w:type="dxa"/>
          <w:right w:w="55" w:type="dxa"/>
        </w:tblCellMar>
        <w:tblLook w:val="0000" w:firstRow="0" w:lastRow="0" w:firstColumn="0" w:lastColumn="0" w:noHBand="0" w:noVBand="0"/>
      </w:tblPr>
      <w:tblGrid>
        <w:gridCol w:w="2493"/>
        <w:gridCol w:w="29"/>
        <w:gridCol w:w="1037"/>
        <w:gridCol w:w="2233"/>
        <w:gridCol w:w="1059"/>
        <w:gridCol w:w="2355"/>
      </w:tblGrid>
      <w:tr w:rsidR="00A47669" w:rsidRPr="002A0D1D" w14:paraId="3F8FC62B" w14:textId="77777777" w:rsidTr="00147874">
        <w:trPr>
          <w:trHeight w:val="749"/>
        </w:trPr>
        <w:tc>
          <w:tcPr>
            <w:tcW w:w="1370" w:type="pct"/>
            <w:gridSpan w:val="2"/>
            <w:tcBorders>
              <w:top w:val="single" w:sz="4" w:space="0" w:color="auto"/>
              <w:left w:val="single" w:sz="2" w:space="0" w:color="000000"/>
              <w:bottom w:val="single" w:sz="2" w:space="0" w:color="000000"/>
              <w:right w:val="single" w:sz="2" w:space="0" w:color="000000"/>
            </w:tcBorders>
            <w:vAlign w:val="center"/>
          </w:tcPr>
          <w:p w14:paraId="0E173C99" w14:textId="77777777" w:rsidR="00A47669" w:rsidRPr="002A0D1D" w:rsidRDefault="00A47669" w:rsidP="00147874">
            <w:pPr>
              <w:pStyle w:val="Glava"/>
              <w:spacing w:before="100" w:beforeAutospacing="1"/>
              <w:rPr>
                <w:rFonts w:cstheme="minorHAnsi"/>
                <w:iCs/>
              </w:rPr>
            </w:pPr>
            <w:r w:rsidRPr="002A0D1D">
              <w:rPr>
                <w:rFonts w:cstheme="minorHAnsi"/>
                <w:iCs/>
              </w:rPr>
              <w:t>Naročnik</w:t>
            </w:r>
          </w:p>
        </w:tc>
        <w:tc>
          <w:tcPr>
            <w:tcW w:w="3630" w:type="pct"/>
            <w:gridSpan w:val="4"/>
            <w:tcBorders>
              <w:top w:val="single" w:sz="4" w:space="0" w:color="auto"/>
              <w:left w:val="single" w:sz="2" w:space="0" w:color="000000"/>
              <w:bottom w:val="single" w:sz="2" w:space="0" w:color="000000"/>
              <w:right w:val="single" w:sz="2" w:space="0" w:color="000000"/>
            </w:tcBorders>
            <w:vAlign w:val="center"/>
          </w:tcPr>
          <w:p w14:paraId="2C7C81E4" w14:textId="7F939E8D" w:rsidR="00A47669" w:rsidRPr="002A0D1D" w:rsidRDefault="000E3A17" w:rsidP="00147874">
            <w:pPr>
              <w:pStyle w:val="Glava"/>
              <w:spacing w:before="100" w:beforeAutospacing="1"/>
              <w:rPr>
                <w:rFonts w:cstheme="minorHAnsi"/>
                <w:iCs/>
              </w:rPr>
            </w:pPr>
            <w:r w:rsidRPr="00F6125A">
              <w:rPr>
                <w:rFonts w:cstheme="minorHAnsi"/>
                <w:sz w:val="24"/>
                <w:szCs w:val="24"/>
                <w:lang w:eastAsia="sl-SI"/>
              </w:rPr>
              <w:t>Javno podjetje VODOVOD SISTEMA B d.o.o., Trg zmage 5, 9000 Murska Sobota</w:t>
            </w:r>
          </w:p>
        </w:tc>
      </w:tr>
      <w:tr w:rsidR="00A47669" w:rsidRPr="002A0D1D" w14:paraId="45D44186" w14:textId="77777777" w:rsidTr="00147874">
        <w:trPr>
          <w:trHeight w:val="320"/>
        </w:trPr>
        <w:tc>
          <w:tcPr>
            <w:tcW w:w="1370" w:type="pct"/>
            <w:gridSpan w:val="2"/>
            <w:tcBorders>
              <w:top w:val="single" w:sz="2" w:space="0" w:color="000000"/>
              <w:left w:val="single" w:sz="1" w:space="0" w:color="000000"/>
              <w:bottom w:val="single" w:sz="4" w:space="0" w:color="auto"/>
            </w:tcBorders>
            <w:vAlign w:val="center"/>
          </w:tcPr>
          <w:p w14:paraId="09B23E42" w14:textId="77777777" w:rsidR="00A47669" w:rsidRPr="002A0D1D" w:rsidRDefault="00A47669" w:rsidP="00147874">
            <w:pPr>
              <w:pStyle w:val="Glava"/>
              <w:spacing w:before="100" w:beforeAutospacing="1"/>
              <w:rPr>
                <w:rFonts w:cstheme="minorHAnsi"/>
                <w:bCs/>
              </w:rPr>
            </w:pPr>
            <w:r w:rsidRPr="002A0D1D">
              <w:rPr>
                <w:rFonts w:cstheme="minorHAnsi"/>
                <w:bCs/>
              </w:rPr>
              <w:t>Številka javnega naročila na PJN</w:t>
            </w:r>
          </w:p>
        </w:tc>
        <w:sdt>
          <w:sdtPr>
            <w:rPr>
              <w:rFonts w:cstheme="minorHAnsi"/>
              <w:bCs/>
            </w:rPr>
            <w:id w:val="1591044147"/>
            <w:placeholder>
              <w:docPart w:val="7E555F311C2E4142A33DF94869AA59AA"/>
            </w:placeholder>
            <w:showingPlcHdr/>
            <w:text/>
          </w:sdtPr>
          <w:sdtContent>
            <w:tc>
              <w:tcPr>
                <w:tcW w:w="3630" w:type="pct"/>
                <w:gridSpan w:val="4"/>
                <w:tcBorders>
                  <w:top w:val="single" w:sz="2" w:space="0" w:color="000000"/>
                  <w:left w:val="single" w:sz="1" w:space="0" w:color="000000"/>
                  <w:bottom w:val="single" w:sz="4" w:space="0" w:color="auto"/>
                  <w:right w:val="single" w:sz="1" w:space="0" w:color="000000"/>
                </w:tcBorders>
                <w:vAlign w:val="center"/>
              </w:tcPr>
              <w:p w14:paraId="160B2D44" w14:textId="6E0BC835" w:rsidR="00A47669" w:rsidRPr="002A0D1D" w:rsidRDefault="007E4FFA" w:rsidP="00147874">
                <w:pPr>
                  <w:pStyle w:val="Glava"/>
                  <w:spacing w:before="100" w:beforeAutospacing="1"/>
                  <w:rPr>
                    <w:rFonts w:cstheme="minorHAnsi"/>
                    <w:bCs/>
                  </w:rPr>
                </w:pPr>
                <w:r w:rsidRPr="005B4E30">
                  <w:rPr>
                    <w:rStyle w:val="Besedilooznabemesta"/>
                  </w:rPr>
                  <w:t>Kliknite ali tapnite tukaj, če želite vnesti besedilo.</w:t>
                </w:r>
              </w:p>
            </w:tc>
          </w:sdtContent>
        </w:sdt>
      </w:tr>
      <w:tr w:rsidR="00A47669" w:rsidRPr="002A0D1D" w14:paraId="57528955" w14:textId="77777777" w:rsidTr="00147874">
        <w:trPr>
          <w:trHeight w:val="255"/>
        </w:trPr>
        <w:tc>
          <w:tcPr>
            <w:tcW w:w="1370" w:type="pct"/>
            <w:gridSpan w:val="2"/>
            <w:tcBorders>
              <w:top w:val="single" w:sz="4" w:space="0" w:color="auto"/>
              <w:left w:val="single" w:sz="4" w:space="0" w:color="auto"/>
              <w:bottom w:val="single" w:sz="4" w:space="0" w:color="auto"/>
              <w:right w:val="single" w:sz="4" w:space="0" w:color="auto"/>
            </w:tcBorders>
            <w:vAlign w:val="center"/>
          </w:tcPr>
          <w:p w14:paraId="7AE297E1" w14:textId="77777777" w:rsidR="00A47669" w:rsidRPr="002A0D1D" w:rsidRDefault="00A47669" w:rsidP="00147874">
            <w:pPr>
              <w:pStyle w:val="Glava"/>
              <w:spacing w:before="100" w:beforeAutospacing="1"/>
              <w:rPr>
                <w:rFonts w:cstheme="minorHAnsi"/>
                <w:bCs/>
              </w:rPr>
            </w:pPr>
            <w:r w:rsidRPr="002A0D1D">
              <w:rPr>
                <w:rFonts w:cstheme="minorHAnsi"/>
                <w:bCs/>
              </w:rPr>
              <w:t>Naslov javnega naročila</w:t>
            </w:r>
          </w:p>
        </w:tc>
        <w:tc>
          <w:tcPr>
            <w:tcW w:w="3630" w:type="pct"/>
            <w:gridSpan w:val="4"/>
            <w:tcBorders>
              <w:top w:val="single" w:sz="4" w:space="0" w:color="auto"/>
              <w:left w:val="single" w:sz="4" w:space="0" w:color="auto"/>
              <w:bottom w:val="single" w:sz="4" w:space="0" w:color="auto"/>
              <w:right w:val="single" w:sz="4" w:space="0" w:color="auto"/>
            </w:tcBorders>
            <w:vAlign w:val="center"/>
          </w:tcPr>
          <w:p w14:paraId="61E989A6" w14:textId="460576A1" w:rsidR="00A47669" w:rsidRPr="00394F5C" w:rsidRDefault="00B5325C" w:rsidP="00394F5C">
            <w:pPr>
              <w:keepNext/>
              <w:keepLines/>
              <w:snapToGrid w:val="0"/>
              <w:spacing w:before="100" w:beforeAutospacing="1"/>
              <w:rPr>
                <w:rFonts w:asciiTheme="minorHAnsi" w:hAnsiTheme="minorHAnsi" w:cstheme="minorHAnsi"/>
                <w:bCs/>
              </w:rPr>
            </w:pPr>
            <w:r w:rsidRPr="007C00FC">
              <w:rPr>
                <w:rFonts w:asciiTheme="minorHAnsi" w:hAnsiTheme="minorHAnsi" w:cstheme="minorHAnsi"/>
              </w:rPr>
              <w:t>IZVAJANJE ANALIZ PITNE VODE</w:t>
            </w:r>
          </w:p>
        </w:tc>
      </w:tr>
      <w:tr w:rsidR="00A47669" w:rsidRPr="002A0D1D" w14:paraId="787BF30D" w14:textId="77777777" w:rsidTr="00147874">
        <w:trPr>
          <w:trHeight w:val="20"/>
        </w:trPr>
        <w:tc>
          <w:tcPr>
            <w:tcW w:w="5000" w:type="pct"/>
            <w:gridSpan w:val="6"/>
            <w:tcBorders>
              <w:top w:val="single" w:sz="4" w:space="0" w:color="auto"/>
              <w:left w:val="single" w:sz="4" w:space="0" w:color="auto"/>
              <w:bottom w:val="single" w:sz="4" w:space="0" w:color="auto"/>
              <w:right w:val="single" w:sz="4" w:space="0" w:color="auto"/>
            </w:tcBorders>
          </w:tcPr>
          <w:p w14:paraId="146B6E87" w14:textId="77777777" w:rsidR="00A47669" w:rsidRPr="002A0D1D" w:rsidRDefault="00A47669" w:rsidP="00147874">
            <w:pPr>
              <w:pStyle w:val="TableContents"/>
              <w:jc w:val="center"/>
              <w:rPr>
                <w:rFonts w:asciiTheme="minorHAnsi" w:hAnsiTheme="minorHAnsi" w:cstheme="minorHAnsi"/>
                <w:b/>
                <w:bCs/>
              </w:rPr>
            </w:pPr>
            <w:r w:rsidRPr="002A0D1D">
              <w:rPr>
                <w:rFonts w:asciiTheme="minorHAnsi" w:hAnsiTheme="minorHAnsi" w:cstheme="minorHAnsi"/>
                <w:b/>
                <w:bCs/>
              </w:rPr>
              <w:t>Podatki o fizični osebi – zastopniku ali zastopnici</w:t>
            </w:r>
          </w:p>
        </w:tc>
      </w:tr>
      <w:tr w:rsidR="00A47669" w:rsidRPr="002A0D1D" w14:paraId="1094618A"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46283AE6"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Ime in priimek zakonitega zastopnika ali zastopnice</w:t>
            </w:r>
          </w:p>
        </w:tc>
        <w:sdt>
          <w:sdtPr>
            <w:rPr>
              <w:rFonts w:asciiTheme="minorHAnsi" w:hAnsiTheme="minorHAnsi" w:cstheme="minorHAnsi"/>
              <w:bCs/>
            </w:rPr>
            <w:id w:val="-376398281"/>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10686917" w14:textId="1B5D61C3" w:rsidR="00A47669" w:rsidRPr="002A0D1D" w:rsidRDefault="007E4FFA" w:rsidP="00147874">
                <w:pPr>
                  <w:pStyle w:val="TableContents"/>
                  <w:rPr>
                    <w:rFonts w:asciiTheme="minorHAnsi" w:hAnsiTheme="minorHAnsi" w:cstheme="minorHAnsi"/>
                    <w:bCs/>
                  </w:rPr>
                </w:pPr>
                <w:r w:rsidRPr="005B4E30">
                  <w:rPr>
                    <w:rStyle w:val="Besedilooznabemesta"/>
                  </w:rPr>
                  <w:t>Kliknite ali tapnite tukaj, če želite vnesti besedilo.</w:t>
                </w:r>
              </w:p>
            </w:tc>
          </w:sdtContent>
        </w:sdt>
      </w:tr>
      <w:tr w:rsidR="00A47669" w:rsidRPr="002A0D1D" w14:paraId="146B0734"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276E97DE"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EMŠO</w:t>
            </w:r>
          </w:p>
        </w:tc>
        <w:sdt>
          <w:sdtPr>
            <w:rPr>
              <w:rFonts w:asciiTheme="minorHAnsi" w:hAnsiTheme="minorHAnsi" w:cstheme="minorHAnsi"/>
              <w:bCs/>
            </w:rPr>
            <w:id w:val="-835922082"/>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58C4E3FB" w14:textId="585AEDBF" w:rsidR="00A47669" w:rsidRPr="002A0D1D" w:rsidRDefault="007E4FFA" w:rsidP="00147874">
                <w:pPr>
                  <w:pStyle w:val="TableContents"/>
                  <w:rPr>
                    <w:rFonts w:asciiTheme="minorHAnsi" w:hAnsiTheme="minorHAnsi" w:cstheme="minorHAnsi"/>
                    <w:bCs/>
                  </w:rPr>
                </w:pPr>
                <w:r w:rsidRPr="005B4E30">
                  <w:rPr>
                    <w:rStyle w:val="Besedilooznabemesta"/>
                  </w:rPr>
                  <w:t>Kliknite ali tapnite tukaj, če želite vnesti besedilo.</w:t>
                </w:r>
              </w:p>
            </w:tc>
          </w:sdtContent>
        </w:sdt>
      </w:tr>
      <w:tr w:rsidR="00A47669" w:rsidRPr="002A0D1D" w14:paraId="1153D5DA"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69000265"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Datum rojstva</w:t>
            </w:r>
          </w:p>
        </w:tc>
        <w:sdt>
          <w:sdtPr>
            <w:rPr>
              <w:rFonts w:asciiTheme="minorHAnsi" w:hAnsiTheme="minorHAnsi" w:cstheme="minorHAnsi"/>
              <w:bCs/>
            </w:rPr>
            <w:id w:val="-592085038"/>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4068D8D9" w14:textId="1E9B3DEE" w:rsidR="00A47669" w:rsidRPr="002A0D1D" w:rsidRDefault="007E4FFA" w:rsidP="00147874">
                <w:pPr>
                  <w:pStyle w:val="TableContents"/>
                  <w:rPr>
                    <w:rFonts w:asciiTheme="minorHAnsi" w:hAnsiTheme="minorHAnsi" w:cstheme="minorHAnsi"/>
                    <w:bCs/>
                  </w:rPr>
                </w:pPr>
                <w:r w:rsidRPr="005B4E30">
                  <w:rPr>
                    <w:rStyle w:val="Besedilooznabemesta"/>
                  </w:rPr>
                  <w:t>Kliknite ali tapnite tukaj, če želite vnesti besedilo.</w:t>
                </w:r>
              </w:p>
            </w:tc>
          </w:sdtContent>
        </w:sdt>
      </w:tr>
      <w:tr w:rsidR="00A47669" w:rsidRPr="002A0D1D" w14:paraId="08035ABC"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583FB794"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Kraj rojstva</w:t>
            </w:r>
          </w:p>
        </w:tc>
        <w:sdt>
          <w:sdtPr>
            <w:rPr>
              <w:rFonts w:asciiTheme="minorHAnsi" w:hAnsiTheme="minorHAnsi" w:cstheme="minorHAnsi"/>
              <w:bCs/>
            </w:rPr>
            <w:id w:val="266281617"/>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1F728920" w14:textId="7C546514" w:rsidR="00A47669" w:rsidRPr="002A0D1D" w:rsidRDefault="007E4FFA" w:rsidP="00147874">
                <w:pPr>
                  <w:pStyle w:val="TableContents"/>
                  <w:rPr>
                    <w:rFonts w:asciiTheme="minorHAnsi" w:hAnsiTheme="minorHAnsi" w:cstheme="minorHAnsi"/>
                    <w:bCs/>
                  </w:rPr>
                </w:pPr>
                <w:r w:rsidRPr="005B4E30">
                  <w:rPr>
                    <w:rStyle w:val="Besedilooznabemesta"/>
                  </w:rPr>
                  <w:t>Kliknite ali tapnite tukaj, če želite vnesti besedilo.</w:t>
                </w:r>
              </w:p>
            </w:tc>
          </w:sdtContent>
        </w:sdt>
      </w:tr>
      <w:tr w:rsidR="00A47669" w:rsidRPr="002A0D1D" w14:paraId="48E67D58"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03BC8411"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Občina rojstva</w:t>
            </w:r>
          </w:p>
        </w:tc>
        <w:sdt>
          <w:sdtPr>
            <w:rPr>
              <w:rFonts w:asciiTheme="minorHAnsi" w:hAnsiTheme="minorHAnsi" w:cstheme="minorHAnsi"/>
              <w:bCs/>
            </w:rPr>
            <w:id w:val="1761865947"/>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72232244" w14:textId="79CE5715" w:rsidR="00A47669" w:rsidRPr="002A0D1D" w:rsidRDefault="007E4FFA" w:rsidP="00147874">
                <w:pPr>
                  <w:pStyle w:val="TableContents"/>
                  <w:rPr>
                    <w:rFonts w:asciiTheme="minorHAnsi" w:hAnsiTheme="minorHAnsi" w:cstheme="minorHAnsi"/>
                    <w:bCs/>
                  </w:rPr>
                </w:pPr>
                <w:r w:rsidRPr="005B4E30">
                  <w:rPr>
                    <w:rStyle w:val="Besedilooznabemesta"/>
                  </w:rPr>
                  <w:t>Kliknite ali tapnite tukaj, če želite vnesti besedilo.</w:t>
                </w:r>
              </w:p>
            </w:tc>
          </w:sdtContent>
        </w:sdt>
      </w:tr>
      <w:tr w:rsidR="00A47669" w:rsidRPr="002A0D1D" w14:paraId="44035136"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4D636F83"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Država rojstva</w:t>
            </w:r>
          </w:p>
        </w:tc>
        <w:sdt>
          <w:sdtPr>
            <w:rPr>
              <w:rFonts w:asciiTheme="minorHAnsi" w:hAnsiTheme="minorHAnsi" w:cstheme="minorHAnsi"/>
              <w:bCs/>
            </w:rPr>
            <w:id w:val="-774331903"/>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7AB9C68F" w14:textId="674961D8" w:rsidR="00A47669" w:rsidRPr="002A0D1D" w:rsidRDefault="007E4FFA" w:rsidP="00147874">
                <w:pPr>
                  <w:pStyle w:val="TableContents"/>
                  <w:rPr>
                    <w:rFonts w:asciiTheme="minorHAnsi" w:hAnsiTheme="minorHAnsi" w:cstheme="minorHAnsi"/>
                    <w:bCs/>
                  </w:rPr>
                </w:pPr>
                <w:r w:rsidRPr="005B4E30">
                  <w:rPr>
                    <w:rStyle w:val="Besedilooznabemesta"/>
                  </w:rPr>
                  <w:t>Kliknite ali tapnite tukaj, če želite vnesti besedilo.</w:t>
                </w:r>
              </w:p>
            </w:tc>
          </w:sdtContent>
        </w:sdt>
      </w:tr>
      <w:tr w:rsidR="00A47669" w:rsidRPr="002A0D1D" w14:paraId="15DA647D"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4E4F68CC"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Stalno/začasno bivališča</w:t>
            </w:r>
          </w:p>
        </w:tc>
        <w:tc>
          <w:tcPr>
            <w:tcW w:w="579" w:type="pct"/>
            <w:gridSpan w:val="2"/>
            <w:tcBorders>
              <w:top w:val="single" w:sz="4" w:space="0" w:color="auto"/>
              <w:left w:val="single" w:sz="4" w:space="0" w:color="auto"/>
              <w:bottom w:val="single" w:sz="4" w:space="0" w:color="auto"/>
              <w:right w:val="single" w:sz="4" w:space="0" w:color="auto"/>
            </w:tcBorders>
            <w:vAlign w:val="center"/>
          </w:tcPr>
          <w:p w14:paraId="57742E54"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Ulica in hišna številka</w:t>
            </w:r>
          </w:p>
        </w:tc>
        <w:sdt>
          <w:sdtPr>
            <w:rPr>
              <w:rFonts w:asciiTheme="minorHAnsi" w:hAnsiTheme="minorHAnsi" w:cstheme="minorHAnsi"/>
              <w:bCs/>
            </w:rPr>
            <w:id w:val="-476919779"/>
            <w:placeholder>
              <w:docPart w:val="0CCCFEB3C305462C80B03C218452D7BD"/>
            </w:placeholder>
            <w:showingPlcHdr/>
            <w:text/>
          </w:sdtPr>
          <w:sdtContent>
            <w:tc>
              <w:tcPr>
                <w:tcW w:w="1213" w:type="pct"/>
                <w:tcBorders>
                  <w:top w:val="single" w:sz="4" w:space="0" w:color="auto"/>
                  <w:left w:val="single" w:sz="4" w:space="0" w:color="auto"/>
                  <w:bottom w:val="single" w:sz="4" w:space="0" w:color="auto"/>
                  <w:right w:val="single" w:sz="4" w:space="0" w:color="auto"/>
                </w:tcBorders>
                <w:vAlign w:val="center"/>
              </w:tcPr>
              <w:p w14:paraId="1F222CA7" w14:textId="1B48CCDC" w:rsidR="00A47669" w:rsidRPr="002A0D1D" w:rsidRDefault="007E4FFA" w:rsidP="00147874">
                <w:pPr>
                  <w:pStyle w:val="TableContents"/>
                  <w:rPr>
                    <w:rFonts w:asciiTheme="minorHAnsi" w:hAnsiTheme="minorHAnsi" w:cstheme="minorHAnsi"/>
                    <w:bCs/>
                  </w:rPr>
                </w:pPr>
                <w:r w:rsidRPr="005B4E30">
                  <w:rPr>
                    <w:rStyle w:val="Besedilooznabemesta"/>
                  </w:rPr>
                  <w:t>Kliknite ali tapnite tukaj, če želite vnesti besedilo.</w:t>
                </w:r>
              </w:p>
            </w:tc>
          </w:sdtContent>
        </w:sdt>
        <w:tc>
          <w:tcPr>
            <w:tcW w:w="575" w:type="pct"/>
            <w:tcBorders>
              <w:top w:val="single" w:sz="4" w:space="0" w:color="auto"/>
              <w:left w:val="single" w:sz="4" w:space="0" w:color="auto"/>
              <w:bottom w:val="single" w:sz="4" w:space="0" w:color="auto"/>
              <w:right w:val="single" w:sz="4" w:space="0" w:color="auto"/>
            </w:tcBorders>
            <w:vAlign w:val="center"/>
          </w:tcPr>
          <w:p w14:paraId="7D17B7DD"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Poštna številka in pošta</w:t>
            </w:r>
          </w:p>
        </w:tc>
        <w:sdt>
          <w:sdtPr>
            <w:rPr>
              <w:rFonts w:asciiTheme="minorHAnsi" w:hAnsiTheme="minorHAnsi" w:cstheme="minorHAnsi"/>
              <w:bCs/>
            </w:rPr>
            <w:id w:val="-1995019994"/>
            <w:placeholder>
              <w:docPart w:val="0CCCFEB3C305462C80B03C218452D7BD"/>
            </w:placeholder>
            <w:showingPlcHdr/>
            <w:text/>
          </w:sdtPr>
          <w:sdtContent>
            <w:tc>
              <w:tcPr>
                <w:tcW w:w="1278" w:type="pct"/>
                <w:tcBorders>
                  <w:top w:val="single" w:sz="4" w:space="0" w:color="auto"/>
                  <w:left w:val="single" w:sz="4" w:space="0" w:color="auto"/>
                  <w:bottom w:val="single" w:sz="4" w:space="0" w:color="auto"/>
                  <w:right w:val="single" w:sz="4" w:space="0" w:color="auto"/>
                </w:tcBorders>
                <w:vAlign w:val="center"/>
              </w:tcPr>
              <w:p w14:paraId="11F59824" w14:textId="4D8BFC14" w:rsidR="00A47669" w:rsidRPr="002A0D1D" w:rsidRDefault="007E4FFA" w:rsidP="00147874">
                <w:pPr>
                  <w:pStyle w:val="TableContents"/>
                  <w:rPr>
                    <w:rFonts w:asciiTheme="minorHAnsi" w:hAnsiTheme="minorHAnsi" w:cstheme="minorHAnsi"/>
                    <w:bCs/>
                  </w:rPr>
                </w:pPr>
                <w:r w:rsidRPr="005B4E30">
                  <w:rPr>
                    <w:rStyle w:val="Besedilooznabemesta"/>
                  </w:rPr>
                  <w:t>Kliknite ali tapnite tukaj, če želite vnesti besedilo.</w:t>
                </w:r>
              </w:p>
            </w:tc>
          </w:sdtContent>
        </w:sdt>
      </w:tr>
      <w:tr w:rsidR="00A47669" w:rsidRPr="002A0D1D" w14:paraId="4CB51462"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764DC6DB"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Državljanstvo</w:t>
            </w:r>
          </w:p>
        </w:tc>
        <w:sdt>
          <w:sdtPr>
            <w:rPr>
              <w:rFonts w:asciiTheme="minorHAnsi" w:hAnsiTheme="minorHAnsi" w:cstheme="minorHAnsi"/>
              <w:bCs/>
            </w:rPr>
            <w:id w:val="-1103257135"/>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tcPr>
              <w:p w14:paraId="20D2A949" w14:textId="1D431A25" w:rsidR="00A47669" w:rsidRPr="002A0D1D" w:rsidRDefault="007E4FFA" w:rsidP="00147874">
                <w:pPr>
                  <w:pStyle w:val="TableContents"/>
                  <w:rPr>
                    <w:rFonts w:asciiTheme="minorHAnsi" w:hAnsiTheme="minorHAnsi" w:cstheme="minorHAnsi"/>
                    <w:bCs/>
                  </w:rPr>
                </w:pPr>
                <w:r w:rsidRPr="005B4E30">
                  <w:rPr>
                    <w:rStyle w:val="Besedilooznabemesta"/>
                  </w:rPr>
                  <w:t>Kliknite ali tapnite tukaj, če želite vnesti besedilo.</w:t>
                </w:r>
              </w:p>
            </w:tc>
          </w:sdtContent>
        </w:sdt>
      </w:tr>
      <w:tr w:rsidR="00A47669" w:rsidRPr="002A0D1D" w14:paraId="183A3F67" w14:textId="77777777" w:rsidTr="00147874">
        <w:tc>
          <w:tcPr>
            <w:tcW w:w="1354" w:type="pct"/>
            <w:tcBorders>
              <w:top w:val="single" w:sz="4" w:space="0" w:color="auto"/>
              <w:left w:val="single" w:sz="4" w:space="0" w:color="auto"/>
              <w:bottom w:val="single" w:sz="4" w:space="0" w:color="auto"/>
              <w:right w:val="single" w:sz="4" w:space="0" w:color="auto"/>
            </w:tcBorders>
          </w:tcPr>
          <w:p w14:paraId="59DBDCA6"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Dekliški priimek</w:t>
            </w:r>
          </w:p>
        </w:tc>
        <w:sdt>
          <w:sdtPr>
            <w:rPr>
              <w:rFonts w:asciiTheme="minorHAnsi" w:hAnsiTheme="minorHAnsi" w:cstheme="minorHAnsi"/>
              <w:bCs/>
            </w:rPr>
            <w:id w:val="1106925711"/>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tcPr>
              <w:p w14:paraId="62ACBF78" w14:textId="7A49D11C" w:rsidR="00A47669" w:rsidRPr="002A0D1D" w:rsidRDefault="007E4FFA" w:rsidP="00147874">
                <w:pPr>
                  <w:pStyle w:val="TableContents"/>
                  <w:rPr>
                    <w:rFonts w:asciiTheme="minorHAnsi" w:hAnsiTheme="minorHAnsi" w:cstheme="minorHAnsi"/>
                    <w:bCs/>
                  </w:rPr>
                </w:pPr>
                <w:r w:rsidRPr="005B4E30">
                  <w:rPr>
                    <w:rStyle w:val="Besedilooznabemesta"/>
                  </w:rPr>
                  <w:t>Kliknite ali tapnite tukaj, če želite vnesti besedilo.</w:t>
                </w:r>
              </w:p>
            </w:tc>
          </w:sdtContent>
        </w:sdt>
      </w:tr>
      <w:tr w:rsidR="00A47669" w:rsidRPr="002A0D1D" w14:paraId="359D30A0" w14:textId="77777777" w:rsidTr="00147874">
        <w:tc>
          <w:tcPr>
            <w:tcW w:w="1354" w:type="pct"/>
            <w:tcBorders>
              <w:top w:val="single" w:sz="4" w:space="0" w:color="auto"/>
              <w:left w:val="single" w:sz="4" w:space="0" w:color="auto"/>
              <w:bottom w:val="single" w:sz="4" w:space="0" w:color="auto"/>
              <w:right w:val="single" w:sz="4" w:space="0" w:color="auto"/>
            </w:tcBorders>
            <w:vAlign w:val="center"/>
          </w:tcPr>
          <w:p w14:paraId="0D9F1FF9"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Namen izdaje potrdila</w:t>
            </w:r>
          </w:p>
        </w:tc>
        <w:tc>
          <w:tcPr>
            <w:tcW w:w="3646" w:type="pct"/>
            <w:gridSpan w:val="5"/>
            <w:tcBorders>
              <w:top w:val="single" w:sz="4" w:space="0" w:color="auto"/>
              <w:left w:val="single" w:sz="4" w:space="0" w:color="auto"/>
              <w:bottom w:val="single" w:sz="4" w:space="0" w:color="auto"/>
              <w:right w:val="single" w:sz="4" w:space="0" w:color="auto"/>
            </w:tcBorders>
          </w:tcPr>
          <w:p w14:paraId="2C9A46DC" w14:textId="5C3279B8"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 xml:space="preserve">Preverjanje izpolnjevanja pogojev v postopku oddaje </w:t>
            </w:r>
            <w:r w:rsidR="002E0008">
              <w:rPr>
                <w:rFonts w:asciiTheme="minorHAnsi" w:hAnsiTheme="minorHAnsi" w:cstheme="minorHAnsi"/>
                <w:bCs/>
              </w:rPr>
              <w:t>ponudbe</w:t>
            </w:r>
            <w:r w:rsidRPr="002A0D1D">
              <w:rPr>
                <w:rFonts w:asciiTheme="minorHAnsi" w:hAnsiTheme="minorHAnsi" w:cstheme="minorHAnsi"/>
                <w:bCs/>
              </w:rPr>
              <w:t xml:space="preserve"> zgoraj navedenega javnega naročila.</w:t>
            </w:r>
          </w:p>
        </w:tc>
      </w:tr>
    </w:tbl>
    <w:p w14:paraId="6A5F47A2" w14:textId="77777777" w:rsidR="00A47669" w:rsidRPr="002A0D1D" w:rsidRDefault="00A47669" w:rsidP="00A47669">
      <w:pPr>
        <w:rPr>
          <w:rFonts w:asciiTheme="minorHAnsi" w:hAnsiTheme="minorHAnsi" w:cstheme="minorHAnsi"/>
          <w:sz w:val="22"/>
          <w:szCs w:val="22"/>
        </w:rPr>
      </w:pPr>
    </w:p>
    <w:p w14:paraId="644C0610" w14:textId="19F8F476" w:rsidR="00A47669" w:rsidRPr="002A0D1D" w:rsidRDefault="00A47669" w:rsidP="00A47669">
      <w:pPr>
        <w:jc w:val="both"/>
        <w:rPr>
          <w:rFonts w:asciiTheme="minorHAnsi" w:hAnsiTheme="minorHAnsi" w:cstheme="minorHAnsi"/>
          <w:sz w:val="22"/>
          <w:szCs w:val="22"/>
        </w:rPr>
      </w:pPr>
      <w:r w:rsidRPr="002A0D1D">
        <w:rPr>
          <w:rFonts w:asciiTheme="minorHAnsi" w:hAnsiTheme="minorHAnsi" w:cstheme="minorHAnsi"/>
          <w:sz w:val="22"/>
          <w:szCs w:val="22"/>
        </w:rPr>
        <w:t>Spodaj podpisani pooblastitelj ali pooblastiteljica, pooblaščam naročnika</w:t>
      </w:r>
      <w:r w:rsidR="000E3A17" w:rsidRPr="000E3A17">
        <w:rPr>
          <w:rFonts w:asciiTheme="minorHAnsi" w:hAnsiTheme="minorHAnsi" w:cstheme="minorHAnsi"/>
          <w:sz w:val="22"/>
          <w:szCs w:val="22"/>
        </w:rPr>
        <w:t xml:space="preserve"> Javno podjetje VODOVOD SISTEMA B d.o.o., Trg zmage 5, 9000 Murska Sobota</w:t>
      </w:r>
      <w:r w:rsidRPr="002A0D1D">
        <w:rPr>
          <w:rFonts w:asciiTheme="minorHAnsi" w:hAnsiTheme="minorHAnsi" w:cstheme="minorHAnsi"/>
          <w:sz w:val="22"/>
          <w:szCs w:val="22"/>
        </w:rPr>
        <w:t>, da za potrebe izvedbe predmetnega javnega naročila pridobi vse potrebne podatke oz. potrdilo iz kazenske evidence fizičnih oseb Ministrstva za pravosodje RS.</w:t>
      </w:r>
    </w:p>
    <w:p w14:paraId="53918973" w14:textId="77777777" w:rsidR="00A47669" w:rsidRPr="002A0D1D" w:rsidRDefault="00A47669" w:rsidP="00A47669">
      <w:pPr>
        <w:keepNext/>
        <w:keepLines/>
        <w:tabs>
          <w:tab w:val="left" w:pos="536"/>
        </w:tabs>
        <w:spacing w:before="51" w:after="240"/>
        <w:jc w:val="both"/>
        <w:rPr>
          <w:rFonts w:asciiTheme="minorHAnsi" w:hAnsiTheme="minorHAnsi" w:cstheme="minorHAnsi"/>
          <w:sz w:val="22"/>
          <w:szCs w:val="22"/>
        </w:rPr>
      </w:pPr>
    </w:p>
    <w:p w14:paraId="1152E15D" w14:textId="77777777" w:rsidR="00A47669" w:rsidRPr="002A0D1D" w:rsidRDefault="00A47669" w:rsidP="00A47669">
      <w:pPr>
        <w:keepNext/>
        <w:keepLines/>
        <w:tabs>
          <w:tab w:val="left" w:pos="536"/>
        </w:tabs>
        <w:spacing w:before="51" w:after="240"/>
        <w:jc w:val="both"/>
        <w:rPr>
          <w:rFonts w:asciiTheme="minorHAnsi" w:hAnsiTheme="minorHAnsi" w:cstheme="minorHAnsi"/>
          <w:bCs/>
          <w:sz w:val="22"/>
          <w:szCs w:val="22"/>
        </w:rPr>
      </w:pP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t>V/na ________________, dne __________</w:t>
      </w:r>
    </w:p>
    <w:p w14:paraId="339C656F" w14:textId="77777777" w:rsidR="00A47669" w:rsidRPr="002A0D1D" w:rsidRDefault="00A47669" w:rsidP="00A47669">
      <w:pPr>
        <w:keepNext/>
        <w:keepLines/>
        <w:tabs>
          <w:tab w:val="left" w:pos="536"/>
        </w:tabs>
        <w:spacing w:before="51" w:after="240"/>
        <w:jc w:val="both"/>
        <w:rPr>
          <w:rFonts w:asciiTheme="minorHAnsi" w:hAnsiTheme="minorHAnsi" w:cstheme="minorHAnsi"/>
          <w:bCs/>
          <w:sz w:val="22"/>
          <w:szCs w:val="22"/>
        </w:rPr>
      </w:pP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t>Ime in priimek:</w:t>
      </w:r>
    </w:p>
    <w:p w14:paraId="11EC1317" w14:textId="77777777" w:rsidR="00A47669" w:rsidRPr="002A0D1D" w:rsidRDefault="00A47669" w:rsidP="00A47669">
      <w:pPr>
        <w:keepNext/>
        <w:keepLines/>
        <w:tabs>
          <w:tab w:val="left" w:pos="536"/>
        </w:tabs>
        <w:spacing w:before="51" w:after="240"/>
        <w:jc w:val="both"/>
        <w:rPr>
          <w:rFonts w:asciiTheme="minorHAnsi" w:hAnsiTheme="minorHAnsi" w:cstheme="minorHAnsi"/>
          <w:sz w:val="22"/>
          <w:szCs w:val="22"/>
        </w:rPr>
      </w:pP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t>Podpis:</w:t>
      </w:r>
    </w:p>
    <w:p w14:paraId="28A522F0" w14:textId="77777777" w:rsidR="00A47669" w:rsidRDefault="00A47669" w:rsidP="00A47669">
      <w:pPr>
        <w:rPr>
          <w:rFonts w:asciiTheme="minorHAnsi" w:hAnsiTheme="minorHAnsi" w:cstheme="minorHAnsi"/>
          <w:b/>
          <w:i/>
        </w:rPr>
      </w:pPr>
    </w:p>
    <w:p w14:paraId="623A12E6" w14:textId="77777777" w:rsidR="00A47669" w:rsidRDefault="00A47669" w:rsidP="00A47669">
      <w:pPr>
        <w:rPr>
          <w:rFonts w:asciiTheme="minorHAnsi" w:hAnsiTheme="minorHAnsi" w:cstheme="minorHAnsi"/>
          <w:b/>
          <w:i/>
        </w:rPr>
      </w:pPr>
    </w:p>
    <w:p w14:paraId="68F3E6DB" w14:textId="77777777" w:rsidR="00A47669" w:rsidRDefault="00A47669" w:rsidP="00A47669">
      <w:pPr>
        <w:rPr>
          <w:rFonts w:asciiTheme="minorHAnsi" w:hAnsiTheme="minorHAnsi" w:cstheme="minorHAnsi"/>
          <w:b/>
          <w:i/>
        </w:rPr>
      </w:pPr>
    </w:p>
    <w:p w14:paraId="6FEC4F93" w14:textId="77777777" w:rsidR="003D18CA" w:rsidRDefault="003D18CA">
      <w:pPr>
        <w:spacing w:after="160" w:line="259" w:lineRule="auto"/>
        <w:rPr>
          <w:rFonts w:asciiTheme="minorHAnsi" w:hAnsiTheme="minorHAnsi" w:cstheme="minorHAnsi"/>
          <w:b/>
          <w:i/>
        </w:rPr>
      </w:pPr>
      <w:r>
        <w:rPr>
          <w:rFonts w:asciiTheme="minorHAnsi" w:hAnsiTheme="minorHAnsi" w:cstheme="minorHAnsi"/>
          <w:b/>
          <w:i/>
        </w:rPr>
        <w:br w:type="page"/>
      </w:r>
    </w:p>
    <w:p w14:paraId="57B5A972" w14:textId="77777777" w:rsidR="00A47669" w:rsidRPr="002A0D1D" w:rsidRDefault="00A47669" w:rsidP="00A47669">
      <w:pPr>
        <w:rPr>
          <w:rFonts w:asciiTheme="minorHAnsi" w:hAnsiTheme="minorHAnsi" w:cstheme="minorHAnsi"/>
          <w:b/>
          <w:i/>
        </w:rPr>
      </w:pPr>
      <w:r w:rsidRPr="002A0D1D">
        <w:rPr>
          <w:rFonts w:asciiTheme="minorHAnsi" w:hAnsiTheme="minorHAnsi" w:cstheme="minorHAnsi"/>
          <w:b/>
          <w:i/>
        </w:rPr>
        <w:lastRenderedPageBreak/>
        <w:t>OBR-3</w:t>
      </w:r>
    </w:p>
    <w:p w14:paraId="6F325BBE" w14:textId="77777777" w:rsidR="009770B9" w:rsidRDefault="009770B9" w:rsidP="00A47669">
      <w:pPr>
        <w:pStyle w:val="Heading"/>
        <w:rPr>
          <w:rFonts w:asciiTheme="minorHAnsi" w:hAnsiTheme="minorHAnsi" w:cstheme="minorHAnsi"/>
          <w:sz w:val="24"/>
        </w:rPr>
      </w:pPr>
    </w:p>
    <w:p w14:paraId="79F68659" w14:textId="77777777" w:rsidR="00A47669" w:rsidRPr="002A0D1D" w:rsidRDefault="00A47669" w:rsidP="00A47669">
      <w:pPr>
        <w:pStyle w:val="Heading"/>
        <w:rPr>
          <w:rFonts w:asciiTheme="minorHAnsi" w:hAnsiTheme="minorHAnsi" w:cstheme="minorHAnsi"/>
          <w:sz w:val="24"/>
        </w:rPr>
      </w:pPr>
      <w:r w:rsidRPr="002A0D1D">
        <w:rPr>
          <w:rFonts w:asciiTheme="minorHAnsi" w:hAnsiTheme="minorHAnsi" w:cstheme="minorHAnsi"/>
          <w:sz w:val="24"/>
        </w:rPr>
        <w:t>PODIZVAJALCI V PONUDBI</w:t>
      </w:r>
      <w:r w:rsidRPr="002A0D1D">
        <w:rPr>
          <w:rFonts w:asciiTheme="minorHAnsi" w:hAnsiTheme="minorHAnsi" w:cstheme="minorHAnsi"/>
          <w:sz w:val="24"/>
          <w:vertAlign w:val="superscript"/>
        </w:rPr>
        <w:footnoteReference w:id="3"/>
      </w:r>
    </w:p>
    <w:p w14:paraId="018D0E21" w14:textId="1EEECA51" w:rsidR="00A47669" w:rsidRPr="002A0D1D" w:rsidRDefault="00A47669" w:rsidP="00A47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rPr>
      </w:pPr>
      <w:r w:rsidRPr="002A0D1D">
        <w:rPr>
          <w:rFonts w:asciiTheme="minorHAnsi" w:hAnsiTheme="minorHAnsi" w:cstheme="minorHAnsi"/>
          <w:b/>
        </w:rPr>
        <w:t>»</w:t>
      </w:r>
      <w:r w:rsidR="007E4FFA" w:rsidRPr="007C00FC">
        <w:rPr>
          <w:rFonts w:asciiTheme="minorHAnsi" w:hAnsiTheme="minorHAnsi" w:cstheme="minorHAnsi"/>
        </w:rPr>
        <w:t>IZVAJANJE ANALIZ PITNE VODE</w:t>
      </w:r>
      <w:r w:rsidRPr="002A0D1D">
        <w:rPr>
          <w:rFonts w:asciiTheme="minorHAnsi" w:hAnsiTheme="minorHAnsi" w:cstheme="minorHAnsi"/>
          <w:b/>
        </w:rPr>
        <w:t>«</w:t>
      </w:r>
    </w:p>
    <w:p w14:paraId="1B63BCF7" w14:textId="77777777" w:rsidR="00A47669" w:rsidRPr="002A0D1D" w:rsidRDefault="00A47669" w:rsidP="00A47669">
      <w:pPr>
        <w:pStyle w:val="Telobesedila"/>
        <w:jc w:val="center"/>
        <w:rPr>
          <w:rFonts w:asciiTheme="minorHAnsi" w:hAnsiTheme="minorHAnsi" w:cstheme="minorHAnsi"/>
          <w:b/>
          <w:bCs/>
          <w:i w:val="0"/>
          <w:kern w:val="0"/>
          <w:sz w:val="24"/>
          <w:szCs w:val="24"/>
          <w:lang w:val="x-none" w:eastAsia="zh-CN" w:bidi="ar-SA"/>
        </w:rPr>
      </w:pPr>
    </w:p>
    <w:p w14:paraId="5C551351" w14:textId="6E94BC35" w:rsidR="00A47669" w:rsidRPr="007E4FFA" w:rsidRDefault="00A47669" w:rsidP="00A47669">
      <w:pPr>
        <w:jc w:val="both"/>
        <w:rPr>
          <w:rFonts w:asciiTheme="minorHAnsi" w:hAnsiTheme="minorHAnsi" w:cstheme="minorHAnsi"/>
        </w:rPr>
      </w:pPr>
      <w:r w:rsidRPr="007E4FFA">
        <w:rPr>
          <w:rFonts w:asciiTheme="minorHAnsi" w:hAnsiTheme="minorHAnsi" w:cstheme="minorHAnsi"/>
        </w:rPr>
        <w:t xml:space="preserve">Ponudnik: </w:t>
      </w:r>
      <w:sdt>
        <w:sdtPr>
          <w:rPr>
            <w:rFonts w:asciiTheme="minorHAnsi" w:hAnsiTheme="minorHAnsi" w:cstheme="minorHAnsi"/>
          </w:rPr>
          <w:id w:val="-109816652"/>
          <w:placeholder>
            <w:docPart w:val="B48E6C87AB9D4E30AAAE0194C0AA55B6"/>
          </w:placeholder>
          <w:showingPlcHdr/>
          <w:text/>
        </w:sdtPr>
        <w:sdtContent>
          <w:r w:rsidR="007E4FFA" w:rsidRPr="007E4FFA">
            <w:rPr>
              <w:rStyle w:val="Besedilooznabemesta"/>
              <w:rFonts w:asciiTheme="minorHAnsi" w:eastAsiaTheme="majorEastAsia" w:hAnsiTheme="minorHAnsi" w:cstheme="minorHAnsi"/>
            </w:rPr>
            <w:t>Kliknite ali tapnite tukaj, če želite vnesti besedilo.</w:t>
          </w:r>
        </w:sdtContent>
      </w:sdt>
    </w:p>
    <w:p w14:paraId="46D2E99F" w14:textId="26AB1F57" w:rsidR="00A47669" w:rsidRPr="007E4FFA" w:rsidRDefault="00A47669" w:rsidP="00A47669">
      <w:pPr>
        <w:jc w:val="both"/>
        <w:rPr>
          <w:rFonts w:asciiTheme="minorHAnsi" w:hAnsiTheme="minorHAnsi" w:cstheme="minorHAnsi"/>
        </w:rPr>
      </w:pPr>
      <w:r w:rsidRPr="007E4FFA">
        <w:rPr>
          <w:rFonts w:asciiTheme="minorHAnsi" w:hAnsiTheme="minorHAnsi" w:cstheme="minorHAnsi"/>
        </w:rPr>
        <w:t xml:space="preserve">Naziv podizvajalca: </w:t>
      </w:r>
      <w:sdt>
        <w:sdtPr>
          <w:rPr>
            <w:rFonts w:asciiTheme="minorHAnsi" w:hAnsiTheme="minorHAnsi" w:cstheme="minorHAnsi"/>
          </w:rPr>
          <w:id w:val="-902603496"/>
          <w:placeholder>
            <w:docPart w:val="B48E6C87AB9D4E30AAAE0194C0AA55B6"/>
          </w:placeholder>
          <w:showingPlcHdr/>
          <w:text/>
        </w:sdtPr>
        <w:sdtContent>
          <w:r w:rsidR="007E4FFA" w:rsidRPr="007E4FFA">
            <w:rPr>
              <w:rStyle w:val="Besedilooznabemesta"/>
              <w:rFonts w:asciiTheme="minorHAnsi" w:eastAsiaTheme="majorEastAsia" w:hAnsiTheme="minorHAnsi" w:cstheme="minorHAnsi"/>
            </w:rPr>
            <w:t>Kliknite ali tapnite tukaj, če želite vnesti besedilo.</w:t>
          </w:r>
        </w:sdtContent>
      </w:sdt>
    </w:p>
    <w:p w14:paraId="24595D2B" w14:textId="415F271D" w:rsidR="00A47669" w:rsidRPr="007E4FFA" w:rsidRDefault="00A47669" w:rsidP="00A47669">
      <w:pPr>
        <w:jc w:val="both"/>
        <w:rPr>
          <w:rFonts w:asciiTheme="minorHAnsi" w:hAnsiTheme="minorHAnsi" w:cstheme="minorHAnsi"/>
        </w:rPr>
      </w:pPr>
      <w:r w:rsidRPr="007E4FFA">
        <w:rPr>
          <w:rFonts w:asciiTheme="minorHAnsi" w:hAnsiTheme="minorHAnsi" w:cstheme="minorHAnsi"/>
        </w:rPr>
        <w:t xml:space="preserve">Naslov: </w:t>
      </w:r>
      <w:sdt>
        <w:sdtPr>
          <w:rPr>
            <w:rFonts w:asciiTheme="minorHAnsi" w:hAnsiTheme="minorHAnsi" w:cstheme="minorHAnsi"/>
          </w:rPr>
          <w:id w:val="-1391111592"/>
          <w:placeholder>
            <w:docPart w:val="B48E6C87AB9D4E30AAAE0194C0AA55B6"/>
          </w:placeholder>
          <w:showingPlcHdr/>
          <w:text/>
        </w:sdtPr>
        <w:sdtContent>
          <w:r w:rsidR="007E4FFA" w:rsidRPr="007E4FFA">
            <w:rPr>
              <w:rStyle w:val="Besedilooznabemesta"/>
              <w:rFonts w:asciiTheme="minorHAnsi" w:eastAsiaTheme="majorEastAsia" w:hAnsiTheme="minorHAnsi" w:cstheme="minorHAnsi"/>
            </w:rPr>
            <w:t>Kliknite ali tapnite tukaj, če želite vnesti besedilo.</w:t>
          </w:r>
        </w:sdtContent>
      </w:sdt>
    </w:p>
    <w:p w14:paraId="1357FD63" w14:textId="55F0D66F" w:rsidR="00A47669" w:rsidRPr="007E4FFA" w:rsidRDefault="00A47669" w:rsidP="00A47669">
      <w:pPr>
        <w:jc w:val="both"/>
        <w:rPr>
          <w:rFonts w:asciiTheme="minorHAnsi" w:hAnsiTheme="minorHAnsi" w:cstheme="minorHAnsi"/>
        </w:rPr>
      </w:pPr>
      <w:r w:rsidRPr="007E4FFA">
        <w:rPr>
          <w:rFonts w:asciiTheme="minorHAnsi" w:hAnsiTheme="minorHAnsi" w:cstheme="minorHAnsi"/>
        </w:rPr>
        <w:t>Matična številka:</w:t>
      </w:r>
      <w:sdt>
        <w:sdtPr>
          <w:rPr>
            <w:rFonts w:asciiTheme="minorHAnsi" w:hAnsiTheme="minorHAnsi" w:cstheme="minorHAnsi"/>
          </w:rPr>
          <w:id w:val="1321922830"/>
          <w:placeholder>
            <w:docPart w:val="B48E6C87AB9D4E30AAAE0194C0AA55B6"/>
          </w:placeholder>
          <w:showingPlcHdr/>
          <w:text/>
        </w:sdtPr>
        <w:sdtContent>
          <w:r w:rsidR="007E4FFA" w:rsidRPr="007E4FFA">
            <w:rPr>
              <w:rStyle w:val="Besedilooznabemesta"/>
              <w:rFonts w:asciiTheme="minorHAnsi" w:eastAsiaTheme="majorEastAsia" w:hAnsiTheme="minorHAnsi" w:cstheme="minorHAnsi"/>
            </w:rPr>
            <w:t>Kliknite ali tapnite tukaj, če želite vnesti besedilo.</w:t>
          </w:r>
        </w:sdtContent>
      </w:sdt>
    </w:p>
    <w:p w14:paraId="31A06C5F" w14:textId="4DA06509" w:rsidR="00A47669" w:rsidRPr="007E4FFA" w:rsidRDefault="00A47669" w:rsidP="00A47669">
      <w:pPr>
        <w:jc w:val="both"/>
        <w:rPr>
          <w:rFonts w:asciiTheme="minorHAnsi" w:hAnsiTheme="minorHAnsi" w:cstheme="minorHAnsi"/>
        </w:rPr>
      </w:pPr>
      <w:r w:rsidRPr="007E4FFA">
        <w:rPr>
          <w:rFonts w:asciiTheme="minorHAnsi" w:hAnsiTheme="minorHAnsi" w:cstheme="minorHAnsi"/>
        </w:rPr>
        <w:t>Davčna številka:</w:t>
      </w:r>
      <w:sdt>
        <w:sdtPr>
          <w:rPr>
            <w:rFonts w:asciiTheme="minorHAnsi" w:hAnsiTheme="minorHAnsi" w:cstheme="minorHAnsi"/>
          </w:rPr>
          <w:id w:val="414822708"/>
          <w:placeholder>
            <w:docPart w:val="B48E6C87AB9D4E30AAAE0194C0AA55B6"/>
          </w:placeholder>
          <w:showingPlcHdr/>
          <w:text/>
        </w:sdtPr>
        <w:sdtContent>
          <w:r w:rsidR="007E4FFA" w:rsidRPr="007E4FFA">
            <w:rPr>
              <w:rStyle w:val="Besedilooznabemesta"/>
              <w:rFonts w:asciiTheme="minorHAnsi" w:eastAsiaTheme="majorEastAsia" w:hAnsiTheme="minorHAnsi" w:cstheme="minorHAnsi"/>
            </w:rPr>
            <w:t>Kliknite ali tapnite tukaj, če želite vnesti besedilo.</w:t>
          </w:r>
        </w:sdtContent>
      </w:sdt>
    </w:p>
    <w:p w14:paraId="726A5532" w14:textId="30791D63" w:rsidR="00A47669" w:rsidRPr="007E4FFA" w:rsidRDefault="00A47669" w:rsidP="00A47669">
      <w:pPr>
        <w:jc w:val="both"/>
        <w:rPr>
          <w:rFonts w:asciiTheme="minorHAnsi" w:hAnsiTheme="minorHAnsi" w:cstheme="minorHAnsi"/>
        </w:rPr>
      </w:pPr>
      <w:r w:rsidRPr="007E4FFA">
        <w:rPr>
          <w:rFonts w:asciiTheme="minorHAnsi" w:hAnsiTheme="minorHAnsi" w:cstheme="minorHAnsi"/>
        </w:rPr>
        <w:t>Transakcijski račun:</w:t>
      </w:r>
      <w:sdt>
        <w:sdtPr>
          <w:rPr>
            <w:rFonts w:asciiTheme="minorHAnsi" w:hAnsiTheme="minorHAnsi" w:cstheme="minorHAnsi"/>
          </w:rPr>
          <w:id w:val="-2000797002"/>
          <w:placeholder>
            <w:docPart w:val="B48E6C87AB9D4E30AAAE0194C0AA55B6"/>
          </w:placeholder>
          <w:showingPlcHdr/>
          <w:text/>
        </w:sdtPr>
        <w:sdtContent>
          <w:r w:rsidR="007E4FFA" w:rsidRPr="007E4FFA">
            <w:rPr>
              <w:rStyle w:val="Besedilooznabemesta"/>
              <w:rFonts w:asciiTheme="minorHAnsi" w:eastAsiaTheme="majorEastAsia" w:hAnsiTheme="minorHAnsi" w:cstheme="minorHAnsi"/>
            </w:rPr>
            <w:t>Kliknite ali tapnite tukaj, če želite vnesti besedilo.</w:t>
          </w:r>
        </w:sdtContent>
      </w:sdt>
    </w:p>
    <w:p w14:paraId="74535373" w14:textId="2F0544C2" w:rsidR="00A47669" w:rsidRPr="007E4FFA" w:rsidRDefault="00A47669" w:rsidP="00A47669">
      <w:pPr>
        <w:jc w:val="both"/>
        <w:rPr>
          <w:rFonts w:asciiTheme="minorHAnsi" w:hAnsiTheme="minorHAnsi" w:cstheme="minorHAnsi"/>
        </w:rPr>
      </w:pPr>
      <w:r w:rsidRPr="007E4FFA">
        <w:rPr>
          <w:rFonts w:asciiTheme="minorHAnsi" w:hAnsiTheme="minorHAnsi" w:cstheme="minorHAnsi"/>
        </w:rPr>
        <w:t>Zakoniti zastopniki:</w:t>
      </w:r>
      <w:sdt>
        <w:sdtPr>
          <w:rPr>
            <w:rFonts w:asciiTheme="minorHAnsi" w:hAnsiTheme="minorHAnsi" w:cstheme="minorHAnsi"/>
          </w:rPr>
          <w:id w:val="-1638952911"/>
          <w:placeholder>
            <w:docPart w:val="B48E6C87AB9D4E30AAAE0194C0AA55B6"/>
          </w:placeholder>
          <w:showingPlcHdr/>
          <w:text/>
        </w:sdtPr>
        <w:sdtContent>
          <w:r w:rsidR="007E4FFA" w:rsidRPr="007E4FFA">
            <w:rPr>
              <w:rStyle w:val="Besedilooznabemesta"/>
              <w:rFonts w:asciiTheme="minorHAnsi" w:eastAsiaTheme="majorEastAsia" w:hAnsiTheme="minorHAnsi" w:cstheme="minorHAnsi"/>
            </w:rPr>
            <w:t>Kliknite ali tapnite tukaj, če želite vnesti besedilo.</w:t>
          </w:r>
        </w:sdtContent>
      </w:sdt>
    </w:p>
    <w:p w14:paraId="3BB55F62" w14:textId="218F0C04" w:rsidR="00A47669" w:rsidRPr="007E4FFA" w:rsidRDefault="00A47669" w:rsidP="00A47669">
      <w:pPr>
        <w:jc w:val="both"/>
        <w:rPr>
          <w:rFonts w:asciiTheme="minorHAnsi" w:hAnsiTheme="minorHAnsi" w:cstheme="minorHAnsi"/>
        </w:rPr>
      </w:pPr>
      <w:r w:rsidRPr="007E4FFA">
        <w:rPr>
          <w:rFonts w:asciiTheme="minorHAnsi" w:hAnsiTheme="minorHAnsi" w:cstheme="minorHAnsi"/>
        </w:rPr>
        <w:t xml:space="preserve">Vrsta storitev ali dobav, ki jih bo izvedel podizvajalec: </w:t>
      </w:r>
      <w:sdt>
        <w:sdtPr>
          <w:rPr>
            <w:rFonts w:asciiTheme="minorHAnsi" w:hAnsiTheme="minorHAnsi" w:cstheme="minorHAnsi"/>
          </w:rPr>
          <w:id w:val="241068096"/>
          <w:placeholder>
            <w:docPart w:val="B48E6C87AB9D4E30AAAE0194C0AA55B6"/>
          </w:placeholder>
          <w:showingPlcHdr/>
        </w:sdtPr>
        <w:sdtContent>
          <w:r w:rsidR="007E4FFA" w:rsidRPr="007E4FFA">
            <w:rPr>
              <w:rStyle w:val="Besedilooznabemesta"/>
              <w:rFonts w:asciiTheme="minorHAnsi" w:eastAsiaTheme="majorEastAsia" w:hAnsiTheme="minorHAnsi" w:cstheme="minorHAnsi"/>
            </w:rPr>
            <w:t>Kliknite ali tapnite tukaj, če želite vnesti besedilo.</w:t>
          </w:r>
        </w:sdtContent>
      </w:sdt>
    </w:p>
    <w:p w14:paraId="38190F24" w14:textId="63276AD0" w:rsidR="00A47669" w:rsidRPr="007E4FFA" w:rsidRDefault="00A47669" w:rsidP="00A47669">
      <w:pPr>
        <w:jc w:val="both"/>
        <w:rPr>
          <w:rFonts w:asciiTheme="minorHAnsi" w:hAnsiTheme="minorHAnsi" w:cstheme="minorHAnsi"/>
        </w:rPr>
      </w:pPr>
      <w:r w:rsidRPr="007E4FFA">
        <w:rPr>
          <w:rFonts w:asciiTheme="minorHAnsi" w:hAnsiTheme="minorHAnsi" w:cstheme="minorHAnsi"/>
        </w:rPr>
        <w:t xml:space="preserve">Vrednost storitev </w:t>
      </w:r>
      <w:r w:rsidR="007E4FFA" w:rsidRPr="007E4FFA">
        <w:rPr>
          <w:rFonts w:asciiTheme="minorHAnsi" w:hAnsiTheme="minorHAnsi" w:cstheme="minorHAnsi"/>
        </w:rPr>
        <w:t>brez DDV</w:t>
      </w:r>
      <w:r w:rsidRPr="007E4FFA">
        <w:rPr>
          <w:rFonts w:asciiTheme="minorHAnsi" w:hAnsiTheme="minorHAnsi" w:cstheme="minorHAnsi"/>
        </w:rPr>
        <w:t xml:space="preserve">: </w:t>
      </w:r>
      <w:sdt>
        <w:sdtPr>
          <w:rPr>
            <w:rFonts w:asciiTheme="minorHAnsi" w:hAnsiTheme="minorHAnsi" w:cstheme="minorHAnsi"/>
          </w:rPr>
          <w:id w:val="-964348837"/>
          <w:placeholder>
            <w:docPart w:val="B48E6C87AB9D4E30AAAE0194C0AA55B6"/>
          </w:placeholder>
          <w:showingPlcHdr/>
          <w:text/>
        </w:sdtPr>
        <w:sdtContent>
          <w:r w:rsidR="007E4FFA" w:rsidRPr="007E4FFA">
            <w:rPr>
              <w:rStyle w:val="Besedilooznabemesta"/>
              <w:rFonts w:asciiTheme="minorHAnsi" w:eastAsiaTheme="majorEastAsia" w:hAnsiTheme="minorHAnsi" w:cstheme="minorHAnsi"/>
            </w:rPr>
            <w:t>Kliknite ali tapnite tukaj, če želite vnesti besedilo.</w:t>
          </w:r>
        </w:sdtContent>
      </w:sdt>
      <w:r w:rsidRPr="007E4FFA">
        <w:rPr>
          <w:rFonts w:asciiTheme="minorHAnsi" w:hAnsiTheme="minorHAnsi" w:cstheme="minorHAnsi"/>
        </w:rPr>
        <w:t xml:space="preserve"> EUR</w:t>
      </w:r>
    </w:p>
    <w:p w14:paraId="34669811" w14:textId="0FA70294" w:rsidR="00A47669" w:rsidRPr="007E4FFA" w:rsidRDefault="00A47669" w:rsidP="00A47669">
      <w:pPr>
        <w:jc w:val="both"/>
        <w:rPr>
          <w:rFonts w:asciiTheme="minorHAnsi" w:hAnsiTheme="minorHAnsi" w:cstheme="minorHAnsi"/>
        </w:rPr>
      </w:pPr>
      <w:r w:rsidRPr="007E4FFA">
        <w:rPr>
          <w:rFonts w:asciiTheme="minorHAnsi" w:hAnsiTheme="minorHAnsi" w:cstheme="minorHAnsi"/>
        </w:rPr>
        <w:t>Ocenjen delež podizvajalca pri celotni izvedbi naročila:</w:t>
      </w:r>
      <w:sdt>
        <w:sdtPr>
          <w:rPr>
            <w:rFonts w:asciiTheme="minorHAnsi" w:hAnsiTheme="minorHAnsi" w:cstheme="minorHAnsi"/>
          </w:rPr>
          <w:id w:val="-577129868"/>
          <w:placeholder>
            <w:docPart w:val="B48E6C87AB9D4E30AAAE0194C0AA55B6"/>
          </w:placeholder>
          <w:showingPlcHdr/>
          <w:text/>
        </w:sdtPr>
        <w:sdtContent>
          <w:r w:rsidR="007E4FFA" w:rsidRPr="007E4FFA">
            <w:rPr>
              <w:rStyle w:val="Besedilooznabemesta"/>
              <w:rFonts w:asciiTheme="minorHAnsi" w:eastAsiaTheme="majorEastAsia" w:hAnsiTheme="minorHAnsi" w:cstheme="minorHAnsi"/>
            </w:rPr>
            <w:t>Kliknite ali tapnite tukaj, če želite vnesti besedilo.</w:t>
          </w:r>
        </w:sdtContent>
      </w:sdt>
      <w:r w:rsidRPr="007E4FFA">
        <w:rPr>
          <w:rFonts w:asciiTheme="minorHAnsi" w:hAnsiTheme="minorHAnsi" w:cstheme="minorHAnsi"/>
        </w:rPr>
        <w:t xml:space="preserve"> %.</w:t>
      </w:r>
    </w:p>
    <w:p w14:paraId="5EE4A2A9" w14:textId="77777777" w:rsidR="00A47669" w:rsidRPr="002A0D1D" w:rsidRDefault="00A47669" w:rsidP="00A47669">
      <w:pPr>
        <w:jc w:val="both"/>
        <w:rPr>
          <w:rFonts w:asciiTheme="minorHAnsi" w:hAnsiTheme="minorHAnsi" w:cstheme="minorHAnsi"/>
          <w:i/>
        </w:rPr>
      </w:pPr>
    </w:p>
    <w:p w14:paraId="0441091C" w14:textId="77777777" w:rsidR="00A47669" w:rsidRPr="002A0D1D" w:rsidRDefault="00A47669" w:rsidP="00A47669">
      <w:pPr>
        <w:jc w:val="both"/>
        <w:rPr>
          <w:rFonts w:asciiTheme="minorHAnsi" w:hAnsiTheme="minorHAnsi" w:cstheme="minorHAnsi"/>
        </w:rPr>
      </w:pPr>
    </w:p>
    <w:p w14:paraId="4E07373C"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V skladu s petim odstavkom 94. člena ZJN-3 zahtevamo neposredno plačilo s strani naročnika.</w:t>
      </w:r>
    </w:p>
    <w:p w14:paraId="05DEDE41"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i/>
        </w:rPr>
        <w:t xml:space="preserve">(ustrezno označite): </w:t>
      </w:r>
      <w:r w:rsidRPr="002A0D1D">
        <w:rPr>
          <w:rFonts w:asciiTheme="minorHAnsi" w:hAnsiTheme="minorHAnsi" w:cstheme="minorHAnsi"/>
          <w:i/>
        </w:rPr>
        <w:tab/>
      </w:r>
    </w:p>
    <w:p w14:paraId="520114D7" w14:textId="77777777" w:rsidR="00A47669" w:rsidRDefault="00000000" w:rsidP="00A47669">
      <w:pPr>
        <w:spacing w:before="60" w:after="60"/>
        <w:jc w:val="center"/>
        <w:rPr>
          <w:rFonts w:asciiTheme="minorHAnsi" w:hAnsiTheme="minorHAnsi" w:cstheme="minorHAnsi"/>
        </w:rPr>
      </w:pPr>
      <w:sdt>
        <w:sdtPr>
          <w:rPr>
            <w:rFonts w:asciiTheme="minorHAnsi" w:hAnsiTheme="minorHAnsi" w:cstheme="minorHAnsi"/>
          </w:rPr>
          <w:id w:val="1865325548"/>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rPr>
            <w:t>☐</w:t>
          </w:r>
        </w:sdtContent>
      </w:sdt>
      <w:r w:rsidR="00A47669" w:rsidRPr="002A0D1D">
        <w:rPr>
          <w:rFonts w:asciiTheme="minorHAnsi" w:hAnsiTheme="minorHAnsi" w:cstheme="minorHAnsi"/>
        </w:rPr>
        <w:t xml:space="preserve">DA </w:t>
      </w:r>
      <w:r w:rsidR="00A47669" w:rsidRPr="002A0D1D">
        <w:rPr>
          <w:rFonts w:asciiTheme="minorHAnsi" w:hAnsiTheme="minorHAnsi" w:cstheme="minorHAnsi"/>
        </w:rPr>
        <w:tab/>
      </w:r>
      <w:r w:rsidR="00A47669" w:rsidRPr="002A0D1D">
        <w:rPr>
          <w:rFonts w:asciiTheme="minorHAnsi" w:hAnsiTheme="minorHAnsi" w:cstheme="minorHAnsi"/>
        </w:rPr>
        <w:tab/>
      </w:r>
      <w:r w:rsidR="00A47669" w:rsidRPr="002A0D1D">
        <w:rPr>
          <w:rFonts w:asciiTheme="minorHAnsi" w:hAnsiTheme="minorHAnsi" w:cstheme="minorHAnsi"/>
        </w:rPr>
        <w:tab/>
      </w:r>
      <w:r w:rsidR="00A47669" w:rsidRPr="002A0D1D">
        <w:rPr>
          <w:rFonts w:asciiTheme="minorHAnsi" w:hAnsiTheme="minorHAnsi" w:cstheme="minorHAnsi"/>
        </w:rPr>
        <w:tab/>
      </w:r>
      <w:sdt>
        <w:sdtPr>
          <w:rPr>
            <w:rFonts w:asciiTheme="minorHAnsi" w:hAnsiTheme="minorHAnsi" w:cstheme="minorHAnsi"/>
          </w:rPr>
          <w:id w:val="347998576"/>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rPr>
            <w:t>☐</w:t>
          </w:r>
        </w:sdtContent>
      </w:sdt>
      <w:r w:rsidR="00A47669" w:rsidRPr="002A0D1D">
        <w:rPr>
          <w:rFonts w:asciiTheme="minorHAnsi" w:hAnsiTheme="minorHAnsi" w:cstheme="minorHAnsi"/>
        </w:rPr>
        <w:t xml:space="preserve">NE </w:t>
      </w:r>
    </w:p>
    <w:p w14:paraId="0E8962E9" w14:textId="77777777" w:rsidR="00A47669" w:rsidRPr="002A0D1D" w:rsidRDefault="00A47669" w:rsidP="00A47669">
      <w:pPr>
        <w:spacing w:before="60" w:after="60"/>
        <w:jc w:val="center"/>
        <w:rPr>
          <w:rFonts w:asciiTheme="minorHAnsi" w:hAnsiTheme="minorHAnsi" w:cstheme="minorHAnsi"/>
        </w:rPr>
      </w:pPr>
    </w:p>
    <w:p w14:paraId="47A44036" w14:textId="3E207EE8"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Podizvajalci, ki podajo pisno zahtevo za neposredna plačila in zgolj obkrožijo DA, s podpisom te izjave soglašajo, da naročnik namesto glavnega izvajalca poravna podizvajalčeve terjatve do glavnega izvajalca na način, kot je opredeljeno v vzorcu </w:t>
      </w:r>
      <w:r w:rsidR="005165F7">
        <w:rPr>
          <w:rFonts w:asciiTheme="minorHAnsi" w:hAnsiTheme="minorHAnsi" w:cstheme="minorHAnsi"/>
        </w:rPr>
        <w:t>okvirnega sporazuma</w:t>
      </w:r>
      <w:r w:rsidRPr="002A0D1D">
        <w:rPr>
          <w:rFonts w:asciiTheme="minorHAnsi" w:hAnsiTheme="minorHAnsi" w:cstheme="minorHAnsi"/>
        </w:rPr>
        <w:t>.</w:t>
      </w:r>
    </w:p>
    <w:p w14:paraId="034040F8" w14:textId="77777777" w:rsidR="00A47669" w:rsidRPr="002A0D1D" w:rsidRDefault="00A47669" w:rsidP="00A47669">
      <w:pPr>
        <w:jc w:val="both"/>
        <w:rPr>
          <w:rFonts w:asciiTheme="minorHAnsi" w:hAnsiTheme="minorHAnsi" w:cstheme="minorHAnsi"/>
        </w:rPr>
      </w:pPr>
    </w:p>
    <w:p w14:paraId="53092C68" w14:textId="77777777" w:rsidR="00A47669" w:rsidRPr="002A0D1D" w:rsidRDefault="00A47669" w:rsidP="00A47669">
      <w:pPr>
        <w:jc w:val="both"/>
        <w:rPr>
          <w:rFonts w:asciiTheme="minorHAnsi" w:hAnsiTheme="minorHAnsi" w:cstheme="minorHAnsi"/>
        </w:rPr>
      </w:pPr>
    </w:p>
    <w:p w14:paraId="21F9621C"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 xml:space="preserve">Datum: </w:t>
      </w:r>
      <w:sdt>
        <w:sdtPr>
          <w:rPr>
            <w:rFonts w:asciiTheme="minorHAnsi" w:hAnsiTheme="minorHAnsi" w:cstheme="minorHAnsi"/>
          </w:rPr>
          <w:id w:val="1398466756"/>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r w:rsidRPr="002A0D1D">
        <w:rPr>
          <w:rFonts w:asciiTheme="minorHAnsi" w:hAnsiTheme="minorHAnsi" w:cstheme="minorHAnsi"/>
        </w:rPr>
        <w:t xml:space="preserve">            </w:t>
      </w:r>
    </w:p>
    <w:p w14:paraId="77358BDC" w14:textId="77777777" w:rsidR="00A47669" w:rsidRDefault="00A47669" w:rsidP="00A47669">
      <w:pPr>
        <w:rPr>
          <w:rFonts w:asciiTheme="minorHAnsi" w:hAnsiTheme="minorHAnsi" w:cstheme="minorHAnsi"/>
        </w:rPr>
      </w:pPr>
    </w:p>
    <w:p w14:paraId="5C435FE5" w14:textId="77777777" w:rsidR="00A47669" w:rsidRDefault="00A47669" w:rsidP="00A47669">
      <w:pPr>
        <w:rPr>
          <w:rFonts w:asciiTheme="minorHAnsi" w:hAnsiTheme="minorHAnsi" w:cstheme="minorHAnsi"/>
        </w:rPr>
      </w:pPr>
    </w:p>
    <w:p w14:paraId="1FC2C077" w14:textId="77777777" w:rsidR="00A47669" w:rsidRPr="002A0D1D" w:rsidRDefault="00A47669" w:rsidP="00A47669">
      <w:pPr>
        <w:rPr>
          <w:rFonts w:asciiTheme="minorHAnsi" w:hAnsiTheme="minorHAnsi" w:cstheme="minorHAnsi"/>
        </w:rPr>
      </w:pPr>
    </w:p>
    <w:p w14:paraId="0D5E5AC4" w14:textId="77777777" w:rsidR="00A47669" w:rsidRPr="002A0D1D" w:rsidRDefault="00A47669" w:rsidP="00A47669">
      <w:pPr>
        <w:ind w:left="2832" w:firstLine="708"/>
        <w:jc w:val="center"/>
        <w:rPr>
          <w:rFonts w:asciiTheme="minorHAnsi" w:hAnsiTheme="minorHAnsi" w:cstheme="minorHAnsi"/>
        </w:rPr>
      </w:pPr>
      <w:r w:rsidRPr="002A0D1D">
        <w:rPr>
          <w:rFonts w:asciiTheme="minorHAnsi" w:hAnsiTheme="minorHAnsi" w:cstheme="minorHAnsi"/>
        </w:rPr>
        <w:t>Žig in podpis podizvajalca:</w:t>
      </w:r>
    </w:p>
    <w:p w14:paraId="77CCDA41" w14:textId="77777777" w:rsidR="00A47669" w:rsidRDefault="00A47669" w:rsidP="00A47669">
      <w:pPr>
        <w:jc w:val="both"/>
        <w:rPr>
          <w:rFonts w:asciiTheme="minorHAnsi" w:hAnsiTheme="minorHAnsi" w:cstheme="minorHAnsi"/>
          <w:i/>
        </w:rPr>
      </w:pPr>
    </w:p>
    <w:p w14:paraId="08DDF3A4" w14:textId="77777777" w:rsidR="00A47669" w:rsidRDefault="00A47669" w:rsidP="00A47669">
      <w:pPr>
        <w:jc w:val="both"/>
        <w:rPr>
          <w:rFonts w:asciiTheme="minorHAnsi" w:hAnsiTheme="minorHAnsi" w:cstheme="minorHAnsi"/>
          <w:i/>
        </w:rPr>
      </w:pPr>
    </w:p>
    <w:p w14:paraId="45D89027" w14:textId="77777777" w:rsidR="00A47669" w:rsidRDefault="00A47669" w:rsidP="00A47669">
      <w:pPr>
        <w:jc w:val="both"/>
        <w:rPr>
          <w:rFonts w:asciiTheme="minorHAnsi" w:hAnsiTheme="minorHAnsi" w:cstheme="minorHAnsi"/>
          <w:i/>
        </w:rPr>
      </w:pPr>
    </w:p>
    <w:p w14:paraId="201EFD24" w14:textId="77777777" w:rsidR="00A47669" w:rsidRDefault="00A47669" w:rsidP="00A47669">
      <w:pPr>
        <w:jc w:val="both"/>
        <w:rPr>
          <w:rFonts w:asciiTheme="minorHAnsi" w:hAnsiTheme="minorHAnsi" w:cstheme="minorHAnsi"/>
          <w:i/>
        </w:rPr>
      </w:pPr>
    </w:p>
    <w:p w14:paraId="5FE200CE" w14:textId="77777777" w:rsidR="00A47669" w:rsidRDefault="00A47669" w:rsidP="00A47669">
      <w:pPr>
        <w:rPr>
          <w:rFonts w:asciiTheme="minorHAnsi" w:hAnsiTheme="minorHAnsi" w:cstheme="minorHAnsi"/>
          <w:b/>
          <w:i/>
        </w:rPr>
      </w:pPr>
    </w:p>
    <w:p w14:paraId="7C45B78C" w14:textId="77777777" w:rsidR="00A47669" w:rsidRDefault="00A47669" w:rsidP="00A47669">
      <w:pPr>
        <w:rPr>
          <w:rFonts w:asciiTheme="minorHAnsi" w:hAnsiTheme="minorHAnsi" w:cstheme="minorHAnsi"/>
          <w:b/>
          <w:i/>
        </w:rPr>
      </w:pPr>
    </w:p>
    <w:p w14:paraId="199F7876" w14:textId="77777777" w:rsidR="009770B9" w:rsidRDefault="009770B9" w:rsidP="00A47669">
      <w:pPr>
        <w:rPr>
          <w:rFonts w:asciiTheme="minorHAnsi" w:hAnsiTheme="minorHAnsi" w:cstheme="minorHAnsi"/>
          <w:b/>
          <w:i/>
        </w:rPr>
      </w:pPr>
    </w:p>
    <w:p w14:paraId="15DD116C" w14:textId="77777777" w:rsidR="003D18CA" w:rsidRDefault="003D18CA">
      <w:pPr>
        <w:spacing w:after="160" w:line="259" w:lineRule="auto"/>
        <w:rPr>
          <w:rFonts w:asciiTheme="minorHAnsi" w:hAnsiTheme="minorHAnsi" w:cstheme="minorHAnsi"/>
          <w:b/>
          <w:i/>
        </w:rPr>
      </w:pPr>
      <w:r>
        <w:rPr>
          <w:rFonts w:asciiTheme="minorHAnsi" w:hAnsiTheme="minorHAnsi" w:cstheme="minorHAnsi"/>
          <w:b/>
          <w:i/>
        </w:rPr>
        <w:br w:type="page"/>
      </w:r>
    </w:p>
    <w:p w14:paraId="34B2C900" w14:textId="77777777" w:rsidR="00FD2683" w:rsidRPr="00470CF0" w:rsidRDefault="00FD2683" w:rsidP="00FD2683">
      <w:pPr>
        <w:autoSpaceDE w:val="0"/>
        <w:autoSpaceDN w:val="0"/>
        <w:adjustRightInd w:val="0"/>
        <w:rPr>
          <w:rFonts w:asciiTheme="minorHAnsi" w:hAnsiTheme="minorHAnsi" w:cstheme="minorHAnsi"/>
          <w:b/>
          <w:i/>
        </w:rPr>
      </w:pPr>
      <w:r w:rsidRPr="00470CF0">
        <w:rPr>
          <w:rFonts w:asciiTheme="minorHAnsi" w:hAnsiTheme="minorHAnsi" w:cstheme="minorHAnsi"/>
          <w:b/>
          <w:i/>
        </w:rPr>
        <w:lastRenderedPageBreak/>
        <w:t>OBR-5</w:t>
      </w:r>
    </w:p>
    <w:p w14:paraId="49D5D5B3" w14:textId="77777777" w:rsidR="00FD2683" w:rsidRPr="00470CF0" w:rsidRDefault="00FD2683" w:rsidP="00FD2683">
      <w:pPr>
        <w:autoSpaceDE w:val="0"/>
        <w:rPr>
          <w:rFonts w:asciiTheme="minorHAnsi" w:hAnsiTheme="minorHAnsi" w:cstheme="minorHAnsi"/>
          <w:b/>
          <w:i/>
        </w:rPr>
      </w:pPr>
      <w:bookmarkStart w:id="35" w:name="_Hlk46143986"/>
      <w:r w:rsidRPr="00470CF0">
        <w:rPr>
          <w:rFonts w:asciiTheme="minorHAnsi" w:hAnsiTheme="minorHAnsi" w:cstheme="minorHAnsi"/>
          <w:b/>
          <w:i/>
        </w:rPr>
        <w:t>Vzorec pogodbe</w:t>
      </w:r>
    </w:p>
    <w:bookmarkEnd w:id="35"/>
    <w:p w14:paraId="2B740DF1" w14:textId="77777777" w:rsidR="00FD2683" w:rsidRPr="00470CF0" w:rsidRDefault="00FD2683" w:rsidP="00FD2683">
      <w:pPr>
        <w:rPr>
          <w:rFonts w:asciiTheme="minorHAnsi" w:hAnsiTheme="minorHAnsi" w:cstheme="minorHAnsi"/>
          <w:b/>
        </w:rPr>
      </w:pPr>
    </w:p>
    <w:p w14:paraId="1E47AF31" w14:textId="77777777" w:rsidR="00FD2683" w:rsidRPr="00180359" w:rsidRDefault="00FD2683" w:rsidP="00FD2683">
      <w:pPr>
        <w:autoSpaceDE w:val="0"/>
        <w:adjustRightInd w:val="0"/>
        <w:jc w:val="center"/>
        <w:rPr>
          <w:rFonts w:asciiTheme="minorHAnsi" w:hAnsiTheme="minorHAnsi" w:cstheme="minorHAnsi"/>
          <w:b/>
        </w:rPr>
      </w:pPr>
      <w:r w:rsidRPr="00180359">
        <w:rPr>
          <w:rFonts w:asciiTheme="minorHAnsi" w:hAnsiTheme="minorHAnsi" w:cstheme="minorHAnsi"/>
          <w:b/>
        </w:rPr>
        <w:t xml:space="preserve">POGODBA O </w:t>
      </w:r>
      <w:r>
        <w:rPr>
          <w:rFonts w:asciiTheme="minorHAnsi" w:hAnsiTheme="minorHAnsi" w:cstheme="minorHAnsi"/>
          <w:b/>
        </w:rPr>
        <w:t>IZVEDBI STORITVE</w:t>
      </w:r>
    </w:p>
    <w:p w14:paraId="3F18C012" w14:textId="165B2718" w:rsidR="00FD2683" w:rsidRPr="00180359" w:rsidRDefault="00FD2683" w:rsidP="00FD2683">
      <w:pPr>
        <w:autoSpaceDE w:val="0"/>
        <w:adjustRightInd w:val="0"/>
        <w:jc w:val="center"/>
        <w:rPr>
          <w:rFonts w:asciiTheme="minorHAnsi" w:hAnsiTheme="minorHAnsi" w:cstheme="minorHAnsi"/>
          <w:b/>
        </w:rPr>
      </w:pPr>
      <w:r w:rsidRPr="00180359">
        <w:rPr>
          <w:rFonts w:asciiTheme="minorHAnsi" w:hAnsiTheme="minorHAnsi" w:cstheme="minorHAnsi"/>
          <w:b/>
        </w:rPr>
        <w:t>št.</w:t>
      </w:r>
      <w:r>
        <w:rPr>
          <w:rFonts w:asciiTheme="minorHAnsi" w:hAnsiTheme="minorHAnsi" w:cstheme="minorHAnsi"/>
          <w:b/>
        </w:rPr>
        <w:t xml:space="preserve"> </w:t>
      </w:r>
      <w:r w:rsidR="0012204C" w:rsidRPr="009814EE">
        <w:rPr>
          <w:rFonts w:asciiTheme="minorHAnsi" w:hAnsiTheme="minorHAnsi" w:cstheme="minorHAnsi"/>
          <w:b/>
          <w:bCs/>
        </w:rPr>
        <w:t>JR000009/2026</w:t>
      </w:r>
    </w:p>
    <w:p w14:paraId="338D4124" w14:textId="77777777" w:rsidR="00FD2683" w:rsidRPr="00180359" w:rsidRDefault="00FD2683" w:rsidP="00FD2683">
      <w:pPr>
        <w:jc w:val="center"/>
        <w:rPr>
          <w:rFonts w:asciiTheme="minorHAnsi" w:hAnsiTheme="minorHAnsi" w:cstheme="minorHAnsi"/>
          <w:b/>
        </w:rPr>
      </w:pPr>
    </w:p>
    <w:p w14:paraId="4D08CA4F" w14:textId="77777777" w:rsidR="00FD2683" w:rsidRPr="00180359" w:rsidRDefault="00FD2683" w:rsidP="00FD2683">
      <w:pPr>
        <w:jc w:val="center"/>
        <w:rPr>
          <w:rFonts w:asciiTheme="minorHAnsi" w:hAnsiTheme="minorHAnsi" w:cstheme="minorHAnsi"/>
        </w:rPr>
      </w:pPr>
    </w:p>
    <w:p w14:paraId="6546166F" w14:textId="77777777" w:rsidR="00FD2683" w:rsidRPr="00180359" w:rsidRDefault="00FD2683" w:rsidP="00FD2683">
      <w:pPr>
        <w:jc w:val="both"/>
        <w:rPr>
          <w:rFonts w:asciiTheme="minorHAnsi" w:hAnsiTheme="minorHAnsi" w:cstheme="minorHAnsi"/>
        </w:rPr>
      </w:pPr>
    </w:p>
    <w:p w14:paraId="4CD78314"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t>ki sta jo sklenili:</w:t>
      </w:r>
    </w:p>
    <w:p w14:paraId="02CC7F8B" w14:textId="77777777" w:rsidR="00FD2683" w:rsidRPr="00180359" w:rsidRDefault="00FD2683" w:rsidP="00FD2683">
      <w:pPr>
        <w:jc w:val="both"/>
        <w:rPr>
          <w:rFonts w:asciiTheme="minorHAnsi" w:hAnsiTheme="minorHAnsi" w:cstheme="minorHAnsi"/>
        </w:rPr>
      </w:pPr>
    </w:p>
    <w:p w14:paraId="7A45B2D6" w14:textId="30ACCC24" w:rsidR="00FD2683" w:rsidRPr="00180359" w:rsidRDefault="00FD2683" w:rsidP="00FD2683">
      <w:pPr>
        <w:ind w:left="2127" w:hanging="2127"/>
        <w:jc w:val="both"/>
        <w:rPr>
          <w:rFonts w:asciiTheme="minorHAnsi" w:hAnsiTheme="minorHAnsi" w:cstheme="minorHAnsi"/>
        </w:rPr>
      </w:pPr>
      <w:r w:rsidRPr="00180359">
        <w:rPr>
          <w:rFonts w:asciiTheme="minorHAnsi" w:hAnsiTheme="minorHAnsi" w:cstheme="minorHAnsi"/>
        </w:rPr>
        <w:t>kot naročnik:</w:t>
      </w:r>
      <w:r w:rsidRPr="00180359">
        <w:rPr>
          <w:rFonts w:asciiTheme="minorHAnsi" w:hAnsiTheme="minorHAnsi" w:cstheme="minorHAnsi"/>
        </w:rPr>
        <w:tab/>
      </w:r>
      <w:r w:rsidRPr="00180359">
        <w:rPr>
          <w:rFonts w:asciiTheme="minorHAnsi" w:hAnsiTheme="minorHAnsi" w:cstheme="minorHAnsi"/>
          <w:color w:val="000000"/>
        </w:rPr>
        <w:t xml:space="preserve">Javno podjetje VODOVOD SISTEMA B d.o.o., </w:t>
      </w:r>
      <w:r w:rsidR="00F51A4C">
        <w:rPr>
          <w:rFonts w:asciiTheme="minorHAnsi" w:hAnsiTheme="minorHAnsi" w:cstheme="minorHAnsi"/>
          <w:color w:val="000000"/>
        </w:rPr>
        <w:t>Trg zmage 5</w:t>
      </w:r>
      <w:r w:rsidRPr="00180359">
        <w:rPr>
          <w:rFonts w:asciiTheme="minorHAnsi" w:hAnsiTheme="minorHAnsi" w:cstheme="minorHAnsi"/>
          <w:color w:val="000000"/>
        </w:rPr>
        <w:t>, 9000 Murska   Sobota</w:t>
      </w:r>
      <w:r w:rsidRPr="00180359">
        <w:rPr>
          <w:rFonts w:asciiTheme="minorHAnsi" w:hAnsiTheme="minorHAnsi" w:cstheme="minorHAnsi"/>
        </w:rPr>
        <w:t xml:space="preserve"> </w:t>
      </w:r>
    </w:p>
    <w:p w14:paraId="5EEAB68D" w14:textId="5EF74AFB" w:rsidR="00FD2683" w:rsidRPr="00180359" w:rsidRDefault="00FD2683" w:rsidP="00FD2683">
      <w:pPr>
        <w:jc w:val="both"/>
        <w:rPr>
          <w:rFonts w:asciiTheme="minorHAnsi" w:hAnsiTheme="minorHAnsi" w:cstheme="minorHAnsi"/>
        </w:rPr>
      </w:pPr>
      <w:r w:rsidRPr="00180359">
        <w:rPr>
          <w:rFonts w:asciiTheme="minorHAnsi" w:hAnsiTheme="minorHAnsi" w:cstheme="minorHAnsi"/>
        </w:rPr>
        <w:t xml:space="preserve">ki ga zastopa: </w:t>
      </w:r>
      <w:r w:rsidRPr="00180359">
        <w:rPr>
          <w:rFonts w:asciiTheme="minorHAnsi" w:hAnsiTheme="minorHAnsi" w:cstheme="minorHAnsi"/>
        </w:rPr>
        <w:tab/>
      </w:r>
      <w:r w:rsidRPr="00180359">
        <w:rPr>
          <w:rFonts w:asciiTheme="minorHAnsi" w:hAnsiTheme="minorHAnsi" w:cstheme="minorHAnsi"/>
        </w:rPr>
        <w:tab/>
        <w:t>Boštjan Zver, direktor</w:t>
      </w:r>
    </w:p>
    <w:p w14:paraId="6D6A24E6"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t xml:space="preserve">Matična številka: </w:t>
      </w:r>
      <w:r w:rsidRPr="00180359">
        <w:rPr>
          <w:rFonts w:asciiTheme="minorHAnsi" w:hAnsiTheme="minorHAnsi" w:cstheme="minorHAnsi"/>
        </w:rPr>
        <w:tab/>
      </w:r>
      <w:r w:rsidRPr="00180359">
        <w:rPr>
          <w:rFonts w:asciiTheme="minorHAnsi" w:hAnsiTheme="minorHAnsi" w:cstheme="minorHAnsi"/>
          <w:color w:val="000000"/>
        </w:rPr>
        <w:t>6564178000</w:t>
      </w:r>
    </w:p>
    <w:p w14:paraId="1C16780E"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t xml:space="preserve">ID za DDV: </w:t>
      </w:r>
      <w:r w:rsidRPr="00180359">
        <w:rPr>
          <w:rFonts w:asciiTheme="minorHAnsi" w:hAnsiTheme="minorHAnsi" w:cstheme="minorHAnsi"/>
        </w:rPr>
        <w:tab/>
      </w:r>
      <w:r w:rsidRPr="00180359">
        <w:rPr>
          <w:rFonts w:asciiTheme="minorHAnsi" w:hAnsiTheme="minorHAnsi" w:cstheme="minorHAnsi"/>
        </w:rPr>
        <w:tab/>
      </w:r>
      <w:r w:rsidRPr="00180359">
        <w:rPr>
          <w:rFonts w:asciiTheme="minorHAnsi" w:hAnsiTheme="minorHAnsi" w:cstheme="minorHAnsi"/>
          <w:color w:val="000000"/>
        </w:rPr>
        <w:t>SI 64838595</w:t>
      </w:r>
    </w:p>
    <w:p w14:paraId="2508652A"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t xml:space="preserve">Transakcijski račun: </w:t>
      </w:r>
      <w:r w:rsidRPr="00180359">
        <w:rPr>
          <w:rFonts w:asciiTheme="minorHAnsi" w:hAnsiTheme="minorHAnsi" w:cstheme="minorHAnsi"/>
        </w:rPr>
        <w:tab/>
      </w:r>
      <w:r w:rsidRPr="00180359">
        <w:rPr>
          <w:rFonts w:asciiTheme="minorHAnsi" w:hAnsiTheme="minorHAnsi" w:cstheme="minorHAnsi"/>
          <w:color w:val="000000"/>
        </w:rPr>
        <w:t>SI56 3300 0000 8007 826</w:t>
      </w:r>
    </w:p>
    <w:p w14:paraId="4E1DB8F3" w14:textId="77777777" w:rsidR="00FD2683" w:rsidRPr="00180359" w:rsidRDefault="00FD2683" w:rsidP="00FD2683">
      <w:pPr>
        <w:jc w:val="both"/>
        <w:rPr>
          <w:rFonts w:asciiTheme="minorHAnsi" w:hAnsiTheme="minorHAnsi" w:cstheme="minorHAnsi"/>
        </w:rPr>
      </w:pPr>
    </w:p>
    <w:p w14:paraId="654D210F" w14:textId="77777777" w:rsidR="00FD2683" w:rsidRPr="00180359" w:rsidRDefault="00FD2683" w:rsidP="00FD2683">
      <w:pPr>
        <w:jc w:val="both"/>
        <w:rPr>
          <w:rFonts w:asciiTheme="minorHAnsi" w:hAnsiTheme="minorHAnsi" w:cstheme="minorHAnsi"/>
        </w:rPr>
      </w:pPr>
    </w:p>
    <w:p w14:paraId="5AFA3409"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t xml:space="preserve">in </w:t>
      </w:r>
    </w:p>
    <w:p w14:paraId="4BAB1336"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t>kot izvajalec:</w:t>
      </w:r>
      <w:r w:rsidRPr="00180359">
        <w:rPr>
          <w:rFonts w:asciiTheme="minorHAnsi" w:hAnsiTheme="minorHAnsi" w:cstheme="minorHAnsi"/>
        </w:rPr>
        <w:tab/>
        <w:t xml:space="preserve"> </w:t>
      </w:r>
      <w:r w:rsidRPr="00180359">
        <w:rPr>
          <w:rFonts w:asciiTheme="minorHAnsi" w:hAnsiTheme="minorHAnsi" w:cstheme="minorHAnsi"/>
        </w:rPr>
        <w:tab/>
      </w:r>
      <w:sdt>
        <w:sdtPr>
          <w:rPr>
            <w:rFonts w:asciiTheme="minorHAnsi" w:hAnsiTheme="minorHAnsi" w:cstheme="minorHAnsi"/>
          </w:rPr>
          <w:id w:val="635605073"/>
          <w:placeholder>
            <w:docPart w:val="8614643C344644469789EEC07A482E72"/>
          </w:placeholder>
          <w:showingPlcHdr/>
          <w:text/>
        </w:sdtPr>
        <w:sdtContent>
          <w:r w:rsidRPr="00180359">
            <w:rPr>
              <w:rStyle w:val="Besedilooznabemesta"/>
              <w:rFonts w:asciiTheme="minorHAnsi" w:eastAsiaTheme="majorEastAsia" w:hAnsiTheme="minorHAnsi" w:cstheme="minorHAnsi"/>
            </w:rPr>
            <w:t>Kliknite ali tapnite tukaj, če želite vnesti besedilo.</w:t>
          </w:r>
        </w:sdtContent>
      </w:sdt>
    </w:p>
    <w:p w14:paraId="7D0CE591" w14:textId="77777777" w:rsidR="00FD2683" w:rsidRPr="00180359" w:rsidRDefault="00FD2683" w:rsidP="00FD2683">
      <w:pPr>
        <w:ind w:left="2127" w:hanging="2127"/>
        <w:jc w:val="both"/>
        <w:rPr>
          <w:rFonts w:asciiTheme="minorHAnsi" w:hAnsiTheme="minorHAnsi" w:cstheme="minorHAnsi"/>
        </w:rPr>
      </w:pPr>
      <w:r w:rsidRPr="00180359">
        <w:rPr>
          <w:rFonts w:asciiTheme="minorHAnsi" w:hAnsiTheme="minorHAnsi" w:cstheme="minorHAnsi"/>
        </w:rPr>
        <w:t>ki ga zastopa:</w:t>
      </w:r>
      <w:r w:rsidRPr="00180359">
        <w:rPr>
          <w:rFonts w:asciiTheme="minorHAnsi" w:hAnsiTheme="minorHAnsi" w:cstheme="minorHAnsi"/>
        </w:rPr>
        <w:tab/>
      </w:r>
      <w:sdt>
        <w:sdtPr>
          <w:rPr>
            <w:rFonts w:asciiTheme="minorHAnsi" w:hAnsiTheme="minorHAnsi" w:cstheme="minorHAnsi"/>
          </w:rPr>
          <w:id w:val="-651134617"/>
          <w:placeholder>
            <w:docPart w:val="701CC5B9A3C0484FA52D5D797B590DBF"/>
          </w:placeholder>
          <w:showingPlcHdr/>
          <w:text/>
        </w:sdtPr>
        <w:sdtContent>
          <w:r w:rsidRPr="00180359">
            <w:rPr>
              <w:rStyle w:val="Besedilooznabemesta"/>
              <w:rFonts w:asciiTheme="minorHAnsi" w:eastAsiaTheme="majorEastAsia" w:hAnsiTheme="minorHAnsi" w:cstheme="minorHAnsi"/>
            </w:rPr>
            <w:t>Kliknite ali tapnite tukaj, če želite vnesti besedilo.</w:t>
          </w:r>
        </w:sdtContent>
      </w:sdt>
    </w:p>
    <w:p w14:paraId="72CFDB8A"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t>Matična številka:</w:t>
      </w:r>
      <w:r w:rsidRPr="00180359">
        <w:rPr>
          <w:rFonts w:asciiTheme="minorHAnsi" w:hAnsiTheme="minorHAnsi" w:cstheme="minorHAnsi"/>
        </w:rPr>
        <w:tab/>
      </w:r>
      <w:sdt>
        <w:sdtPr>
          <w:rPr>
            <w:rFonts w:asciiTheme="minorHAnsi" w:hAnsiTheme="minorHAnsi" w:cstheme="minorHAnsi"/>
          </w:rPr>
          <w:id w:val="694045867"/>
          <w:placeholder>
            <w:docPart w:val="C493074CA734492AA40C7982B4BAB73D"/>
          </w:placeholder>
          <w:showingPlcHdr/>
          <w:text/>
        </w:sdtPr>
        <w:sdtContent>
          <w:r w:rsidRPr="00180359">
            <w:rPr>
              <w:rStyle w:val="Besedilooznabemesta"/>
              <w:rFonts w:asciiTheme="minorHAnsi" w:eastAsiaTheme="majorEastAsia" w:hAnsiTheme="minorHAnsi" w:cstheme="minorHAnsi"/>
            </w:rPr>
            <w:t>Kliknite ali tapnite tukaj, če želite vnesti besedilo.</w:t>
          </w:r>
        </w:sdtContent>
      </w:sdt>
    </w:p>
    <w:p w14:paraId="2B2644AE"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t>ID za DDV:</w:t>
      </w:r>
      <w:r w:rsidRPr="00180359">
        <w:rPr>
          <w:rFonts w:asciiTheme="minorHAnsi" w:hAnsiTheme="minorHAnsi" w:cstheme="minorHAnsi"/>
        </w:rPr>
        <w:tab/>
      </w:r>
      <w:r w:rsidRPr="00180359">
        <w:rPr>
          <w:rFonts w:asciiTheme="minorHAnsi" w:hAnsiTheme="minorHAnsi" w:cstheme="minorHAnsi"/>
        </w:rPr>
        <w:tab/>
      </w:r>
      <w:sdt>
        <w:sdtPr>
          <w:rPr>
            <w:rFonts w:asciiTheme="minorHAnsi" w:hAnsiTheme="minorHAnsi" w:cstheme="minorHAnsi"/>
          </w:rPr>
          <w:id w:val="1132908073"/>
          <w:placeholder>
            <w:docPart w:val="C493074CA734492AA40C7982B4BAB73D"/>
          </w:placeholder>
          <w:showingPlcHdr/>
          <w:text/>
        </w:sdtPr>
        <w:sdtContent>
          <w:r w:rsidRPr="00180359">
            <w:rPr>
              <w:rStyle w:val="Besedilooznabemesta"/>
              <w:rFonts w:asciiTheme="minorHAnsi" w:eastAsiaTheme="majorEastAsia" w:hAnsiTheme="minorHAnsi" w:cstheme="minorHAnsi"/>
            </w:rPr>
            <w:t>Kliknite ali tapnite tukaj, če želite vnesti besedilo.</w:t>
          </w:r>
        </w:sdtContent>
      </w:sdt>
    </w:p>
    <w:p w14:paraId="76259150"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t xml:space="preserve">Transakcijski  račun: </w:t>
      </w:r>
      <w:r w:rsidRPr="00180359">
        <w:rPr>
          <w:rFonts w:asciiTheme="minorHAnsi" w:hAnsiTheme="minorHAnsi" w:cstheme="minorHAnsi"/>
        </w:rPr>
        <w:tab/>
      </w:r>
      <w:sdt>
        <w:sdtPr>
          <w:rPr>
            <w:rFonts w:asciiTheme="minorHAnsi" w:hAnsiTheme="minorHAnsi" w:cstheme="minorHAnsi"/>
          </w:rPr>
          <w:id w:val="274297154"/>
          <w:placeholder>
            <w:docPart w:val="E77C16B7A3714C3BB9F6A0CB10163065"/>
          </w:placeholder>
          <w:showingPlcHdr/>
          <w:text/>
        </w:sdtPr>
        <w:sdtContent>
          <w:r w:rsidRPr="00180359">
            <w:rPr>
              <w:rStyle w:val="Besedilooznabemesta"/>
              <w:rFonts w:asciiTheme="minorHAnsi" w:eastAsiaTheme="majorEastAsia" w:hAnsiTheme="minorHAnsi" w:cstheme="minorHAnsi"/>
            </w:rPr>
            <w:t>Kliknite ali tapnite tukaj, če želite vnesti besedilo.</w:t>
          </w:r>
        </w:sdtContent>
      </w:sdt>
    </w:p>
    <w:p w14:paraId="1A449C8E" w14:textId="77777777" w:rsidR="00FD2683" w:rsidRPr="00180359" w:rsidRDefault="00FD2683" w:rsidP="00FD2683">
      <w:pPr>
        <w:jc w:val="both"/>
        <w:rPr>
          <w:rFonts w:asciiTheme="minorHAnsi" w:hAnsiTheme="minorHAnsi" w:cstheme="minorHAnsi"/>
        </w:rPr>
      </w:pPr>
    </w:p>
    <w:p w14:paraId="5536BC0A" w14:textId="77777777" w:rsidR="00FD2683" w:rsidRPr="00180359" w:rsidRDefault="00FD2683" w:rsidP="00FD2683">
      <w:pPr>
        <w:jc w:val="both"/>
        <w:rPr>
          <w:rFonts w:asciiTheme="minorHAnsi" w:hAnsiTheme="minorHAnsi" w:cstheme="minorHAnsi"/>
        </w:rPr>
      </w:pPr>
    </w:p>
    <w:p w14:paraId="2FD8BE46" w14:textId="77777777" w:rsidR="00FD2683" w:rsidRPr="00180359" w:rsidRDefault="00FD2683" w:rsidP="00FD2683">
      <w:pPr>
        <w:jc w:val="both"/>
        <w:rPr>
          <w:rFonts w:asciiTheme="minorHAnsi" w:hAnsiTheme="minorHAnsi" w:cstheme="minorHAnsi"/>
          <w:b/>
        </w:rPr>
      </w:pPr>
      <w:r w:rsidRPr="00180359">
        <w:rPr>
          <w:rFonts w:asciiTheme="minorHAnsi" w:hAnsiTheme="minorHAnsi" w:cstheme="minorHAnsi"/>
          <w:b/>
        </w:rPr>
        <w:t>UVODNE DOLOČBE</w:t>
      </w:r>
    </w:p>
    <w:p w14:paraId="290859D3" w14:textId="77777777" w:rsidR="00FD2683" w:rsidRPr="00180359" w:rsidRDefault="00FD2683" w:rsidP="00FD2683">
      <w:pPr>
        <w:jc w:val="both"/>
        <w:rPr>
          <w:rFonts w:asciiTheme="minorHAnsi" w:hAnsiTheme="minorHAnsi" w:cstheme="minorHAnsi"/>
        </w:rPr>
      </w:pPr>
    </w:p>
    <w:p w14:paraId="406AB7B0" w14:textId="77777777" w:rsidR="00FD2683" w:rsidRPr="00180359" w:rsidRDefault="00FD2683" w:rsidP="00FD2683">
      <w:pPr>
        <w:pStyle w:val="Odstavekseznama"/>
        <w:numPr>
          <w:ilvl w:val="0"/>
          <w:numId w:val="53"/>
        </w:numPr>
        <w:suppressAutoHyphens/>
        <w:autoSpaceDE w:val="0"/>
        <w:autoSpaceDN w:val="0"/>
        <w:spacing w:before="1"/>
        <w:contextualSpacing w:val="0"/>
        <w:jc w:val="center"/>
        <w:textAlignment w:val="baseline"/>
        <w:rPr>
          <w:rFonts w:asciiTheme="minorHAnsi" w:hAnsiTheme="minorHAnsi" w:cstheme="minorHAnsi"/>
        </w:rPr>
      </w:pPr>
      <w:r w:rsidRPr="00180359">
        <w:rPr>
          <w:rFonts w:asciiTheme="minorHAnsi" w:hAnsiTheme="minorHAnsi" w:cstheme="minorHAnsi"/>
        </w:rPr>
        <w:t>člen</w:t>
      </w:r>
    </w:p>
    <w:p w14:paraId="5915B214" w14:textId="77777777" w:rsidR="00FD2683" w:rsidRPr="00180359" w:rsidRDefault="00FD2683" w:rsidP="00FD2683">
      <w:pPr>
        <w:pStyle w:val="Odstavekseznama"/>
        <w:ind w:left="360"/>
        <w:rPr>
          <w:rFonts w:asciiTheme="minorHAnsi" w:hAnsiTheme="minorHAnsi" w:cstheme="minorHAnsi"/>
        </w:rPr>
      </w:pPr>
    </w:p>
    <w:p w14:paraId="305D8C9F" w14:textId="77777777" w:rsidR="00FD2683" w:rsidRDefault="00FD2683" w:rsidP="00FD2683">
      <w:pPr>
        <w:jc w:val="both"/>
        <w:rPr>
          <w:rFonts w:asciiTheme="minorHAnsi" w:hAnsiTheme="minorHAnsi" w:cstheme="minorHAnsi"/>
        </w:rPr>
      </w:pPr>
      <w:r w:rsidRPr="00180359">
        <w:rPr>
          <w:rFonts w:asciiTheme="minorHAnsi" w:hAnsiTheme="minorHAnsi" w:cstheme="minorHAnsi"/>
        </w:rPr>
        <w:t>Pogodbeni stranki ugotavljata, da</w:t>
      </w:r>
      <w:r>
        <w:rPr>
          <w:rFonts w:asciiTheme="minorHAnsi" w:hAnsiTheme="minorHAnsi" w:cstheme="minorHAnsi"/>
        </w:rPr>
        <w:t>:</w:t>
      </w:r>
    </w:p>
    <w:p w14:paraId="0FE8840F" w14:textId="77777777" w:rsidR="00FD2683" w:rsidRDefault="00FD2683" w:rsidP="00FD2683">
      <w:pPr>
        <w:jc w:val="both"/>
        <w:rPr>
          <w:rFonts w:asciiTheme="minorHAnsi" w:hAnsiTheme="minorHAnsi" w:cstheme="minorHAnsi"/>
        </w:rPr>
      </w:pPr>
    </w:p>
    <w:p w14:paraId="661EF42F" w14:textId="77777777" w:rsidR="00FD2683" w:rsidRPr="00285289" w:rsidRDefault="00FD2683" w:rsidP="00FD2683">
      <w:pPr>
        <w:numPr>
          <w:ilvl w:val="0"/>
          <w:numId w:val="54"/>
        </w:numPr>
        <w:jc w:val="both"/>
        <w:rPr>
          <w:rFonts w:asciiTheme="minorHAnsi" w:hAnsiTheme="minorHAnsi" w:cstheme="minorHAnsi"/>
        </w:rPr>
      </w:pPr>
      <w:r w:rsidRPr="00470CF0">
        <w:rPr>
          <w:rFonts w:asciiTheme="minorHAnsi" w:hAnsiTheme="minorHAnsi" w:cstheme="minorHAnsi"/>
        </w:rPr>
        <w:t>je naročnik v skladu z Zakonom o javnem naročanju (</w:t>
      </w:r>
      <w:r w:rsidRPr="00606948">
        <w:rPr>
          <w:rFonts w:asciiTheme="minorHAnsi" w:hAnsiTheme="minorHAnsi" w:cstheme="minorHAnsi"/>
        </w:rPr>
        <w:t xml:space="preserve">Uradni list RS, št. </w:t>
      </w:r>
      <w:hyperlink r:id="rId21" w:tgtFrame="_blank" w:tooltip="Zakon o javnem naročanju (ZJN-3)" w:history="1">
        <w:r w:rsidRPr="00606948">
          <w:rPr>
            <w:rFonts w:asciiTheme="minorHAnsi" w:hAnsiTheme="minorHAnsi" w:cstheme="minorHAnsi"/>
          </w:rPr>
          <w:t>91/15</w:t>
        </w:r>
      </w:hyperlink>
      <w:r>
        <w:rPr>
          <w:rFonts w:asciiTheme="minorHAnsi" w:hAnsiTheme="minorHAnsi" w:cstheme="minorHAnsi"/>
        </w:rPr>
        <w:t xml:space="preserve"> s spremembami</w:t>
      </w:r>
      <w:r w:rsidRPr="00470CF0">
        <w:rPr>
          <w:rFonts w:asciiTheme="minorHAnsi" w:hAnsiTheme="minorHAnsi" w:cstheme="minorHAnsi"/>
        </w:rPr>
        <w:t xml:space="preserve">; v nadaljevanju: ZJN-3) </w:t>
      </w:r>
      <w:r w:rsidRPr="00415C51">
        <w:rPr>
          <w:rFonts w:asciiTheme="minorHAnsi" w:hAnsiTheme="minorHAnsi" w:cstheme="minorHAnsi"/>
        </w:rPr>
        <w:t xml:space="preserve">izvedel </w:t>
      </w:r>
      <w:r>
        <w:rPr>
          <w:rFonts w:asciiTheme="minorHAnsi" w:hAnsiTheme="minorHAnsi" w:cstheme="minorHAnsi"/>
        </w:rPr>
        <w:t>javno naročilo po odprtem postopku</w:t>
      </w:r>
      <w:r w:rsidRPr="00415C51">
        <w:rPr>
          <w:rFonts w:asciiTheme="minorHAnsi" w:hAnsiTheme="minorHAnsi" w:cstheme="minorHAnsi"/>
        </w:rPr>
        <w:t xml:space="preserve">, ki je bil objavljen na Portalu javnih naročil dne </w:t>
      </w:r>
      <w:sdt>
        <w:sdtPr>
          <w:rPr>
            <w:rFonts w:asciiTheme="minorHAnsi" w:hAnsiTheme="minorHAnsi" w:cstheme="minorHAnsi"/>
          </w:rPr>
          <w:id w:val="21138197"/>
          <w:placeholder>
            <w:docPart w:val="4AD0BD4E58B0416C8D13BB4EDF926B7C"/>
          </w:placeholder>
          <w:showingPlcHdr/>
          <w:date>
            <w:dateFormat w:val="d. MM. yyyy"/>
            <w:lid w:val="sl-SI"/>
            <w:storeMappedDataAs w:val="dateTime"/>
            <w:calendar w:val="gregorian"/>
          </w:date>
        </w:sdtPr>
        <w:sdtContent>
          <w:r w:rsidRPr="00415C51">
            <w:rPr>
              <w:rStyle w:val="Besedilooznabemesta"/>
              <w:rFonts w:asciiTheme="minorHAnsi" w:eastAsiaTheme="minorHAnsi" w:hAnsiTheme="minorHAnsi" w:cstheme="minorHAnsi"/>
            </w:rPr>
            <w:t>Kliknite ali tapnite tukaj, če želite vnesti datum.</w:t>
          </w:r>
        </w:sdtContent>
      </w:sdt>
      <w:r w:rsidRPr="00415C51">
        <w:rPr>
          <w:rFonts w:asciiTheme="minorHAnsi" w:hAnsiTheme="minorHAnsi" w:cstheme="minorHAnsi"/>
        </w:rPr>
        <w:t xml:space="preserve"> pod oznako </w:t>
      </w:r>
      <w:sdt>
        <w:sdtPr>
          <w:rPr>
            <w:rFonts w:asciiTheme="minorHAnsi" w:hAnsiTheme="minorHAnsi" w:cstheme="minorHAnsi"/>
          </w:rPr>
          <w:id w:val="1812284261"/>
          <w:placeholder>
            <w:docPart w:val="8476AA0C63224CE0859B9B087DADA82A"/>
          </w:placeholder>
          <w:showingPlcHdr/>
          <w:text/>
        </w:sdtPr>
        <w:sdtContent>
          <w:r w:rsidRPr="00415C51">
            <w:rPr>
              <w:rStyle w:val="Besedilooznabemesta"/>
              <w:rFonts w:asciiTheme="minorHAnsi" w:eastAsiaTheme="minorHAnsi" w:hAnsiTheme="minorHAnsi" w:cstheme="minorHAnsi"/>
            </w:rPr>
            <w:t>Kliknite ali tapnite tukaj, če želite vnesti besedilo.</w:t>
          </w:r>
        </w:sdtContent>
      </w:sdt>
      <w:r w:rsidRPr="00415C51">
        <w:rPr>
          <w:rFonts w:asciiTheme="minorHAnsi" w:hAnsiTheme="minorHAnsi" w:cstheme="minorHAnsi"/>
        </w:rPr>
        <w:t xml:space="preserve"> </w:t>
      </w:r>
      <w:r>
        <w:rPr>
          <w:rFonts w:asciiTheme="minorHAnsi" w:hAnsiTheme="minorHAnsi" w:cstheme="minorHAnsi"/>
        </w:rPr>
        <w:t xml:space="preserve">in na TED pod oznako </w:t>
      </w:r>
      <w:sdt>
        <w:sdtPr>
          <w:rPr>
            <w:rFonts w:asciiTheme="minorHAnsi" w:hAnsiTheme="minorHAnsi" w:cstheme="minorHAnsi"/>
          </w:rPr>
          <w:id w:val="905181946"/>
          <w:placeholder>
            <w:docPart w:val="7D5852D4138146CB86BAAD117BC0C629"/>
          </w:placeholder>
          <w:showingPlcHdr/>
          <w:text/>
        </w:sdtPr>
        <w:sdtContent>
          <w:r w:rsidRPr="00415C51">
            <w:rPr>
              <w:rStyle w:val="Besedilooznabemesta"/>
              <w:rFonts w:asciiTheme="minorHAnsi" w:eastAsiaTheme="minorHAnsi" w:hAnsiTheme="minorHAnsi" w:cstheme="minorHAnsi"/>
            </w:rPr>
            <w:t>Kliknite ali tapnite tukaj, če želite vnesti besedilo.</w:t>
          </w:r>
        </w:sdtContent>
      </w:sdt>
      <w:r>
        <w:rPr>
          <w:rFonts w:asciiTheme="minorHAnsi" w:hAnsiTheme="minorHAnsi" w:cstheme="minorHAnsi"/>
        </w:rPr>
        <w:t xml:space="preserve"> </w:t>
      </w:r>
      <w:r w:rsidRPr="00285289">
        <w:rPr>
          <w:rFonts w:asciiTheme="minorHAnsi" w:hAnsiTheme="minorHAnsi" w:cstheme="minorHAnsi"/>
        </w:rPr>
        <w:t>z namenom sklenitve pogodbe za izvedbo fizikalno-kemijskih meritev ter kemijskih in mikrobioloških analiz v okviru programa notranjega nadzora pitne vode;</w:t>
      </w:r>
    </w:p>
    <w:p w14:paraId="4C8AACE1" w14:textId="77777777" w:rsidR="00FD2683" w:rsidRPr="005D5313" w:rsidRDefault="00FD2683" w:rsidP="00FD2683">
      <w:pPr>
        <w:pStyle w:val="Odstavekseznama"/>
        <w:ind w:left="780"/>
        <w:jc w:val="both"/>
        <w:rPr>
          <w:rFonts w:asciiTheme="minorHAnsi" w:hAnsiTheme="minorHAnsi" w:cstheme="minorHAnsi"/>
          <w:kern w:val="3"/>
          <w:lang w:val="en-US" w:eastAsia="en-US" w:bidi="en-US"/>
        </w:rPr>
      </w:pPr>
    </w:p>
    <w:p w14:paraId="7F170C9A" w14:textId="32A1C995" w:rsidR="00FD2683" w:rsidRDefault="00FD2683" w:rsidP="00FD2683">
      <w:pPr>
        <w:pStyle w:val="Odstavekseznama"/>
        <w:numPr>
          <w:ilvl w:val="0"/>
          <w:numId w:val="54"/>
        </w:numPr>
        <w:suppressAutoHyphens/>
        <w:autoSpaceDE w:val="0"/>
        <w:autoSpaceDN w:val="0"/>
        <w:spacing w:before="1"/>
        <w:contextualSpacing w:val="0"/>
        <w:jc w:val="both"/>
        <w:textAlignment w:val="baseline"/>
        <w:rPr>
          <w:rFonts w:asciiTheme="minorHAnsi" w:hAnsiTheme="minorHAnsi" w:cstheme="minorHAnsi"/>
        </w:rPr>
      </w:pPr>
      <w:r w:rsidRPr="005D5313">
        <w:rPr>
          <w:rFonts w:asciiTheme="minorHAnsi" w:hAnsiTheme="minorHAnsi" w:cstheme="minorHAnsi"/>
        </w:rPr>
        <w:t>bo Izvajalec v skladu s to pogodbo naročniku izvajal storitve po ponudb</w:t>
      </w:r>
      <w:r>
        <w:rPr>
          <w:rFonts w:asciiTheme="minorHAnsi" w:hAnsiTheme="minorHAnsi" w:cstheme="minorHAnsi"/>
        </w:rPr>
        <w:t>i</w:t>
      </w:r>
      <w:r w:rsidRPr="005D5313">
        <w:rPr>
          <w:rFonts w:asciiTheme="minorHAnsi" w:hAnsiTheme="minorHAnsi" w:cstheme="minorHAnsi"/>
        </w:rPr>
        <w:t xml:space="preserve"> </w:t>
      </w:r>
      <w:r>
        <w:rPr>
          <w:rFonts w:asciiTheme="minorHAnsi" w:hAnsiTheme="minorHAnsi" w:cstheme="minorHAnsi"/>
        </w:rPr>
        <w:t xml:space="preserve">oz. </w:t>
      </w:r>
      <w:r w:rsidRPr="005D5313">
        <w:rPr>
          <w:rFonts w:asciiTheme="minorHAnsi" w:hAnsiTheme="minorHAnsi" w:cstheme="minorHAnsi"/>
        </w:rPr>
        <w:t xml:space="preserve">predračunu št. </w:t>
      </w:r>
      <w:sdt>
        <w:sdtPr>
          <w:id w:val="-1510588815"/>
          <w:placeholder>
            <w:docPart w:val="DB81FB3E6B9E4D7BBF3415322B31865B"/>
          </w:placeholder>
          <w:showingPlcHdr/>
          <w:text/>
        </w:sdtPr>
        <w:sdtContent>
          <w:r w:rsidRPr="00180359">
            <w:rPr>
              <w:rStyle w:val="Besedilooznabemesta"/>
              <w:rFonts w:asciiTheme="minorHAnsi" w:hAnsiTheme="minorHAnsi" w:cstheme="minorHAnsi"/>
            </w:rPr>
            <w:t>Kliknite ali tapnite tukaj, če želite vnesti besedilo.</w:t>
          </w:r>
        </w:sdtContent>
      </w:sdt>
      <w:r w:rsidRPr="005D5313">
        <w:rPr>
          <w:rFonts w:asciiTheme="minorHAnsi" w:hAnsiTheme="minorHAnsi" w:cstheme="minorHAnsi"/>
        </w:rPr>
        <w:t>z dne</w:t>
      </w:r>
      <w:r>
        <w:rPr>
          <w:rFonts w:asciiTheme="minorHAnsi" w:hAnsiTheme="minorHAnsi" w:cstheme="minorHAnsi"/>
        </w:rPr>
        <w:t xml:space="preserve"> </w:t>
      </w:r>
      <w:sdt>
        <w:sdtPr>
          <w:id w:val="-748429493"/>
          <w:placeholder>
            <w:docPart w:val="A79494222F0040DF956D46A276108715"/>
          </w:placeholder>
          <w:showingPlcHdr/>
          <w:date>
            <w:dateFormat w:val="d. MM. yyyy"/>
            <w:lid w:val="sl-SI"/>
            <w:storeMappedDataAs w:val="dateTime"/>
            <w:calendar w:val="gregorian"/>
          </w:date>
        </w:sdtPr>
        <w:sdtContent>
          <w:r w:rsidRPr="005D5313">
            <w:rPr>
              <w:rStyle w:val="Besedilooznabemesta"/>
              <w:rFonts w:asciiTheme="minorHAnsi" w:hAnsiTheme="minorHAnsi" w:cstheme="minorHAnsi"/>
            </w:rPr>
            <w:t>Kliknite ali tapnite tukaj, če želite vnesti datum.</w:t>
          </w:r>
        </w:sdtContent>
      </w:sdt>
      <w:r w:rsidRPr="005D5313">
        <w:rPr>
          <w:rFonts w:asciiTheme="minorHAnsi" w:hAnsiTheme="minorHAnsi" w:cstheme="minorHAnsi"/>
        </w:rPr>
        <w:t xml:space="preserve"> (v nadaljevanju</w:t>
      </w:r>
      <w:r>
        <w:rPr>
          <w:rFonts w:asciiTheme="minorHAnsi" w:hAnsiTheme="minorHAnsi" w:cstheme="minorHAnsi"/>
        </w:rPr>
        <w:t>:</w:t>
      </w:r>
      <w:r w:rsidRPr="005D5313">
        <w:rPr>
          <w:rFonts w:asciiTheme="minorHAnsi" w:hAnsiTheme="minorHAnsi" w:cstheme="minorHAnsi"/>
        </w:rPr>
        <w:t xml:space="preserve"> predračun</w:t>
      </w:r>
      <w:r>
        <w:rPr>
          <w:rFonts w:asciiTheme="minorHAnsi" w:hAnsiTheme="minorHAnsi" w:cstheme="minorHAnsi"/>
        </w:rPr>
        <w:t>)</w:t>
      </w:r>
      <w:r w:rsidRPr="005D5313">
        <w:rPr>
          <w:rFonts w:asciiTheme="minorHAnsi" w:hAnsiTheme="minorHAnsi" w:cstheme="minorHAnsi"/>
        </w:rPr>
        <w:t>, ki je sestavni del te pogodbe</w:t>
      </w:r>
      <w:r>
        <w:rPr>
          <w:rFonts w:asciiTheme="minorHAnsi" w:hAnsiTheme="minorHAnsi" w:cstheme="minorHAnsi"/>
        </w:rPr>
        <w:t>;</w:t>
      </w:r>
    </w:p>
    <w:p w14:paraId="324B5A1F" w14:textId="77777777" w:rsidR="00FD2683" w:rsidRPr="005D5313" w:rsidRDefault="00FD2683" w:rsidP="00FD2683">
      <w:pPr>
        <w:pStyle w:val="Odstavekseznama"/>
        <w:rPr>
          <w:rFonts w:asciiTheme="minorHAnsi" w:hAnsiTheme="minorHAnsi" w:cstheme="minorHAnsi"/>
        </w:rPr>
      </w:pPr>
    </w:p>
    <w:p w14:paraId="1D386A9F" w14:textId="63B4654B" w:rsidR="00FD2683" w:rsidRPr="009814EE" w:rsidRDefault="00FD2683" w:rsidP="009814EE">
      <w:pPr>
        <w:pStyle w:val="Odstavekseznama"/>
        <w:numPr>
          <w:ilvl w:val="0"/>
          <w:numId w:val="54"/>
        </w:numPr>
        <w:suppressAutoHyphens/>
        <w:autoSpaceDE w:val="0"/>
        <w:autoSpaceDN w:val="0"/>
        <w:spacing w:before="1"/>
        <w:contextualSpacing w:val="0"/>
        <w:jc w:val="both"/>
        <w:textAlignment w:val="baseline"/>
        <w:rPr>
          <w:rFonts w:asciiTheme="minorHAnsi" w:hAnsiTheme="minorHAnsi" w:cstheme="minorHAnsi"/>
        </w:rPr>
      </w:pPr>
      <w:r>
        <w:rPr>
          <w:rFonts w:asciiTheme="minorHAnsi" w:hAnsiTheme="minorHAnsi" w:cstheme="minorHAnsi"/>
        </w:rPr>
        <w:t>je sestavni del te pogodbe D</w:t>
      </w:r>
      <w:r w:rsidRPr="005D5313">
        <w:rPr>
          <w:rFonts w:asciiTheme="minorHAnsi" w:hAnsiTheme="minorHAnsi" w:cstheme="minorHAnsi"/>
        </w:rPr>
        <w:t>okumentacij</w:t>
      </w:r>
      <w:r>
        <w:rPr>
          <w:rFonts w:asciiTheme="minorHAnsi" w:hAnsiTheme="minorHAnsi" w:cstheme="minorHAnsi"/>
        </w:rPr>
        <w:t>a</w:t>
      </w:r>
      <w:r w:rsidRPr="005D5313">
        <w:rPr>
          <w:rFonts w:asciiTheme="minorHAnsi" w:hAnsiTheme="minorHAnsi" w:cstheme="minorHAnsi"/>
        </w:rPr>
        <w:t xml:space="preserve"> za oddajo javnega naročila z oznako </w:t>
      </w:r>
      <w:r w:rsidR="009814EE">
        <w:rPr>
          <w:rFonts w:asciiTheme="minorHAnsi" w:hAnsiTheme="minorHAnsi" w:cstheme="minorHAnsi"/>
        </w:rPr>
        <w:t xml:space="preserve">JR000009/2026 </w:t>
      </w:r>
      <w:r>
        <w:rPr>
          <w:rFonts w:asciiTheme="minorHAnsi" w:hAnsiTheme="minorHAnsi" w:cstheme="minorHAnsi"/>
        </w:rPr>
        <w:t>( v nadaljevanju: razpisna dokumentacija).</w:t>
      </w:r>
    </w:p>
    <w:p w14:paraId="185F2171" w14:textId="6E1E5217" w:rsidR="00FD2683" w:rsidRDefault="00FC6D17" w:rsidP="00FD2683">
      <w:pPr>
        <w:pStyle w:val="Odstavekseznama"/>
        <w:numPr>
          <w:ilvl w:val="0"/>
          <w:numId w:val="53"/>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w:t>
      </w:r>
      <w:r w:rsidR="00FD2683" w:rsidRPr="00180359">
        <w:rPr>
          <w:rFonts w:asciiTheme="minorHAnsi" w:hAnsiTheme="minorHAnsi" w:cstheme="minorHAnsi"/>
        </w:rPr>
        <w:t>len</w:t>
      </w:r>
    </w:p>
    <w:p w14:paraId="02D52BF1" w14:textId="77777777" w:rsidR="007F67C8" w:rsidRDefault="007F67C8" w:rsidP="007F67C8">
      <w:pPr>
        <w:spacing w:before="100" w:beforeAutospacing="1" w:after="100" w:afterAutospacing="1"/>
        <w:jc w:val="both"/>
        <w:rPr>
          <w:rFonts w:asciiTheme="minorHAnsi" w:hAnsiTheme="minorHAnsi" w:cstheme="minorHAnsi"/>
        </w:rPr>
      </w:pPr>
      <w:r w:rsidRPr="007F67C8">
        <w:rPr>
          <w:rFonts w:asciiTheme="minorHAnsi" w:hAnsiTheme="minorHAnsi" w:cstheme="minorHAnsi"/>
        </w:rPr>
        <w:lastRenderedPageBreak/>
        <w:t>Predmet te pogodbe je izvajanje storitev fizikalno</w:t>
      </w:r>
      <w:r w:rsidRPr="007F67C8">
        <w:rPr>
          <w:rFonts w:ascii="Cambria Math" w:hAnsi="Cambria Math" w:cs="Cambria Math"/>
        </w:rPr>
        <w:t>‑</w:t>
      </w:r>
      <w:r w:rsidRPr="007F67C8">
        <w:rPr>
          <w:rFonts w:asciiTheme="minorHAnsi" w:hAnsiTheme="minorHAnsi" w:cstheme="minorHAnsi"/>
        </w:rPr>
        <w:t>kemijskih meritev ter kemijskih in mikrobioloških analiz pitne vode v okviru programa notranjega nadzora pitne vode za obdobje 48 mesecev, predvidoma od 01.09.2026 do 01.09.2030.</w:t>
      </w:r>
    </w:p>
    <w:p w14:paraId="6C70A6EC" w14:textId="77777777" w:rsidR="007F67C8" w:rsidRPr="007F67C8" w:rsidRDefault="007F67C8" w:rsidP="007F67C8">
      <w:pPr>
        <w:spacing w:before="100" w:beforeAutospacing="1" w:after="100" w:afterAutospacing="1"/>
        <w:jc w:val="both"/>
        <w:rPr>
          <w:rFonts w:asciiTheme="minorHAnsi" w:hAnsiTheme="minorHAnsi" w:cstheme="minorHAnsi"/>
        </w:rPr>
      </w:pPr>
      <w:r w:rsidRPr="007F67C8">
        <w:rPr>
          <w:rFonts w:asciiTheme="minorHAnsi" w:hAnsiTheme="minorHAnsi" w:cstheme="minorHAnsi"/>
        </w:rPr>
        <w:t>Storitev se izvaja skladno s pogoji naslednjih dokumentov, ki so sestavni del te pogodbe:</w:t>
      </w:r>
    </w:p>
    <w:p w14:paraId="41621348" w14:textId="10B8A72D" w:rsidR="007F67C8" w:rsidRPr="007F67C8" w:rsidRDefault="008B0FE6" w:rsidP="007F67C8">
      <w:pPr>
        <w:pStyle w:val="Odstavekseznama"/>
        <w:numPr>
          <w:ilvl w:val="0"/>
          <w:numId w:val="56"/>
        </w:numPr>
        <w:spacing w:before="100" w:beforeAutospacing="1" w:after="100" w:afterAutospacing="1"/>
        <w:jc w:val="both"/>
        <w:rPr>
          <w:rFonts w:asciiTheme="minorHAnsi" w:hAnsiTheme="minorHAnsi" w:cstheme="minorHAnsi"/>
        </w:rPr>
      </w:pPr>
      <w:r w:rsidRPr="00452143">
        <w:rPr>
          <w:rFonts w:asciiTheme="minorHAnsi" w:hAnsiTheme="minorHAnsi" w:cstheme="minorHAnsi"/>
        </w:rPr>
        <w:t>Obseg in zahteve naročnika za »</w:t>
      </w:r>
      <w:r>
        <w:rPr>
          <w:rFonts w:asciiTheme="minorHAnsi" w:hAnsiTheme="minorHAnsi" w:cstheme="minorHAnsi"/>
        </w:rPr>
        <w:t>I</w:t>
      </w:r>
      <w:r w:rsidRPr="00452143">
        <w:rPr>
          <w:rFonts w:asciiTheme="minorHAnsi" w:hAnsiTheme="minorHAnsi" w:cstheme="minorHAnsi"/>
        </w:rPr>
        <w:t>zvajanje analiz pitne vode« za obdobje 01.09.2026 do 01.09.2030</w:t>
      </w:r>
      <w:r>
        <w:rPr>
          <w:rFonts w:asciiTheme="minorHAnsi" w:hAnsiTheme="minorHAnsi" w:cstheme="minorHAnsi"/>
        </w:rPr>
        <w:t>;</w:t>
      </w:r>
    </w:p>
    <w:p w14:paraId="57162803" w14:textId="77777777" w:rsidR="007F67C8" w:rsidRPr="007F67C8" w:rsidRDefault="007F67C8" w:rsidP="007F67C8">
      <w:pPr>
        <w:pStyle w:val="Odstavekseznama"/>
        <w:numPr>
          <w:ilvl w:val="0"/>
          <w:numId w:val="56"/>
        </w:numPr>
        <w:spacing w:before="100" w:beforeAutospacing="1" w:after="100" w:afterAutospacing="1"/>
        <w:jc w:val="both"/>
        <w:rPr>
          <w:rFonts w:asciiTheme="minorHAnsi" w:hAnsiTheme="minorHAnsi" w:cstheme="minorHAnsi"/>
        </w:rPr>
      </w:pPr>
      <w:r w:rsidRPr="007F67C8">
        <w:rPr>
          <w:rFonts w:asciiTheme="minorHAnsi" w:hAnsiTheme="minorHAnsi" w:cstheme="minorHAnsi"/>
        </w:rPr>
        <w:t>Plan notranjega nadzora (PNN);</w:t>
      </w:r>
    </w:p>
    <w:p w14:paraId="14B5B8BA" w14:textId="77777777" w:rsidR="007F67C8" w:rsidRPr="007F67C8" w:rsidRDefault="007F67C8" w:rsidP="007F67C8">
      <w:pPr>
        <w:pStyle w:val="Odstavekseznama"/>
        <w:numPr>
          <w:ilvl w:val="0"/>
          <w:numId w:val="56"/>
        </w:numPr>
        <w:spacing w:before="100" w:beforeAutospacing="1" w:after="100" w:afterAutospacing="1"/>
        <w:jc w:val="both"/>
        <w:rPr>
          <w:rFonts w:asciiTheme="minorHAnsi" w:hAnsiTheme="minorHAnsi" w:cstheme="minorHAnsi"/>
        </w:rPr>
      </w:pPr>
      <w:r w:rsidRPr="007F67C8">
        <w:rPr>
          <w:rFonts w:asciiTheme="minorHAnsi" w:hAnsiTheme="minorHAnsi" w:cstheme="minorHAnsi"/>
        </w:rPr>
        <w:t>Sklopi parametrov.</w:t>
      </w:r>
    </w:p>
    <w:p w14:paraId="4CA7A060" w14:textId="45457567" w:rsidR="007F67C8" w:rsidRPr="007F67C8" w:rsidRDefault="007F67C8" w:rsidP="007F67C8">
      <w:pPr>
        <w:spacing w:before="100" w:beforeAutospacing="1" w:after="100" w:afterAutospacing="1"/>
        <w:jc w:val="both"/>
        <w:rPr>
          <w:rFonts w:asciiTheme="minorHAnsi" w:hAnsiTheme="minorHAnsi" w:cstheme="minorHAnsi"/>
        </w:rPr>
      </w:pPr>
      <w:r w:rsidRPr="007F67C8">
        <w:rPr>
          <w:rFonts w:asciiTheme="minorHAnsi" w:hAnsiTheme="minorHAnsi" w:cstheme="minorHAnsi"/>
        </w:rPr>
        <w:t>V primeru, da se pri naročniku izkaže večji obseg storitev od predvidenih, se pogodbeni stranki lahko dogovorita za povečanje obsega storitev in skleneta dodatek k tej pogodbi v skladu z 95. členom ZJN</w:t>
      </w:r>
      <w:r w:rsidRPr="007F67C8">
        <w:rPr>
          <w:rFonts w:ascii="Cambria Math" w:hAnsi="Cambria Math" w:cs="Cambria Math"/>
        </w:rPr>
        <w:t>‑</w:t>
      </w:r>
      <w:r w:rsidRPr="007F67C8">
        <w:rPr>
          <w:rFonts w:asciiTheme="minorHAnsi" w:hAnsiTheme="minorHAnsi" w:cstheme="minorHAnsi"/>
        </w:rPr>
        <w:t>3.</w:t>
      </w:r>
    </w:p>
    <w:p w14:paraId="03434F4F" w14:textId="3A9D3081" w:rsidR="007F67C8" w:rsidRPr="00180359" w:rsidRDefault="00731CD9" w:rsidP="00FD2683">
      <w:pPr>
        <w:pStyle w:val="Odstavekseznama"/>
        <w:numPr>
          <w:ilvl w:val="0"/>
          <w:numId w:val="53"/>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člen</w:t>
      </w:r>
    </w:p>
    <w:p w14:paraId="1492B110" w14:textId="77777777" w:rsidR="00FD2683" w:rsidRPr="00180359" w:rsidRDefault="00FD2683" w:rsidP="00FD2683">
      <w:pPr>
        <w:jc w:val="center"/>
        <w:rPr>
          <w:rStyle w:val="Slog1"/>
          <w:rFonts w:asciiTheme="minorHAnsi" w:hAnsiTheme="minorHAnsi" w:cstheme="minorHAnsi"/>
          <w:sz w:val="24"/>
          <w:szCs w:val="24"/>
        </w:rPr>
      </w:pPr>
    </w:p>
    <w:p w14:paraId="5A9F7174"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t>Pogodbena vrednost znaša:</w:t>
      </w:r>
    </w:p>
    <w:p w14:paraId="31D04349" w14:textId="77777777" w:rsidR="00FD2683" w:rsidRPr="00180359" w:rsidRDefault="00FD2683" w:rsidP="00FD2683">
      <w:pPr>
        <w:jc w:val="both"/>
        <w:rPr>
          <w:rFonts w:asciiTheme="minorHAnsi" w:hAnsiTheme="minorHAnsi" w:cstheme="minorHAnsi"/>
        </w:rPr>
      </w:pPr>
    </w:p>
    <w:p w14:paraId="1DB220B0" w14:textId="77777777" w:rsidR="00FD2683" w:rsidRPr="00180359" w:rsidRDefault="00000000" w:rsidP="00FD2683">
      <w:pPr>
        <w:spacing w:line="360" w:lineRule="auto"/>
        <w:jc w:val="both"/>
        <w:rPr>
          <w:rFonts w:asciiTheme="minorHAnsi" w:hAnsiTheme="minorHAnsi" w:cstheme="minorHAnsi"/>
        </w:rPr>
      </w:pPr>
      <w:sdt>
        <w:sdtPr>
          <w:rPr>
            <w:rFonts w:asciiTheme="minorHAnsi" w:hAnsiTheme="minorHAnsi" w:cstheme="minorHAnsi"/>
          </w:rPr>
          <w:id w:val="740067727"/>
          <w:placeholder>
            <w:docPart w:val="DB81FB3E6B9E4D7BBF3415322B31865B"/>
          </w:placeholder>
          <w:showingPlcHdr/>
          <w:text/>
        </w:sdtPr>
        <w:sdtContent>
          <w:r w:rsidR="00FD2683" w:rsidRPr="00180359">
            <w:rPr>
              <w:rStyle w:val="Besedilooznabemesta"/>
              <w:rFonts w:asciiTheme="minorHAnsi" w:hAnsiTheme="minorHAnsi" w:cstheme="minorHAnsi"/>
            </w:rPr>
            <w:t>Kliknite ali tapnite tukaj, če želite vnesti besedilo.</w:t>
          </w:r>
        </w:sdtContent>
      </w:sdt>
      <w:r w:rsidR="00FD2683" w:rsidRPr="00180359">
        <w:rPr>
          <w:rFonts w:asciiTheme="minorHAnsi" w:hAnsiTheme="minorHAnsi" w:cstheme="minorHAnsi"/>
        </w:rPr>
        <w:t xml:space="preserve"> EUR brez  DDV, oz. </w:t>
      </w:r>
      <w:sdt>
        <w:sdtPr>
          <w:rPr>
            <w:rFonts w:asciiTheme="minorHAnsi" w:hAnsiTheme="minorHAnsi" w:cstheme="minorHAnsi"/>
          </w:rPr>
          <w:id w:val="294034869"/>
          <w:placeholder>
            <w:docPart w:val="DB81FB3E6B9E4D7BBF3415322B31865B"/>
          </w:placeholder>
          <w:showingPlcHdr/>
          <w:text/>
        </w:sdtPr>
        <w:sdtContent>
          <w:r w:rsidR="00FD2683" w:rsidRPr="00180359">
            <w:rPr>
              <w:rStyle w:val="Besedilooznabemesta"/>
              <w:rFonts w:asciiTheme="minorHAnsi" w:hAnsiTheme="minorHAnsi" w:cstheme="minorHAnsi"/>
            </w:rPr>
            <w:t>Kliknite ali tapnite tukaj, če želite vnesti besedilo.</w:t>
          </w:r>
        </w:sdtContent>
      </w:sdt>
      <w:r w:rsidR="00FD2683" w:rsidRPr="00180359">
        <w:rPr>
          <w:rFonts w:asciiTheme="minorHAnsi" w:hAnsiTheme="minorHAnsi" w:cstheme="minorHAnsi"/>
        </w:rPr>
        <w:t>EUR z DDV.</w:t>
      </w:r>
    </w:p>
    <w:p w14:paraId="3D099445" w14:textId="79516922" w:rsidR="00FC4E77" w:rsidRPr="00FC4E77" w:rsidRDefault="00FC4E77" w:rsidP="00FD2683">
      <w:pPr>
        <w:spacing w:before="100" w:beforeAutospacing="1" w:after="100" w:afterAutospacing="1"/>
        <w:jc w:val="both"/>
        <w:rPr>
          <w:rFonts w:asciiTheme="minorHAnsi" w:hAnsiTheme="minorHAnsi" w:cstheme="minorHAnsi"/>
        </w:rPr>
      </w:pPr>
      <w:r w:rsidRPr="00FC4E77">
        <w:rPr>
          <w:rFonts w:asciiTheme="minorHAnsi" w:hAnsiTheme="minorHAnsi" w:cstheme="minorHAnsi"/>
        </w:rPr>
        <w:t>Naročnik bo pri izvajalcu naročal storitve v obsegu, ki jih bo dejansko potreboval za čas trajanja pogodbe. Cene iz ponudbenega predračuna zajemajo vse stroške izvajanja storitev, vključno s potnimi stroški.</w:t>
      </w:r>
    </w:p>
    <w:p w14:paraId="787BF117" w14:textId="3F8A7078" w:rsidR="00FD2683" w:rsidRDefault="00FD2683" w:rsidP="00FD2683">
      <w:pPr>
        <w:spacing w:before="100" w:beforeAutospacing="1" w:after="100" w:afterAutospacing="1"/>
        <w:jc w:val="both"/>
        <w:rPr>
          <w:rFonts w:asciiTheme="minorHAnsi" w:hAnsiTheme="minorHAnsi" w:cstheme="minorHAnsi"/>
        </w:rPr>
      </w:pPr>
      <w:r w:rsidRPr="00B008EB">
        <w:rPr>
          <w:rFonts w:asciiTheme="minorHAnsi" w:hAnsiTheme="minorHAnsi" w:cstheme="minorHAnsi"/>
        </w:rPr>
        <w:t>Cene iz ponudbenega predračuna so fiksne brez DDV za obdobje 12 mesecev od datuma sklenitve pogodbe. Po poteku tega obdobja se cene lahko usklajujejo z indeksom rasti cen življenjskih potrebščin (v nadaljevanju: indeks), in sicer glede na dvig ali znižanje indeksa, kadar ta kumulativno preseže 4% spremembo. Izhodišče za izračun indeksa je indeks, ki je uradno objavljen po preteku obdobja 12 mesecev od sklenitve pogodbe.</w:t>
      </w:r>
    </w:p>
    <w:p w14:paraId="45DCF092" w14:textId="65C54E05" w:rsidR="00FD2683" w:rsidRDefault="00FD2683" w:rsidP="00FD2683">
      <w:pPr>
        <w:spacing w:before="100" w:beforeAutospacing="1" w:after="100" w:afterAutospacing="1"/>
        <w:jc w:val="both"/>
        <w:rPr>
          <w:rFonts w:asciiTheme="minorHAnsi" w:hAnsiTheme="minorHAnsi" w:cstheme="minorHAnsi"/>
        </w:rPr>
      </w:pPr>
      <w:r w:rsidRPr="00B008EB">
        <w:rPr>
          <w:rFonts w:asciiTheme="minorHAnsi" w:hAnsiTheme="minorHAnsi" w:cstheme="minorHAnsi"/>
        </w:rPr>
        <w:t>Nadaljnje uskladitve cen se lahko izvedejo, ko indeks kumulativno ponovno preseže 4% spremembo, pri čemer je izhodišče za izračun indeksa indeks, ki je uradno objavljen po zadnji spremembi cene. Za izračun indeksa se uporablja indeks, objavljen na spletni strani Statističnega urada Republike Slovenije</w:t>
      </w:r>
      <w:r w:rsidR="00FC4E77">
        <w:rPr>
          <w:rFonts w:asciiTheme="minorHAnsi" w:hAnsiTheme="minorHAnsi" w:cstheme="minorHAnsi"/>
        </w:rPr>
        <w:t xml:space="preserve"> </w:t>
      </w:r>
      <w:r w:rsidR="00FC4E77" w:rsidRPr="00FC4E77">
        <w:rPr>
          <w:rFonts w:asciiTheme="minorHAnsi" w:hAnsiTheme="minorHAnsi" w:cstheme="minorHAnsi"/>
        </w:rPr>
        <w:t>(https://www.stat.si/inflacija)</w:t>
      </w:r>
      <w:r w:rsidR="00FC4E77">
        <w:rPr>
          <w:rFonts w:asciiTheme="minorHAnsi" w:hAnsiTheme="minorHAnsi" w:cstheme="minorHAnsi"/>
        </w:rPr>
        <w:t>.</w:t>
      </w:r>
    </w:p>
    <w:p w14:paraId="4805FC90" w14:textId="77777777" w:rsidR="00FD2683" w:rsidRPr="00B008EB" w:rsidRDefault="00FD2683" w:rsidP="00FD2683">
      <w:pPr>
        <w:spacing w:before="100" w:beforeAutospacing="1" w:after="100" w:afterAutospacing="1"/>
        <w:jc w:val="both"/>
        <w:rPr>
          <w:rFonts w:asciiTheme="minorHAnsi" w:hAnsiTheme="minorHAnsi" w:cstheme="minorHAnsi"/>
        </w:rPr>
      </w:pPr>
      <w:r w:rsidRPr="00B008EB">
        <w:rPr>
          <w:rFonts w:asciiTheme="minorHAnsi" w:hAnsiTheme="minorHAnsi" w:cstheme="minorHAnsi"/>
        </w:rPr>
        <w:t>Cene se lahko spremenijo največ v višini 80% izračunanega indeksa. Izvajalec mora naročniku pisno predlagati spremembo cene, naročnik pa preveri upravičenost spremembe. V kolikor se indeks, zaradi znižanja cen življenjskih potrebščin, zniža za več kot 4%, spremembo cene izvajalcu pisno predlaga naročnik. O spremembi cen pogodbeni stranki skleneta dodatek k pogodbi.</w:t>
      </w:r>
    </w:p>
    <w:p w14:paraId="0B9789DA" w14:textId="05EAF654" w:rsidR="00FD2683" w:rsidRPr="005F7A8B" w:rsidRDefault="00FD2683" w:rsidP="005F7A8B">
      <w:pPr>
        <w:spacing w:before="100" w:beforeAutospacing="1" w:after="100" w:afterAutospacing="1"/>
        <w:jc w:val="both"/>
        <w:rPr>
          <w:rStyle w:val="Slog1"/>
          <w:rFonts w:asciiTheme="minorHAnsi" w:hAnsiTheme="minorHAnsi" w:cstheme="minorHAnsi"/>
          <w:i w:val="0"/>
          <w:color w:val="auto"/>
          <w:sz w:val="24"/>
          <w:szCs w:val="24"/>
          <w:u w:val="none"/>
        </w:rPr>
      </w:pPr>
      <w:r w:rsidRPr="00B008EB">
        <w:rPr>
          <w:rFonts w:asciiTheme="minorHAnsi" w:hAnsiTheme="minorHAnsi" w:cstheme="minorHAnsi"/>
        </w:rPr>
        <w:t xml:space="preserve">Storitve, ki so po naravi podobne storitvam iz te pogodbe in v ponudbenem predračunu niso navedene, izvajalec obračuna po </w:t>
      </w:r>
      <w:r w:rsidR="00FC4E77">
        <w:rPr>
          <w:rFonts w:asciiTheme="minorHAnsi" w:hAnsiTheme="minorHAnsi" w:cstheme="minorHAnsi"/>
        </w:rPr>
        <w:t xml:space="preserve">svojem </w:t>
      </w:r>
      <w:r w:rsidRPr="00B008EB">
        <w:rPr>
          <w:rFonts w:asciiTheme="minorHAnsi" w:hAnsiTheme="minorHAnsi" w:cstheme="minorHAnsi"/>
        </w:rPr>
        <w:t>veljavnem ceniku.</w:t>
      </w:r>
    </w:p>
    <w:p w14:paraId="4F902279" w14:textId="77777777" w:rsidR="00FD2683" w:rsidRPr="00180359" w:rsidRDefault="00FD2683" w:rsidP="00FD2683">
      <w:pPr>
        <w:pStyle w:val="Odstavekseznama"/>
        <w:numPr>
          <w:ilvl w:val="0"/>
          <w:numId w:val="53"/>
        </w:numPr>
        <w:suppressAutoHyphens/>
        <w:autoSpaceDE w:val="0"/>
        <w:autoSpaceDN w:val="0"/>
        <w:spacing w:before="1"/>
        <w:contextualSpacing w:val="0"/>
        <w:jc w:val="center"/>
        <w:textAlignment w:val="baseline"/>
        <w:rPr>
          <w:rFonts w:asciiTheme="minorHAnsi" w:hAnsiTheme="minorHAnsi" w:cstheme="minorHAnsi"/>
        </w:rPr>
      </w:pPr>
      <w:r w:rsidRPr="00180359">
        <w:rPr>
          <w:rFonts w:asciiTheme="minorHAnsi" w:hAnsiTheme="minorHAnsi" w:cstheme="minorHAnsi"/>
        </w:rPr>
        <w:t>člen</w:t>
      </w:r>
    </w:p>
    <w:p w14:paraId="67875139" w14:textId="77777777" w:rsidR="00FD2683" w:rsidRPr="00180359" w:rsidRDefault="00FD2683" w:rsidP="00FD2683">
      <w:pPr>
        <w:jc w:val="center"/>
        <w:rPr>
          <w:rFonts w:asciiTheme="minorHAnsi" w:hAnsiTheme="minorHAnsi" w:cstheme="minorHAnsi"/>
        </w:rPr>
      </w:pPr>
    </w:p>
    <w:p w14:paraId="4D43ECAB"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t>1. Izvajalec bo izvedel dela, prevzeta s to pogodbo, brez podizvajalcev</w:t>
      </w:r>
    </w:p>
    <w:p w14:paraId="41DB4AB7"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lastRenderedPageBreak/>
        <w:t>ali</w:t>
      </w:r>
    </w:p>
    <w:p w14:paraId="14CE2C38"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t>2. Poleg izvajalca sodelujejo pri izvedbi del tudi naslednji podizvajalci</w:t>
      </w:r>
      <w:r w:rsidRPr="00180359">
        <w:rPr>
          <w:rStyle w:val="Sprotnaopomba-sklic"/>
          <w:rFonts w:asciiTheme="minorHAnsi" w:hAnsiTheme="minorHAnsi" w:cstheme="minorHAnsi"/>
        </w:rPr>
        <w:footnoteReference w:id="4"/>
      </w:r>
      <w:r w:rsidRPr="00180359">
        <w:rPr>
          <w:rFonts w:asciiTheme="minorHAnsi" w:hAnsiTheme="minorHAnsi" w:cstheme="minorHAnsi"/>
        </w:rPr>
        <w:t>:</w:t>
      </w:r>
    </w:p>
    <w:p w14:paraId="44831CBC" w14:textId="77777777" w:rsidR="00FD2683" w:rsidRPr="00180359" w:rsidRDefault="00FD2683" w:rsidP="00FD2683">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3018"/>
        <w:gridCol w:w="3022"/>
      </w:tblGrid>
      <w:tr w:rsidR="00FD2683" w:rsidRPr="00180359" w14:paraId="3779EA36" w14:textId="77777777" w:rsidTr="00932822">
        <w:tc>
          <w:tcPr>
            <w:tcW w:w="3070" w:type="dxa"/>
          </w:tcPr>
          <w:p w14:paraId="74F24191" w14:textId="77777777" w:rsidR="00FD2683" w:rsidRPr="00180359" w:rsidRDefault="00FD2683" w:rsidP="00932822">
            <w:pPr>
              <w:jc w:val="center"/>
              <w:rPr>
                <w:rFonts w:asciiTheme="minorHAnsi" w:hAnsiTheme="minorHAnsi" w:cstheme="minorHAnsi"/>
              </w:rPr>
            </w:pPr>
            <w:r w:rsidRPr="00180359">
              <w:rPr>
                <w:rFonts w:asciiTheme="minorHAnsi" w:hAnsiTheme="minorHAnsi" w:cstheme="minorHAnsi"/>
              </w:rPr>
              <w:t>Naziv, polni naslov, matična št., davčna št., TRR podizvajalca</w:t>
            </w:r>
          </w:p>
        </w:tc>
        <w:tc>
          <w:tcPr>
            <w:tcW w:w="3071" w:type="dxa"/>
          </w:tcPr>
          <w:p w14:paraId="0CCA5FC0" w14:textId="77777777" w:rsidR="00FD2683" w:rsidRPr="00180359" w:rsidRDefault="00FD2683" w:rsidP="00932822">
            <w:pPr>
              <w:jc w:val="center"/>
              <w:rPr>
                <w:rFonts w:asciiTheme="minorHAnsi" w:hAnsiTheme="minorHAnsi" w:cstheme="minorHAnsi"/>
              </w:rPr>
            </w:pPr>
            <w:r w:rsidRPr="00180359">
              <w:rPr>
                <w:rFonts w:asciiTheme="minorHAnsi" w:hAnsiTheme="minorHAnsi" w:cstheme="minorHAnsi"/>
              </w:rPr>
              <w:t>Podatki o prevzetem poslu -</w:t>
            </w:r>
          </w:p>
          <w:p w14:paraId="4AC7F6D5" w14:textId="77777777" w:rsidR="00FD2683" w:rsidRPr="00180359" w:rsidRDefault="00FD2683" w:rsidP="00932822">
            <w:pPr>
              <w:jc w:val="center"/>
              <w:rPr>
                <w:rFonts w:asciiTheme="minorHAnsi" w:hAnsiTheme="minorHAnsi" w:cstheme="minorHAnsi"/>
              </w:rPr>
            </w:pPr>
            <w:r w:rsidRPr="00180359">
              <w:rPr>
                <w:rFonts w:asciiTheme="minorHAnsi" w:hAnsiTheme="minorHAnsi" w:cstheme="minorHAnsi"/>
              </w:rPr>
              <w:t>vrsta del/dobav, ki jih bo opravil</w:t>
            </w:r>
          </w:p>
        </w:tc>
        <w:tc>
          <w:tcPr>
            <w:tcW w:w="3071" w:type="dxa"/>
          </w:tcPr>
          <w:p w14:paraId="7455180D" w14:textId="77777777" w:rsidR="00FD2683" w:rsidRPr="00180359" w:rsidRDefault="00FD2683" w:rsidP="00932822">
            <w:pPr>
              <w:jc w:val="center"/>
              <w:rPr>
                <w:rFonts w:asciiTheme="minorHAnsi" w:hAnsiTheme="minorHAnsi" w:cstheme="minorHAnsi"/>
              </w:rPr>
            </w:pPr>
            <w:r w:rsidRPr="00180359">
              <w:rPr>
                <w:rFonts w:asciiTheme="minorHAnsi" w:hAnsiTheme="minorHAnsi" w:cstheme="minorHAnsi"/>
              </w:rPr>
              <w:t>Vrednost del/storitev podizvajalca</w:t>
            </w:r>
          </w:p>
          <w:p w14:paraId="7F88A048" w14:textId="77777777" w:rsidR="00FD2683" w:rsidRPr="00180359" w:rsidRDefault="00FD2683" w:rsidP="00932822">
            <w:pPr>
              <w:jc w:val="center"/>
              <w:rPr>
                <w:rFonts w:asciiTheme="minorHAnsi" w:hAnsiTheme="minorHAnsi" w:cstheme="minorHAnsi"/>
              </w:rPr>
            </w:pPr>
            <w:r w:rsidRPr="00180359">
              <w:rPr>
                <w:rFonts w:asciiTheme="minorHAnsi" w:hAnsiTheme="minorHAnsi" w:cstheme="minorHAnsi"/>
              </w:rPr>
              <w:t>(v EUR brez DDV)</w:t>
            </w:r>
          </w:p>
        </w:tc>
      </w:tr>
      <w:tr w:rsidR="00FD2683" w:rsidRPr="00180359" w14:paraId="092E6DD5" w14:textId="77777777" w:rsidTr="00932822">
        <w:tc>
          <w:tcPr>
            <w:tcW w:w="3070" w:type="dxa"/>
          </w:tcPr>
          <w:p w14:paraId="5B1ADD6D" w14:textId="77777777" w:rsidR="00FD2683" w:rsidRPr="00180359" w:rsidRDefault="00FD2683" w:rsidP="00932822">
            <w:pPr>
              <w:jc w:val="center"/>
              <w:rPr>
                <w:rFonts w:asciiTheme="minorHAnsi" w:hAnsiTheme="minorHAnsi" w:cstheme="minorHAnsi"/>
              </w:rPr>
            </w:pPr>
          </w:p>
          <w:p w14:paraId="30AD8733" w14:textId="77777777" w:rsidR="00FD2683" w:rsidRPr="00180359" w:rsidRDefault="00FD2683" w:rsidP="00932822">
            <w:pPr>
              <w:jc w:val="center"/>
              <w:rPr>
                <w:rFonts w:asciiTheme="minorHAnsi" w:hAnsiTheme="minorHAnsi" w:cstheme="minorHAnsi"/>
              </w:rPr>
            </w:pPr>
          </w:p>
          <w:p w14:paraId="0C2878E3" w14:textId="77777777" w:rsidR="00FD2683" w:rsidRPr="00180359" w:rsidRDefault="00FD2683" w:rsidP="00932822">
            <w:pPr>
              <w:jc w:val="center"/>
              <w:rPr>
                <w:rFonts w:asciiTheme="minorHAnsi" w:hAnsiTheme="minorHAnsi" w:cstheme="minorHAnsi"/>
              </w:rPr>
            </w:pPr>
          </w:p>
        </w:tc>
        <w:tc>
          <w:tcPr>
            <w:tcW w:w="3071" w:type="dxa"/>
          </w:tcPr>
          <w:p w14:paraId="07B24947" w14:textId="77777777" w:rsidR="00FD2683" w:rsidRPr="00180359" w:rsidRDefault="00FD2683" w:rsidP="00932822">
            <w:pPr>
              <w:jc w:val="center"/>
              <w:rPr>
                <w:rFonts w:asciiTheme="minorHAnsi" w:hAnsiTheme="minorHAnsi" w:cstheme="minorHAnsi"/>
              </w:rPr>
            </w:pPr>
          </w:p>
        </w:tc>
        <w:tc>
          <w:tcPr>
            <w:tcW w:w="3071" w:type="dxa"/>
          </w:tcPr>
          <w:p w14:paraId="5DB1CDBB" w14:textId="77777777" w:rsidR="00FD2683" w:rsidRPr="00180359" w:rsidRDefault="00FD2683" w:rsidP="00932822">
            <w:pPr>
              <w:jc w:val="center"/>
              <w:rPr>
                <w:rFonts w:asciiTheme="minorHAnsi" w:hAnsiTheme="minorHAnsi" w:cstheme="minorHAnsi"/>
              </w:rPr>
            </w:pPr>
          </w:p>
        </w:tc>
      </w:tr>
      <w:tr w:rsidR="00FD2683" w:rsidRPr="00180359" w14:paraId="3A1F7EFC" w14:textId="77777777" w:rsidTr="00932822">
        <w:tc>
          <w:tcPr>
            <w:tcW w:w="3070" w:type="dxa"/>
          </w:tcPr>
          <w:p w14:paraId="55383143" w14:textId="77777777" w:rsidR="00FD2683" w:rsidRPr="00180359" w:rsidRDefault="00FD2683" w:rsidP="00932822">
            <w:pPr>
              <w:jc w:val="center"/>
              <w:rPr>
                <w:rFonts w:asciiTheme="minorHAnsi" w:hAnsiTheme="minorHAnsi" w:cstheme="minorHAnsi"/>
              </w:rPr>
            </w:pPr>
          </w:p>
          <w:p w14:paraId="67C6A99C" w14:textId="77777777" w:rsidR="00FD2683" w:rsidRPr="00180359" w:rsidRDefault="00FD2683" w:rsidP="00932822">
            <w:pPr>
              <w:jc w:val="center"/>
              <w:rPr>
                <w:rFonts w:asciiTheme="minorHAnsi" w:hAnsiTheme="minorHAnsi" w:cstheme="minorHAnsi"/>
              </w:rPr>
            </w:pPr>
          </w:p>
          <w:p w14:paraId="4B65B072" w14:textId="77777777" w:rsidR="00FD2683" w:rsidRPr="00180359" w:rsidRDefault="00FD2683" w:rsidP="00932822">
            <w:pPr>
              <w:jc w:val="center"/>
              <w:rPr>
                <w:rFonts w:asciiTheme="minorHAnsi" w:hAnsiTheme="minorHAnsi" w:cstheme="minorHAnsi"/>
              </w:rPr>
            </w:pPr>
          </w:p>
        </w:tc>
        <w:tc>
          <w:tcPr>
            <w:tcW w:w="3071" w:type="dxa"/>
          </w:tcPr>
          <w:p w14:paraId="172ED909" w14:textId="77777777" w:rsidR="00FD2683" w:rsidRPr="00180359" w:rsidRDefault="00FD2683" w:rsidP="00932822">
            <w:pPr>
              <w:jc w:val="center"/>
              <w:rPr>
                <w:rFonts w:asciiTheme="minorHAnsi" w:hAnsiTheme="minorHAnsi" w:cstheme="minorHAnsi"/>
              </w:rPr>
            </w:pPr>
          </w:p>
        </w:tc>
        <w:tc>
          <w:tcPr>
            <w:tcW w:w="3071" w:type="dxa"/>
          </w:tcPr>
          <w:p w14:paraId="7B48FD04" w14:textId="77777777" w:rsidR="00FD2683" w:rsidRPr="00180359" w:rsidRDefault="00FD2683" w:rsidP="00932822">
            <w:pPr>
              <w:jc w:val="center"/>
              <w:rPr>
                <w:rFonts w:asciiTheme="minorHAnsi" w:hAnsiTheme="minorHAnsi" w:cstheme="minorHAnsi"/>
              </w:rPr>
            </w:pPr>
          </w:p>
        </w:tc>
      </w:tr>
    </w:tbl>
    <w:p w14:paraId="65575F30" w14:textId="77777777" w:rsidR="00FD2683" w:rsidRPr="00180359" w:rsidRDefault="00FD2683" w:rsidP="00FD2683">
      <w:pPr>
        <w:pStyle w:val="Odstavekseznama"/>
        <w:ind w:left="360"/>
        <w:rPr>
          <w:rFonts w:asciiTheme="minorHAnsi" w:hAnsiTheme="minorHAnsi" w:cstheme="minorHAnsi"/>
        </w:rPr>
      </w:pPr>
    </w:p>
    <w:p w14:paraId="63EBA5E1" w14:textId="77777777" w:rsidR="00FD2683" w:rsidRPr="00180359" w:rsidRDefault="00FD2683" w:rsidP="00FD2683">
      <w:pPr>
        <w:pStyle w:val="Odstavekseznama"/>
        <w:ind w:left="360"/>
        <w:rPr>
          <w:rFonts w:asciiTheme="minorHAnsi" w:hAnsiTheme="minorHAnsi" w:cstheme="minorHAnsi"/>
        </w:rPr>
      </w:pPr>
    </w:p>
    <w:p w14:paraId="624782BA" w14:textId="77777777" w:rsidR="00FD2683" w:rsidRDefault="00FD2683" w:rsidP="00FD2683">
      <w:pPr>
        <w:pStyle w:val="Odstavekseznama"/>
        <w:numPr>
          <w:ilvl w:val="0"/>
          <w:numId w:val="53"/>
        </w:numPr>
        <w:suppressAutoHyphens/>
        <w:autoSpaceDE w:val="0"/>
        <w:autoSpaceDN w:val="0"/>
        <w:spacing w:before="1"/>
        <w:contextualSpacing w:val="0"/>
        <w:jc w:val="center"/>
        <w:textAlignment w:val="baseline"/>
        <w:rPr>
          <w:rFonts w:asciiTheme="minorHAnsi" w:hAnsiTheme="minorHAnsi" w:cstheme="minorHAnsi"/>
        </w:rPr>
      </w:pPr>
      <w:r w:rsidRPr="00180359">
        <w:rPr>
          <w:rFonts w:asciiTheme="minorHAnsi" w:hAnsiTheme="minorHAnsi" w:cstheme="minorHAnsi"/>
        </w:rPr>
        <w:t>člen</w:t>
      </w:r>
    </w:p>
    <w:p w14:paraId="6C6EF92D" w14:textId="77777777" w:rsidR="00FD2683" w:rsidRDefault="00FD2683" w:rsidP="00FD2683">
      <w:pPr>
        <w:pStyle w:val="Odstavekseznama"/>
        <w:ind w:left="360"/>
        <w:rPr>
          <w:rFonts w:asciiTheme="minorHAnsi" w:hAnsiTheme="minorHAnsi" w:cstheme="minorHAnsi"/>
        </w:rPr>
      </w:pPr>
    </w:p>
    <w:p w14:paraId="785A2ADB" w14:textId="77777777" w:rsidR="00FD2683" w:rsidRPr="005D5313" w:rsidRDefault="00FD2683" w:rsidP="00FD2683">
      <w:pPr>
        <w:widowControl w:val="0"/>
        <w:autoSpaceDE w:val="0"/>
        <w:spacing w:line="266" w:lineRule="exact"/>
        <w:jc w:val="both"/>
        <w:rPr>
          <w:rFonts w:asciiTheme="minorHAnsi" w:hAnsiTheme="minorHAnsi" w:cstheme="minorHAnsi"/>
        </w:rPr>
      </w:pPr>
      <w:r w:rsidRPr="005D5313">
        <w:rPr>
          <w:rFonts w:asciiTheme="minorHAnsi" w:hAnsiTheme="minorHAnsi" w:cstheme="minorHAnsi"/>
        </w:rPr>
        <w:t>Izvajalec lahko to pogodbo izvaja s podizvajalci, ki jih je priglasil v svoji ponudbi in za katere je naročnik ugotovil, da izpolnjujejo vse pogoje, ki so bili za podizvajalce določeni v razpisni dokumentaciji.</w:t>
      </w:r>
    </w:p>
    <w:p w14:paraId="362B08F9" w14:textId="77777777" w:rsidR="00FD2683" w:rsidRPr="005D5313" w:rsidRDefault="00FD2683" w:rsidP="00FD2683">
      <w:pPr>
        <w:widowControl w:val="0"/>
        <w:autoSpaceDE w:val="0"/>
        <w:spacing w:line="266" w:lineRule="exact"/>
        <w:jc w:val="both"/>
        <w:rPr>
          <w:rFonts w:asciiTheme="minorHAnsi" w:hAnsiTheme="minorHAnsi" w:cstheme="minorHAnsi"/>
        </w:rPr>
      </w:pPr>
    </w:p>
    <w:p w14:paraId="2C040436" w14:textId="77777777" w:rsidR="00FD2683" w:rsidRPr="005D5313" w:rsidRDefault="00FD2683" w:rsidP="00FD2683">
      <w:pPr>
        <w:widowControl w:val="0"/>
        <w:autoSpaceDE w:val="0"/>
        <w:spacing w:line="266" w:lineRule="exact"/>
        <w:jc w:val="both"/>
        <w:rPr>
          <w:rFonts w:asciiTheme="minorHAnsi" w:hAnsiTheme="minorHAnsi" w:cstheme="minorHAnsi"/>
        </w:rPr>
      </w:pPr>
      <w:r w:rsidRPr="005D5313">
        <w:rPr>
          <w:rFonts w:asciiTheme="minorHAnsi" w:hAnsiTheme="minorHAnsi" w:cstheme="minorHAnsi"/>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31225799" w14:textId="77777777" w:rsidR="00FD2683" w:rsidRPr="005D5313" w:rsidRDefault="00FD2683" w:rsidP="00FD2683">
      <w:pPr>
        <w:widowControl w:val="0"/>
        <w:autoSpaceDE w:val="0"/>
        <w:spacing w:line="266" w:lineRule="exact"/>
        <w:jc w:val="both"/>
        <w:rPr>
          <w:rFonts w:asciiTheme="minorHAnsi" w:hAnsiTheme="minorHAnsi" w:cstheme="minorHAnsi"/>
        </w:rPr>
      </w:pPr>
    </w:p>
    <w:p w14:paraId="0D87431B" w14:textId="77777777" w:rsidR="00FD2683" w:rsidRPr="005D5313" w:rsidRDefault="00FD2683" w:rsidP="00FD2683">
      <w:pPr>
        <w:widowControl w:val="0"/>
        <w:autoSpaceDE w:val="0"/>
        <w:spacing w:line="266" w:lineRule="exact"/>
        <w:jc w:val="both"/>
        <w:rPr>
          <w:rFonts w:asciiTheme="minorHAnsi" w:hAnsiTheme="minorHAnsi" w:cstheme="minorHAnsi"/>
        </w:rPr>
      </w:pPr>
      <w:r w:rsidRPr="005D5313">
        <w:rPr>
          <w:rFonts w:asciiTheme="minorHAnsi" w:hAnsiTheme="minorHAnsi" w:cstheme="minorHAnsi"/>
        </w:rPr>
        <w:t>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delovnih dneh od prejema predloga.</w:t>
      </w:r>
    </w:p>
    <w:p w14:paraId="192610F8" w14:textId="77777777" w:rsidR="00FD2683" w:rsidRPr="00FB6878" w:rsidRDefault="00FD2683" w:rsidP="00FD2683">
      <w:pPr>
        <w:rPr>
          <w:rFonts w:asciiTheme="minorHAnsi" w:hAnsiTheme="minorHAnsi" w:cstheme="minorHAnsi"/>
        </w:rPr>
      </w:pPr>
    </w:p>
    <w:p w14:paraId="6465A95F" w14:textId="77777777" w:rsidR="00FD2683" w:rsidRDefault="00FD2683" w:rsidP="00FD2683">
      <w:pPr>
        <w:pStyle w:val="Odstavekseznama"/>
        <w:numPr>
          <w:ilvl w:val="0"/>
          <w:numId w:val="53"/>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člen</w:t>
      </w:r>
    </w:p>
    <w:p w14:paraId="2B1F92F4" w14:textId="77777777" w:rsidR="00FD2683" w:rsidRDefault="00FD2683" w:rsidP="00FD2683">
      <w:pPr>
        <w:pStyle w:val="Odstavekseznama"/>
        <w:ind w:left="360"/>
        <w:rPr>
          <w:rFonts w:asciiTheme="minorHAnsi" w:hAnsiTheme="minorHAnsi" w:cstheme="minorHAnsi"/>
        </w:rPr>
      </w:pPr>
    </w:p>
    <w:p w14:paraId="755574A0" w14:textId="09F80115" w:rsidR="00FD2683" w:rsidRPr="005D5313" w:rsidRDefault="00FD2683" w:rsidP="00FD2683">
      <w:pPr>
        <w:jc w:val="both"/>
        <w:rPr>
          <w:rFonts w:asciiTheme="minorHAnsi" w:hAnsiTheme="minorHAnsi" w:cstheme="minorHAnsi"/>
        </w:rPr>
      </w:pPr>
      <w:r w:rsidRPr="005D5313">
        <w:rPr>
          <w:rFonts w:asciiTheme="minorHAnsi" w:hAnsiTheme="minorHAnsi" w:cstheme="minorHAnsi"/>
        </w:rPr>
        <w:t xml:space="preserve">Naročnik in </w:t>
      </w:r>
      <w:r w:rsidR="006E0FE3">
        <w:rPr>
          <w:rFonts w:asciiTheme="minorHAnsi" w:hAnsiTheme="minorHAnsi" w:cstheme="minorHAnsi"/>
        </w:rPr>
        <w:t>izvajalec</w:t>
      </w:r>
      <w:r w:rsidRPr="005D5313">
        <w:rPr>
          <w:rFonts w:asciiTheme="minorHAnsi" w:hAnsiTheme="minorHAnsi" w:cstheme="minorHAnsi"/>
        </w:rPr>
        <w:t xml:space="preserve"> se strinjata, da bo naročnik v skladu z določbami ZJN-3 izvajal neposredna plačila podizvajalcem, za katere je </w:t>
      </w:r>
      <w:r w:rsidR="00630C41">
        <w:rPr>
          <w:rFonts w:asciiTheme="minorHAnsi" w:hAnsiTheme="minorHAnsi" w:cstheme="minorHAnsi"/>
        </w:rPr>
        <w:t>izvajalec</w:t>
      </w:r>
      <w:r w:rsidRPr="005D5313">
        <w:rPr>
          <w:rFonts w:asciiTheme="minorHAnsi" w:hAnsiTheme="minorHAnsi" w:cstheme="minorHAnsi"/>
        </w:rPr>
        <w:t xml:space="preserve"> v ponudbi predložil njihovo izjavo, da zahtevajo neposredno plačilo. V ta namen </w:t>
      </w:r>
      <w:r w:rsidR="00630C41">
        <w:rPr>
          <w:rFonts w:asciiTheme="minorHAnsi" w:hAnsiTheme="minorHAnsi" w:cstheme="minorHAnsi"/>
        </w:rPr>
        <w:t>izvajalec</w:t>
      </w:r>
      <w:r w:rsidRPr="005D5313">
        <w:rPr>
          <w:rFonts w:asciiTheme="minorHAnsi" w:hAnsiTheme="minorHAnsi" w:cstheme="minorHAnsi"/>
        </w:rPr>
        <w:t xml:space="preserve">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w:t>
      </w:r>
      <w:r w:rsidR="00630C41">
        <w:rPr>
          <w:rFonts w:asciiTheme="minorHAnsi" w:hAnsiTheme="minorHAnsi" w:cstheme="minorHAnsi"/>
        </w:rPr>
        <w:t>izvajalca</w:t>
      </w:r>
      <w:r w:rsidRPr="005D5313">
        <w:rPr>
          <w:rFonts w:asciiTheme="minorHAnsi" w:hAnsiTheme="minorHAnsi" w:cstheme="minorHAnsi"/>
        </w:rPr>
        <w:t xml:space="preserve">, da namesto njega plača njegovo obveznost podizvajalcu, sprejema in s takšnim načinom plačila soglaša in se zavezuje poravnati terjatev podizvajalca. </w:t>
      </w:r>
      <w:r w:rsidR="00630C41">
        <w:rPr>
          <w:rFonts w:asciiTheme="minorHAnsi" w:hAnsiTheme="minorHAnsi" w:cstheme="minorHAnsi"/>
        </w:rPr>
        <w:t>Izvajalec</w:t>
      </w:r>
      <w:r w:rsidRPr="005D5313">
        <w:rPr>
          <w:rFonts w:asciiTheme="minorHAnsi" w:hAnsiTheme="minorHAnsi" w:cstheme="minorHAnsi"/>
        </w:rPr>
        <w:t xml:space="preserve"> se zavezuje, da bo svojim situacijam, ki jih bo posredoval naročniku, priložil potrjene situacije svojih podizvajalcev, ki so neposredno plačilo zahtevali.</w:t>
      </w:r>
    </w:p>
    <w:p w14:paraId="6A682418" w14:textId="77777777" w:rsidR="00FD2683" w:rsidRPr="005D5313" w:rsidRDefault="00FD2683" w:rsidP="00FD2683">
      <w:pPr>
        <w:pStyle w:val="Odstavekseznama"/>
        <w:ind w:left="360"/>
        <w:jc w:val="both"/>
        <w:rPr>
          <w:rFonts w:asciiTheme="minorHAnsi" w:hAnsiTheme="minorHAnsi" w:cstheme="minorHAnsi"/>
        </w:rPr>
      </w:pPr>
    </w:p>
    <w:p w14:paraId="383DA43B" w14:textId="77777777" w:rsidR="00FD2683" w:rsidRPr="005D5313" w:rsidRDefault="00FD2683" w:rsidP="00FD2683">
      <w:pPr>
        <w:jc w:val="both"/>
        <w:rPr>
          <w:rFonts w:asciiTheme="minorHAnsi" w:hAnsiTheme="minorHAnsi" w:cstheme="minorHAnsi"/>
        </w:rPr>
      </w:pPr>
      <w:r w:rsidRPr="005D5313">
        <w:rPr>
          <w:rFonts w:asciiTheme="minorHAnsi" w:hAnsiTheme="minorHAnsi" w:cstheme="minorHAnsi"/>
        </w:rPr>
        <w:lastRenderedPageBreak/>
        <w:t xml:space="preserve">Naročnik ni dolžan preverjati, ali je podizvajalec predložil potrjene situacije vseh podizvajalcev oziroma razreševati sporov med izvajalcem in podizvajalci v zvezi z upravičenostjo in zapadlostjo njihovih terjatev. </w:t>
      </w:r>
    </w:p>
    <w:p w14:paraId="2FD23A69" w14:textId="77777777" w:rsidR="00FD2683" w:rsidRPr="005D5313" w:rsidRDefault="00FD2683" w:rsidP="00FD2683">
      <w:pPr>
        <w:pStyle w:val="Odstavekseznama"/>
        <w:ind w:left="360"/>
        <w:jc w:val="both"/>
        <w:rPr>
          <w:rFonts w:asciiTheme="minorHAnsi" w:hAnsiTheme="minorHAnsi" w:cstheme="minorHAnsi"/>
        </w:rPr>
      </w:pPr>
    </w:p>
    <w:p w14:paraId="2F1792DB" w14:textId="397E5884" w:rsidR="00FD2683" w:rsidRPr="005D5313" w:rsidRDefault="00FD2683" w:rsidP="00FD2683">
      <w:pPr>
        <w:jc w:val="both"/>
        <w:rPr>
          <w:rFonts w:asciiTheme="minorHAnsi" w:hAnsiTheme="minorHAnsi" w:cstheme="minorHAnsi"/>
        </w:rPr>
      </w:pPr>
      <w:r w:rsidRPr="005D5313">
        <w:rPr>
          <w:rFonts w:asciiTheme="minorHAnsi" w:hAnsiTheme="minorHAnsi" w:cstheme="minorHAnsi"/>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storitve, neposredno povezano s predmetom javnega naročila. </w:t>
      </w:r>
      <w:r w:rsidR="00A02F4A" w:rsidRPr="00A02F4A">
        <w:rPr>
          <w:rFonts w:asciiTheme="minorHAnsi" w:hAnsiTheme="minorHAnsi" w:cstheme="minorHAnsi"/>
        </w:rPr>
        <w:t>Nepredložitev izjave v roku se šteje za kršitev pogodbenih obveznosti in je razlog za uveljavljanje pogodbenih sankcij ter za obvestitev pristojnih organov v skladu z ZJN</w:t>
      </w:r>
      <w:r w:rsidR="00A02F4A" w:rsidRPr="00A02F4A">
        <w:rPr>
          <w:rFonts w:asciiTheme="minorHAnsi" w:hAnsiTheme="minorHAnsi" w:cstheme="minorHAnsi"/>
        </w:rPr>
        <w:noBreakHyphen/>
        <w:t>3</w:t>
      </w:r>
    </w:p>
    <w:p w14:paraId="3669A4B1" w14:textId="77777777" w:rsidR="00FD2683" w:rsidRDefault="00FD2683" w:rsidP="00FD2683">
      <w:pPr>
        <w:rPr>
          <w:rFonts w:asciiTheme="minorHAnsi" w:hAnsiTheme="minorHAnsi" w:cstheme="minorHAnsi"/>
        </w:rPr>
      </w:pPr>
    </w:p>
    <w:p w14:paraId="0DDFD892" w14:textId="77777777" w:rsidR="00FD2683" w:rsidRPr="005D5313" w:rsidRDefault="00FD2683" w:rsidP="00FD2683">
      <w:pPr>
        <w:rPr>
          <w:rFonts w:asciiTheme="minorHAnsi" w:hAnsiTheme="minorHAnsi" w:cstheme="minorHAnsi"/>
        </w:rPr>
      </w:pPr>
    </w:p>
    <w:p w14:paraId="5F840A57" w14:textId="77777777" w:rsidR="00FD2683" w:rsidRPr="00180359" w:rsidRDefault="00FD2683" w:rsidP="00FD2683">
      <w:pPr>
        <w:pStyle w:val="Odstavekseznama"/>
        <w:numPr>
          <w:ilvl w:val="0"/>
          <w:numId w:val="53"/>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člen</w:t>
      </w:r>
    </w:p>
    <w:p w14:paraId="678D9960" w14:textId="77777777" w:rsidR="00FD2683" w:rsidRPr="00180359" w:rsidRDefault="00FD2683" w:rsidP="00FD2683">
      <w:pPr>
        <w:rPr>
          <w:rFonts w:asciiTheme="minorHAnsi" w:hAnsiTheme="minorHAnsi" w:cstheme="minorHAnsi"/>
        </w:rPr>
      </w:pPr>
    </w:p>
    <w:p w14:paraId="3E41D5B0"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t xml:space="preserve">Izvajalec se obvezuje, da bo: </w:t>
      </w:r>
    </w:p>
    <w:p w14:paraId="7EAF844B" w14:textId="77777777" w:rsidR="00FD2683" w:rsidRPr="00180359" w:rsidRDefault="00FD2683" w:rsidP="00FD2683">
      <w:pPr>
        <w:jc w:val="both"/>
        <w:rPr>
          <w:rFonts w:asciiTheme="minorHAnsi" w:hAnsiTheme="minorHAnsi" w:cstheme="minorHAnsi"/>
        </w:rPr>
      </w:pPr>
    </w:p>
    <w:p w14:paraId="2E733CC4" w14:textId="77777777" w:rsidR="00FD2683" w:rsidRPr="00180359" w:rsidRDefault="00FD2683" w:rsidP="00FD2683">
      <w:pPr>
        <w:numPr>
          <w:ilvl w:val="0"/>
          <w:numId w:val="52"/>
        </w:numPr>
        <w:jc w:val="both"/>
        <w:rPr>
          <w:rFonts w:asciiTheme="minorHAnsi" w:hAnsiTheme="minorHAnsi" w:cstheme="minorHAnsi"/>
        </w:rPr>
      </w:pPr>
      <w:r w:rsidRPr="00180359">
        <w:rPr>
          <w:rFonts w:asciiTheme="minorHAnsi" w:hAnsiTheme="minorHAnsi" w:cstheme="minorHAnsi"/>
        </w:rPr>
        <w:t>predmetno storitev izvajal skladno z 2. členom razpisn</w:t>
      </w:r>
      <w:r>
        <w:rPr>
          <w:rFonts w:asciiTheme="minorHAnsi" w:hAnsiTheme="minorHAnsi" w:cstheme="minorHAnsi"/>
        </w:rPr>
        <w:t>e</w:t>
      </w:r>
      <w:r w:rsidRPr="00180359">
        <w:rPr>
          <w:rFonts w:asciiTheme="minorHAnsi" w:hAnsiTheme="minorHAnsi" w:cstheme="minorHAnsi"/>
        </w:rPr>
        <w:t xml:space="preserve"> dok</w:t>
      </w:r>
      <w:r>
        <w:rPr>
          <w:rFonts w:asciiTheme="minorHAnsi" w:hAnsiTheme="minorHAnsi" w:cstheme="minorHAnsi"/>
        </w:rPr>
        <w:t>u</w:t>
      </w:r>
      <w:r w:rsidRPr="00180359">
        <w:rPr>
          <w:rFonts w:asciiTheme="minorHAnsi" w:hAnsiTheme="minorHAnsi" w:cstheme="minorHAnsi"/>
        </w:rPr>
        <w:t>mentacij</w:t>
      </w:r>
      <w:r>
        <w:rPr>
          <w:rFonts w:asciiTheme="minorHAnsi" w:hAnsiTheme="minorHAnsi" w:cstheme="minorHAnsi"/>
        </w:rPr>
        <w:t>e;</w:t>
      </w:r>
    </w:p>
    <w:p w14:paraId="15EEE713" w14:textId="77777777" w:rsidR="00FD2683" w:rsidRPr="00180359" w:rsidRDefault="00FD2683" w:rsidP="00FD2683">
      <w:pPr>
        <w:numPr>
          <w:ilvl w:val="0"/>
          <w:numId w:val="52"/>
        </w:numPr>
        <w:jc w:val="both"/>
        <w:rPr>
          <w:rFonts w:asciiTheme="minorHAnsi" w:hAnsiTheme="minorHAnsi" w:cstheme="minorHAnsi"/>
        </w:rPr>
      </w:pPr>
      <w:r w:rsidRPr="00180359">
        <w:rPr>
          <w:rFonts w:asciiTheme="minorHAnsi" w:hAnsiTheme="minorHAnsi" w:cstheme="minorHAnsi"/>
        </w:rPr>
        <w:t>storitve izvajal tekoče, vestno, pošteno in skladno s to pogodbo, veljavnimi predpisi, standardi, normativi in pravili stroke,</w:t>
      </w:r>
    </w:p>
    <w:p w14:paraId="09237C67" w14:textId="77777777" w:rsidR="00FD2683" w:rsidRDefault="00FD2683" w:rsidP="00FD2683">
      <w:pPr>
        <w:numPr>
          <w:ilvl w:val="0"/>
          <w:numId w:val="52"/>
        </w:numPr>
        <w:jc w:val="both"/>
        <w:rPr>
          <w:rFonts w:asciiTheme="minorHAnsi" w:hAnsiTheme="minorHAnsi" w:cstheme="minorHAnsi"/>
        </w:rPr>
      </w:pPr>
      <w:r w:rsidRPr="00180359">
        <w:rPr>
          <w:rFonts w:asciiTheme="minorHAnsi" w:hAnsiTheme="minorHAnsi" w:cstheme="minorHAnsi"/>
        </w:rPr>
        <w:t xml:space="preserve">aktivno sodeloval z naročnikom, </w:t>
      </w:r>
    </w:p>
    <w:p w14:paraId="5420E6CF" w14:textId="1B57772E" w:rsidR="0073034B" w:rsidRPr="00180359" w:rsidRDefault="0073034B" w:rsidP="00FD2683">
      <w:pPr>
        <w:numPr>
          <w:ilvl w:val="0"/>
          <w:numId w:val="52"/>
        </w:numPr>
        <w:jc w:val="both"/>
        <w:rPr>
          <w:rFonts w:asciiTheme="minorHAnsi" w:hAnsiTheme="minorHAnsi" w:cstheme="minorHAnsi"/>
        </w:rPr>
      </w:pPr>
      <w:r w:rsidRPr="0073034B">
        <w:rPr>
          <w:rFonts w:asciiTheme="minorHAnsi" w:hAnsiTheme="minorHAnsi" w:cstheme="minorHAnsi"/>
        </w:rPr>
        <w:t>zagotovi</w:t>
      </w:r>
      <w:r>
        <w:rPr>
          <w:rFonts w:asciiTheme="minorHAnsi" w:hAnsiTheme="minorHAnsi" w:cstheme="minorHAnsi"/>
        </w:rPr>
        <w:t>l</w:t>
      </w:r>
      <w:r w:rsidRPr="0073034B">
        <w:rPr>
          <w:rFonts w:asciiTheme="minorHAnsi" w:hAnsiTheme="minorHAnsi" w:cstheme="minorHAnsi"/>
        </w:rPr>
        <w:t xml:space="preserve"> strokovno usposobljeno kontaktno osebo, ki bo v primeru kakršnihkoli mikrobioloških in fizikalno</w:t>
      </w:r>
      <w:r w:rsidRPr="0073034B">
        <w:rPr>
          <w:rFonts w:asciiTheme="minorHAnsi" w:hAnsiTheme="minorHAnsi" w:cstheme="minorHAnsi"/>
        </w:rPr>
        <w:noBreakHyphen/>
        <w:t>kemijskih nejasnosti ali odstopanj v rezultatih v stiku z naročnikom ter mu zagotavljala strokovna pojasnila, dokazila, predloge ukrepov, izvedbo ponovitev analiz in nadaljnje strokovne usmeritve</w:t>
      </w:r>
      <w:r>
        <w:rPr>
          <w:rFonts w:asciiTheme="minorHAnsi" w:hAnsiTheme="minorHAnsi" w:cstheme="minorHAnsi"/>
        </w:rPr>
        <w:t>,</w:t>
      </w:r>
    </w:p>
    <w:p w14:paraId="31682D3F" w14:textId="77777777" w:rsidR="00FD2683" w:rsidRPr="00180359" w:rsidRDefault="00FD2683" w:rsidP="00FD2683">
      <w:pPr>
        <w:numPr>
          <w:ilvl w:val="0"/>
          <w:numId w:val="52"/>
        </w:numPr>
        <w:jc w:val="both"/>
        <w:rPr>
          <w:rFonts w:asciiTheme="minorHAnsi" w:hAnsiTheme="minorHAnsi" w:cstheme="minorHAnsi"/>
        </w:rPr>
      </w:pPr>
      <w:r w:rsidRPr="00180359">
        <w:rPr>
          <w:rFonts w:asciiTheme="minorHAnsi" w:hAnsiTheme="minorHAnsi" w:cstheme="minorHAnsi"/>
        </w:rPr>
        <w:t>posamezno storitev izvedel v skladu z dogovorjenim programom izvajanja storitev po tej pogodbi;</w:t>
      </w:r>
    </w:p>
    <w:p w14:paraId="049C9BB6" w14:textId="77777777" w:rsidR="00FD2683" w:rsidRPr="00180359" w:rsidRDefault="00FD2683" w:rsidP="00FD2683">
      <w:pPr>
        <w:numPr>
          <w:ilvl w:val="0"/>
          <w:numId w:val="52"/>
        </w:numPr>
        <w:jc w:val="both"/>
        <w:rPr>
          <w:rFonts w:asciiTheme="minorHAnsi" w:hAnsiTheme="minorHAnsi" w:cstheme="minorHAnsi"/>
        </w:rPr>
      </w:pPr>
      <w:r w:rsidRPr="00180359">
        <w:rPr>
          <w:rFonts w:asciiTheme="minorHAnsi" w:hAnsiTheme="minorHAnsi" w:cstheme="minorHAnsi"/>
        </w:rPr>
        <w:t>naročniku pojasnil vse morebitne nejasnosti v zvezi z izvrševanjem pogodbenih obveznosti;</w:t>
      </w:r>
    </w:p>
    <w:p w14:paraId="070E5615" w14:textId="14AC5767" w:rsidR="00FD2683" w:rsidRDefault="00FD2683" w:rsidP="00FD2683">
      <w:pPr>
        <w:pStyle w:val="Odstavekseznama"/>
        <w:widowControl w:val="0"/>
        <w:numPr>
          <w:ilvl w:val="0"/>
          <w:numId w:val="52"/>
        </w:numPr>
        <w:suppressAutoHyphens/>
        <w:autoSpaceDE w:val="0"/>
        <w:spacing w:before="1" w:line="266" w:lineRule="exact"/>
        <w:contextualSpacing w:val="0"/>
        <w:jc w:val="both"/>
        <w:rPr>
          <w:rFonts w:asciiTheme="minorHAnsi" w:hAnsiTheme="minorHAnsi" w:cstheme="minorHAnsi"/>
        </w:rPr>
      </w:pPr>
      <w:r w:rsidRPr="00180359">
        <w:rPr>
          <w:rFonts w:asciiTheme="minorHAnsi" w:hAnsiTheme="minorHAnsi" w:cstheme="minorHAnsi"/>
        </w:rPr>
        <w:t>v interve</w:t>
      </w:r>
      <w:r w:rsidR="00FC4E77">
        <w:rPr>
          <w:rFonts w:asciiTheme="minorHAnsi" w:hAnsiTheme="minorHAnsi" w:cstheme="minorHAnsi"/>
        </w:rPr>
        <w:t>n</w:t>
      </w:r>
      <w:r w:rsidRPr="00180359">
        <w:rPr>
          <w:rFonts w:asciiTheme="minorHAnsi" w:hAnsiTheme="minorHAnsi" w:cstheme="minorHAnsi"/>
        </w:rPr>
        <w:t xml:space="preserve">tnih, nujnih in nepredvidenih zadevah izvedel odvzem vzorca najkasneje v </w:t>
      </w:r>
      <w:r>
        <w:rPr>
          <w:rFonts w:asciiTheme="minorHAnsi" w:hAnsiTheme="minorHAnsi" w:cstheme="minorHAnsi"/>
        </w:rPr>
        <w:t>6</w:t>
      </w:r>
      <w:r w:rsidRPr="00180359">
        <w:rPr>
          <w:rFonts w:asciiTheme="minorHAnsi" w:hAnsiTheme="minorHAnsi" w:cstheme="minorHAnsi"/>
        </w:rPr>
        <w:t xml:space="preserve"> urah od prejete zahteve naročnika, ter opravil mikrobiološko analizo najkasneje v 48 urah</w:t>
      </w:r>
      <w:r>
        <w:rPr>
          <w:rFonts w:asciiTheme="minorHAnsi" w:hAnsiTheme="minorHAnsi" w:cstheme="minorHAnsi"/>
        </w:rPr>
        <w:t>;</w:t>
      </w:r>
    </w:p>
    <w:p w14:paraId="4C09299D" w14:textId="77777777" w:rsidR="00FD2683" w:rsidRDefault="00FD2683" w:rsidP="00FD2683">
      <w:pPr>
        <w:pStyle w:val="Odstavekseznama"/>
        <w:widowControl w:val="0"/>
        <w:numPr>
          <w:ilvl w:val="0"/>
          <w:numId w:val="52"/>
        </w:numPr>
        <w:suppressAutoHyphens/>
        <w:autoSpaceDE w:val="0"/>
        <w:spacing w:before="1" w:line="266" w:lineRule="exact"/>
        <w:contextualSpacing w:val="0"/>
        <w:jc w:val="both"/>
        <w:rPr>
          <w:rFonts w:asciiTheme="minorHAnsi" w:hAnsiTheme="minorHAnsi" w:cstheme="minorHAnsi"/>
        </w:rPr>
      </w:pPr>
      <w:r>
        <w:rPr>
          <w:rFonts w:asciiTheme="minorHAnsi" w:hAnsiTheme="minorHAnsi" w:cstheme="minorHAnsi"/>
        </w:rPr>
        <w:t>z naročnikom komuniciral v slovenskem jeziku;</w:t>
      </w:r>
    </w:p>
    <w:p w14:paraId="168E388A" w14:textId="77777777" w:rsidR="00FD2683" w:rsidRPr="00180359" w:rsidRDefault="00FD2683" w:rsidP="00FD2683">
      <w:pPr>
        <w:pStyle w:val="Odstavekseznama"/>
        <w:widowControl w:val="0"/>
        <w:numPr>
          <w:ilvl w:val="0"/>
          <w:numId w:val="52"/>
        </w:numPr>
        <w:suppressAutoHyphens/>
        <w:autoSpaceDE w:val="0"/>
        <w:spacing w:before="1" w:line="266" w:lineRule="exact"/>
        <w:contextualSpacing w:val="0"/>
        <w:jc w:val="both"/>
        <w:rPr>
          <w:rFonts w:asciiTheme="minorHAnsi" w:hAnsiTheme="minorHAnsi" w:cstheme="minorHAnsi"/>
        </w:rPr>
      </w:pPr>
      <w:r>
        <w:rPr>
          <w:rFonts w:asciiTheme="minorHAnsi" w:hAnsiTheme="minorHAnsi" w:cstheme="minorHAnsi"/>
        </w:rPr>
        <w:t>vse dokumente, ki bodo nastali na podlagi te pogodbe, posredoval v slovenskem jeziku.</w:t>
      </w:r>
    </w:p>
    <w:p w14:paraId="691BCB11" w14:textId="77777777" w:rsidR="00FD2683" w:rsidRPr="00180359" w:rsidRDefault="00FD2683" w:rsidP="00FD2683">
      <w:pPr>
        <w:pStyle w:val="RStekst"/>
        <w:rPr>
          <w:rFonts w:asciiTheme="minorHAnsi" w:hAnsiTheme="minorHAnsi" w:cstheme="minorHAnsi"/>
          <w:sz w:val="24"/>
          <w:szCs w:val="24"/>
        </w:rPr>
      </w:pPr>
    </w:p>
    <w:p w14:paraId="6A4A2935" w14:textId="77777777" w:rsidR="00FD2683" w:rsidRPr="00180359" w:rsidRDefault="00FD2683" w:rsidP="00FD2683">
      <w:pPr>
        <w:pStyle w:val="Odstavekseznama"/>
        <w:numPr>
          <w:ilvl w:val="0"/>
          <w:numId w:val="53"/>
        </w:numPr>
        <w:suppressAutoHyphens/>
        <w:autoSpaceDE w:val="0"/>
        <w:autoSpaceDN w:val="0"/>
        <w:spacing w:before="1"/>
        <w:contextualSpacing w:val="0"/>
        <w:jc w:val="center"/>
        <w:textAlignment w:val="baseline"/>
        <w:rPr>
          <w:rFonts w:asciiTheme="minorHAnsi" w:hAnsiTheme="minorHAnsi" w:cstheme="minorHAnsi"/>
        </w:rPr>
      </w:pPr>
      <w:r w:rsidRPr="00180359">
        <w:rPr>
          <w:rFonts w:asciiTheme="minorHAnsi" w:hAnsiTheme="minorHAnsi" w:cstheme="minorHAnsi"/>
        </w:rPr>
        <w:t>člen</w:t>
      </w:r>
    </w:p>
    <w:p w14:paraId="3A1BD4E2" w14:textId="77777777" w:rsidR="00FD2683" w:rsidRPr="00180359" w:rsidRDefault="00FD2683" w:rsidP="00FD2683">
      <w:pPr>
        <w:jc w:val="both"/>
        <w:rPr>
          <w:rFonts w:asciiTheme="minorHAnsi" w:hAnsiTheme="minorHAnsi" w:cstheme="minorHAnsi"/>
        </w:rPr>
      </w:pPr>
    </w:p>
    <w:p w14:paraId="58C2BAE4"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t>Naročnik bo plačal opravljene storitve 30. dan po prejemu pravilnega računa s prilogami. Plačilni rok začne teči naslednji dan po prejemu računa.</w:t>
      </w:r>
    </w:p>
    <w:p w14:paraId="4188A009" w14:textId="77777777" w:rsidR="00FD2683" w:rsidRPr="00180359" w:rsidRDefault="00FD2683" w:rsidP="00FD2683">
      <w:pPr>
        <w:jc w:val="both"/>
        <w:rPr>
          <w:rFonts w:asciiTheme="minorHAnsi" w:hAnsiTheme="minorHAnsi" w:cstheme="minorHAnsi"/>
        </w:rPr>
      </w:pPr>
    </w:p>
    <w:p w14:paraId="31703FA1"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t>V primeru zamude pri plačilu, izvajalec naročniku zaračuna zakonite zamudne obresti.</w:t>
      </w:r>
    </w:p>
    <w:p w14:paraId="3A45CC78" w14:textId="77777777" w:rsidR="00FD2683" w:rsidRPr="00180359" w:rsidRDefault="00FD2683" w:rsidP="00FD2683">
      <w:pPr>
        <w:jc w:val="center"/>
        <w:rPr>
          <w:rStyle w:val="Slog1"/>
          <w:rFonts w:asciiTheme="minorHAnsi" w:hAnsiTheme="minorHAnsi" w:cstheme="minorHAnsi"/>
          <w:i w:val="0"/>
          <w:iCs/>
          <w:sz w:val="24"/>
          <w:szCs w:val="24"/>
        </w:rPr>
      </w:pPr>
    </w:p>
    <w:p w14:paraId="22C1EE4A" w14:textId="77777777" w:rsidR="00FD2683" w:rsidRPr="00180359" w:rsidRDefault="00FD2683" w:rsidP="00FD2683">
      <w:pPr>
        <w:jc w:val="center"/>
        <w:rPr>
          <w:rStyle w:val="Slog1"/>
          <w:rFonts w:asciiTheme="minorHAnsi" w:hAnsiTheme="minorHAnsi" w:cstheme="minorHAnsi"/>
          <w:i w:val="0"/>
          <w:iCs/>
          <w:sz w:val="24"/>
          <w:szCs w:val="24"/>
        </w:rPr>
      </w:pPr>
    </w:p>
    <w:p w14:paraId="04DF466F" w14:textId="77777777" w:rsidR="00FD2683" w:rsidRPr="00180359" w:rsidRDefault="00FD2683" w:rsidP="00FD2683">
      <w:pPr>
        <w:pStyle w:val="Odstavekseznama"/>
        <w:numPr>
          <w:ilvl w:val="0"/>
          <w:numId w:val="53"/>
        </w:numPr>
        <w:suppressAutoHyphens/>
        <w:autoSpaceDE w:val="0"/>
        <w:autoSpaceDN w:val="0"/>
        <w:spacing w:before="1"/>
        <w:contextualSpacing w:val="0"/>
        <w:jc w:val="center"/>
        <w:textAlignment w:val="baseline"/>
        <w:rPr>
          <w:rFonts w:asciiTheme="minorHAnsi" w:hAnsiTheme="minorHAnsi" w:cstheme="minorHAnsi"/>
        </w:rPr>
      </w:pPr>
      <w:r w:rsidRPr="00180359">
        <w:rPr>
          <w:rFonts w:asciiTheme="minorHAnsi" w:hAnsiTheme="minorHAnsi" w:cstheme="minorHAnsi"/>
        </w:rPr>
        <w:t>člen</w:t>
      </w:r>
    </w:p>
    <w:p w14:paraId="049DB09F" w14:textId="77777777" w:rsidR="00FD2683" w:rsidRPr="00180359" w:rsidRDefault="00FD2683" w:rsidP="00FD2683">
      <w:pPr>
        <w:rPr>
          <w:rFonts w:asciiTheme="minorHAnsi" w:hAnsiTheme="minorHAnsi" w:cstheme="minorHAnsi"/>
        </w:rPr>
      </w:pPr>
    </w:p>
    <w:p w14:paraId="308D8241" w14:textId="77777777" w:rsidR="00FD2683" w:rsidRPr="00B008EB" w:rsidRDefault="00FD2683" w:rsidP="00FD2683">
      <w:pPr>
        <w:jc w:val="both"/>
        <w:rPr>
          <w:rFonts w:asciiTheme="minorHAnsi" w:hAnsiTheme="minorHAnsi" w:cstheme="minorHAnsi"/>
        </w:rPr>
      </w:pPr>
      <w:r w:rsidRPr="00B008EB">
        <w:rPr>
          <w:rFonts w:asciiTheme="minorHAnsi" w:hAnsiTheme="minorHAnsi" w:cstheme="minorHAnsi"/>
        </w:rPr>
        <w:t>Odgovorni osebi za naročanje in izvajanje storitev po tej pogodbi sta skrbnik pogodbe pri naročniku in skrbnik pogodbe pri izvajalcu.</w:t>
      </w:r>
    </w:p>
    <w:p w14:paraId="3FCABDD2" w14:textId="77777777" w:rsidR="00FD2683" w:rsidRPr="00B008EB" w:rsidRDefault="00FD2683" w:rsidP="00FD2683">
      <w:pPr>
        <w:jc w:val="both"/>
        <w:rPr>
          <w:rFonts w:asciiTheme="minorHAnsi" w:hAnsiTheme="minorHAnsi" w:cstheme="minorHAnsi"/>
        </w:rPr>
      </w:pPr>
    </w:p>
    <w:p w14:paraId="5FE102B2" w14:textId="77777777" w:rsidR="00FD2683" w:rsidRPr="00B008EB" w:rsidRDefault="00FD2683" w:rsidP="00FD2683">
      <w:pPr>
        <w:jc w:val="both"/>
        <w:rPr>
          <w:rFonts w:asciiTheme="minorHAnsi" w:hAnsiTheme="minorHAnsi" w:cstheme="minorHAnsi"/>
        </w:rPr>
      </w:pPr>
      <w:r w:rsidRPr="00B008EB">
        <w:rPr>
          <w:rFonts w:asciiTheme="minorHAnsi" w:hAnsiTheme="minorHAnsi" w:cstheme="minorHAnsi"/>
        </w:rPr>
        <w:lastRenderedPageBreak/>
        <w:t>Naročnik in izvajalec sta dolžna najpozneje v petih (5) dneh po podpisu te pogodbe drug drugega pisno obvestiti o osebi skrbnika pogodbe (ime in priimek, telefonska številka, elektronski naslov).</w:t>
      </w:r>
    </w:p>
    <w:p w14:paraId="56314599" w14:textId="77777777" w:rsidR="00FD2683" w:rsidRPr="00B008EB" w:rsidRDefault="00FD2683" w:rsidP="00FD2683">
      <w:pPr>
        <w:jc w:val="both"/>
        <w:rPr>
          <w:rFonts w:asciiTheme="minorHAnsi" w:hAnsiTheme="minorHAnsi" w:cstheme="minorHAnsi"/>
        </w:rPr>
      </w:pPr>
    </w:p>
    <w:p w14:paraId="4F128FB9" w14:textId="3F169512" w:rsidR="00FD2683" w:rsidRDefault="00FD2683" w:rsidP="00FD2683">
      <w:pPr>
        <w:jc w:val="both"/>
        <w:rPr>
          <w:rFonts w:asciiTheme="minorHAnsi" w:hAnsiTheme="minorHAnsi" w:cstheme="minorHAnsi"/>
        </w:rPr>
      </w:pPr>
      <w:r w:rsidRPr="00B008EB">
        <w:rPr>
          <w:rFonts w:asciiTheme="minorHAnsi" w:hAnsiTheme="minorHAnsi" w:cstheme="minorHAnsi"/>
        </w:rPr>
        <w:t>Pogodbeni stranki sta dolžni vsako spremembo skrbnika pogodbe ali njegovih kontaktnih podatkov pisno sporočiti drugi pogodbeni stranki najpozneje v petih (5) dneh od nastanka spremembe.</w:t>
      </w:r>
    </w:p>
    <w:p w14:paraId="203F1D27" w14:textId="77777777" w:rsidR="00A02F4A" w:rsidRDefault="00A02F4A" w:rsidP="00FD2683">
      <w:pPr>
        <w:jc w:val="both"/>
        <w:rPr>
          <w:rFonts w:asciiTheme="minorHAnsi" w:hAnsiTheme="minorHAnsi" w:cstheme="minorHAnsi"/>
        </w:rPr>
      </w:pPr>
    </w:p>
    <w:p w14:paraId="3EF38A2F" w14:textId="0C0DD059" w:rsidR="00A02F4A" w:rsidRDefault="00A02F4A" w:rsidP="00FD2683">
      <w:pPr>
        <w:jc w:val="both"/>
        <w:rPr>
          <w:rFonts w:asciiTheme="minorHAnsi" w:hAnsiTheme="minorHAnsi" w:cstheme="minorHAnsi"/>
        </w:rPr>
      </w:pPr>
      <w:r w:rsidRPr="00A02F4A">
        <w:rPr>
          <w:rFonts w:asciiTheme="minorHAnsi" w:hAnsiTheme="minorHAnsi" w:cstheme="minorHAnsi"/>
        </w:rPr>
        <w:t>Sprememba skrbnika pogodbe ali njegovih kontaktnih podatkov ne pomeni spremembe te pogodbe in ne zahteva sklenitve dodatka k pogodbi.</w:t>
      </w:r>
    </w:p>
    <w:p w14:paraId="29D7D364" w14:textId="77777777" w:rsidR="00A02F4A" w:rsidRPr="00180359" w:rsidRDefault="00A02F4A" w:rsidP="00FD2683">
      <w:pPr>
        <w:jc w:val="both"/>
        <w:rPr>
          <w:rFonts w:asciiTheme="minorHAnsi" w:hAnsiTheme="minorHAnsi" w:cstheme="minorHAnsi"/>
        </w:rPr>
      </w:pPr>
    </w:p>
    <w:p w14:paraId="162093E9" w14:textId="77777777" w:rsidR="00FD2683" w:rsidRPr="00180359" w:rsidRDefault="00FD2683" w:rsidP="00FD2683">
      <w:pPr>
        <w:pStyle w:val="Odstavekseznama"/>
        <w:numPr>
          <w:ilvl w:val="0"/>
          <w:numId w:val="53"/>
        </w:numPr>
        <w:suppressAutoHyphens/>
        <w:autoSpaceDE w:val="0"/>
        <w:autoSpaceDN w:val="0"/>
        <w:spacing w:before="1"/>
        <w:contextualSpacing w:val="0"/>
        <w:jc w:val="center"/>
        <w:textAlignment w:val="baseline"/>
        <w:rPr>
          <w:rFonts w:asciiTheme="minorHAnsi" w:hAnsiTheme="minorHAnsi" w:cstheme="minorHAnsi"/>
        </w:rPr>
      </w:pPr>
      <w:r w:rsidRPr="00180359">
        <w:rPr>
          <w:rFonts w:asciiTheme="minorHAnsi" w:hAnsiTheme="minorHAnsi" w:cstheme="minorHAnsi"/>
        </w:rPr>
        <w:t>člen</w:t>
      </w:r>
    </w:p>
    <w:p w14:paraId="7AD7141A" w14:textId="77777777" w:rsidR="00FD2683" w:rsidRPr="00180359" w:rsidRDefault="00FD2683" w:rsidP="00FD2683">
      <w:pPr>
        <w:widowControl w:val="0"/>
        <w:autoSpaceDE w:val="0"/>
        <w:jc w:val="both"/>
        <w:rPr>
          <w:rFonts w:asciiTheme="minorHAnsi" w:hAnsiTheme="minorHAnsi" w:cstheme="minorHAnsi"/>
        </w:rPr>
      </w:pPr>
    </w:p>
    <w:p w14:paraId="282B2E12" w14:textId="45427F30" w:rsidR="00FD2683" w:rsidRPr="00180359" w:rsidRDefault="00FD2683" w:rsidP="00FD2683">
      <w:pPr>
        <w:widowControl w:val="0"/>
        <w:autoSpaceDE w:val="0"/>
        <w:jc w:val="both"/>
        <w:rPr>
          <w:rFonts w:asciiTheme="minorHAnsi" w:hAnsiTheme="minorHAnsi" w:cstheme="minorHAnsi"/>
        </w:rPr>
      </w:pPr>
      <w:r w:rsidRPr="00180359">
        <w:rPr>
          <w:rFonts w:asciiTheme="minorHAnsi" w:hAnsiTheme="minorHAnsi" w:cstheme="minorHAnsi"/>
        </w:rPr>
        <w:t xml:space="preserve">V roku </w:t>
      </w:r>
      <w:r w:rsidR="006C10F0">
        <w:rPr>
          <w:rFonts w:asciiTheme="minorHAnsi" w:hAnsiTheme="minorHAnsi" w:cstheme="minorHAnsi"/>
        </w:rPr>
        <w:t>desetih (</w:t>
      </w:r>
      <w:r w:rsidRPr="00180359">
        <w:rPr>
          <w:rFonts w:asciiTheme="minorHAnsi" w:hAnsiTheme="minorHAnsi" w:cstheme="minorHAnsi"/>
        </w:rPr>
        <w:t>10</w:t>
      </w:r>
      <w:r w:rsidR="006C10F0">
        <w:rPr>
          <w:rFonts w:asciiTheme="minorHAnsi" w:hAnsiTheme="minorHAnsi" w:cstheme="minorHAnsi"/>
        </w:rPr>
        <w:t>)</w:t>
      </w:r>
      <w:r w:rsidRPr="00180359">
        <w:rPr>
          <w:rFonts w:asciiTheme="minorHAnsi" w:hAnsiTheme="minorHAnsi" w:cstheme="minorHAnsi"/>
        </w:rPr>
        <w:t xml:space="preserve"> dni od sklenitve te pogodbe mora  izvajalec predati naročniku </w:t>
      </w:r>
      <w:r w:rsidR="00D70725">
        <w:rPr>
          <w:rFonts w:asciiTheme="minorHAnsi" w:hAnsiTheme="minorHAnsi" w:cstheme="minorHAnsi"/>
        </w:rPr>
        <w:t>zavarovanje</w:t>
      </w:r>
      <w:r w:rsidRPr="00180359">
        <w:rPr>
          <w:rFonts w:asciiTheme="minorHAnsi" w:hAnsiTheme="minorHAnsi" w:cstheme="minorHAnsi"/>
        </w:rPr>
        <w:t xml:space="preserve"> za dobro izvedbo posla </w:t>
      </w:r>
      <w:r w:rsidR="00630C41">
        <w:rPr>
          <w:rFonts w:asciiTheme="minorHAnsi" w:hAnsiTheme="minorHAnsi" w:cstheme="minorHAnsi"/>
        </w:rPr>
        <w:t>i</w:t>
      </w:r>
      <w:r w:rsidR="00FC4E77">
        <w:rPr>
          <w:rFonts w:asciiTheme="minorHAnsi" w:hAnsiTheme="minorHAnsi" w:cstheme="minorHAnsi"/>
        </w:rPr>
        <w:t>n</w:t>
      </w:r>
      <w:r w:rsidRPr="00180359">
        <w:rPr>
          <w:rFonts w:asciiTheme="minorHAnsi" w:hAnsiTheme="minorHAnsi" w:cstheme="minorHAnsi"/>
        </w:rPr>
        <w:t xml:space="preserve"> bianco menic</w:t>
      </w:r>
      <w:r w:rsidR="00630C41">
        <w:rPr>
          <w:rFonts w:asciiTheme="minorHAnsi" w:hAnsiTheme="minorHAnsi" w:cstheme="minorHAnsi"/>
        </w:rPr>
        <w:t>i</w:t>
      </w:r>
      <w:r w:rsidRPr="00180359">
        <w:rPr>
          <w:rFonts w:asciiTheme="minorHAnsi" w:hAnsiTheme="minorHAnsi" w:cstheme="minorHAnsi"/>
        </w:rPr>
        <w:t xml:space="preserve"> z menično izjavo) v višini 10% pogodbene vrednosti z DDV, ki jo je mogoče unovčiti še 30 dni po poteku pogodbenega razmerja. </w:t>
      </w:r>
      <w:r w:rsidR="00D70725">
        <w:rPr>
          <w:rFonts w:asciiTheme="minorHAnsi" w:hAnsiTheme="minorHAnsi" w:cstheme="minorHAnsi"/>
        </w:rPr>
        <w:t>Zavarovanje</w:t>
      </w:r>
      <w:r w:rsidRPr="00180359">
        <w:rPr>
          <w:rFonts w:asciiTheme="minorHAnsi" w:hAnsiTheme="minorHAnsi" w:cstheme="minorHAnsi"/>
        </w:rPr>
        <w:t xml:space="preserve"> bo naročnik unovčil v primeru:</w:t>
      </w:r>
    </w:p>
    <w:p w14:paraId="1B932F80" w14:textId="77777777" w:rsidR="00FD2683" w:rsidRPr="00180359" w:rsidRDefault="00FD2683" w:rsidP="00FD2683">
      <w:pPr>
        <w:widowControl w:val="0"/>
        <w:autoSpaceDE w:val="0"/>
        <w:jc w:val="both"/>
        <w:rPr>
          <w:rFonts w:asciiTheme="minorHAnsi" w:hAnsiTheme="minorHAnsi" w:cstheme="minorHAnsi"/>
        </w:rPr>
      </w:pPr>
    </w:p>
    <w:p w14:paraId="7891F57F" w14:textId="77777777" w:rsidR="00FD2683" w:rsidRPr="00180359" w:rsidRDefault="00FD2683" w:rsidP="00FD2683">
      <w:pPr>
        <w:widowControl w:val="0"/>
        <w:numPr>
          <w:ilvl w:val="0"/>
          <w:numId w:val="50"/>
        </w:numPr>
        <w:suppressAutoHyphens/>
        <w:autoSpaceDE w:val="0"/>
        <w:autoSpaceDN w:val="0"/>
        <w:jc w:val="both"/>
        <w:textAlignment w:val="baseline"/>
        <w:rPr>
          <w:rFonts w:asciiTheme="minorHAnsi" w:hAnsiTheme="minorHAnsi" w:cstheme="minorHAnsi"/>
        </w:rPr>
      </w:pPr>
      <w:r w:rsidRPr="00180359">
        <w:rPr>
          <w:rFonts w:asciiTheme="minorHAnsi" w:hAnsiTheme="minorHAnsi" w:cstheme="minorHAnsi"/>
        </w:rPr>
        <w:t>če izvajalec v nasprotju s to pogodbo prekine izvajanje pogodbenih obveznosti;</w:t>
      </w:r>
    </w:p>
    <w:p w14:paraId="12840B97" w14:textId="77777777" w:rsidR="00FD2683" w:rsidRPr="00180359" w:rsidRDefault="00FD2683" w:rsidP="00FD2683">
      <w:pPr>
        <w:widowControl w:val="0"/>
        <w:numPr>
          <w:ilvl w:val="0"/>
          <w:numId w:val="50"/>
        </w:numPr>
        <w:suppressAutoHyphens/>
        <w:autoSpaceDE w:val="0"/>
        <w:autoSpaceDN w:val="0"/>
        <w:jc w:val="both"/>
        <w:textAlignment w:val="baseline"/>
        <w:rPr>
          <w:rFonts w:asciiTheme="minorHAnsi" w:hAnsiTheme="minorHAnsi" w:cstheme="minorHAnsi"/>
        </w:rPr>
      </w:pPr>
      <w:r w:rsidRPr="00180359">
        <w:rPr>
          <w:rFonts w:asciiTheme="minorHAnsi" w:hAnsiTheme="minorHAnsi" w:cstheme="minorHAnsi"/>
        </w:rPr>
        <w:t>da izvajalec ne opravlja storitev v skladu z določili te pogodbe,</w:t>
      </w:r>
    </w:p>
    <w:p w14:paraId="6EBD5C78" w14:textId="77777777" w:rsidR="00FD2683" w:rsidRPr="00180359" w:rsidRDefault="00FD2683" w:rsidP="00FD2683">
      <w:pPr>
        <w:widowControl w:val="0"/>
        <w:numPr>
          <w:ilvl w:val="0"/>
          <w:numId w:val="51"/>
        </w:numPr>
        <w:suppressAutoHyphens/>
        <w:autoSpaceDE w:val="0"/>
        <w:autoSpaceDN w:val="0"/>
        <w:jc w:val="both"/>
        <w:textAlignment w:val="baseline"/>
        <w:rPr>
          <w:rFonts w:asciiTheme="minorHAnsi" w:hAnsiTheme="minorHAnsi" w:cstheme="minorHAnsi"/>
        </w:rPr>
      </w:pPr>
      <w:r w:rsidRPr="00180359">
        <w:rPr>
          <w:rFonts w:asciiTheme="minorHAnsi" w:hAnsiTheme="minorHAnsi" w:cstheme="minorHAnsi"/>
        </w:rPr>
        <w:t xml:space="preserve">če izvajalec ne zagotavlja cen v skladu s ponudbenim predračunom, </w:t>
      </w:r>
    </w:p>
    <w:p w14:paraId="719165C5" w14:textId="77777777" w:rsidR="00FD2683" w:rsidRPr="00180359" w:rsidRDefault="00FD2683" w:rsidP="00FD2683">
      <w:pPr>
        <w:widowControl w:val="0"/>
        <w:numPr>
          <w:ilvl w:val="0"/>
          <w:numId w:val="51"/>
        </w:numPr>
        <w:suppressAutoHyphens/>
        <w:autoSpaceDE w:val="0"/>
        <w:autoSpaceDN w:val="0"/>
        <w:jc w:val="both"/>
        <w:textAlignment w:val="baseline"/>
        <w:rPr>
          <w:rFonts w:asciiTheme="minorHAnsi" w:hAnsiTheme="minorHAnsi" w:cstheme="minorHAnsi"/>
        </w:rPr>
      </w:pPr>
      <w:r w:rsidRPr="00180359">
        <w:rPr>
          <w:rFonts w:asciiTheme="minorHAnsi" w:hAnsiTheme="minorHAnsi" w:cstheme="minorHAnsi"/>
        </w:rPr>
        <w:t>če izvajalec ne upošteva reklamacij naročnika ali kako drugače krši določila te pogodbe.</w:t>
      </w:r>
    </w:p>
    <w:p w14:paraId="71FA3245" w14:textId="77777777" w:rsidR="00FD2683" w:rsidRDefault="00FD2683" w:rsidP="00FD2683">
      <w:pPr>
        <w:rPr>
          <w:rFonts w:asciiTheme="minorHAnsi" w:hAnsiTheme="minorHAnsi" w:cstheme="minorHAnsi"/>
          <w:u w:val="single"/>
        </w:rPr>
      </w:pPr>
    </w:p>
    <w:p w14:paraId="26677D13" w14:textId="77777777" w:rsidR="00FD2683" w:rsidRPr="00180359" w:rsidRDefault="00FD2683" w:rsidP="00FD2683">
      <w:pPr>
        <w:rPr>
          <w:rFonts w:asciiTheme="minorHAnsi" w:hAnsiTheme="minorHAnsi" w:cstheme="minorHAnsi"/>
          <w:u w:val="single"/>
        </w:rPr>
      </w:pPr>
    </w:p>
    <w:p w14:paraId="6B360D0E" w14:textId="77777777" w:rsidR="00FD2683" w:rsidRPr="00180359" w:rsidRDefault="00FD2683" w:rsidP="00FD2683">
      <w:pPr>
        <w:pStyle w:val="Odstavekseznama"/>
        <w:numPr>
          <w:ilvl w:val="0"/>
          <w:numId w:val="53"/>
        </w:numPr>
        <w:suppressAutoHyphens/>
        <w:autoSpaceDE w:val="0"/>
        <w:autoSpaceDN w:val="0"/>
        <w:spacing w:before="1"/>
        <w:contextualSpacing w:val="0"/>
        <w:jc w:val="center"/>
        <w:textAlignment w:val="baseline"/>
        <w:rPr>
          <w:rFonts w:asciiTheme="minorHAnsi" w:hAnsiTheme="minorHAnsi" w:cstheme="minorHAnsi"/>
        </w:rPr>
      </w:pPr>
      <w:r w:rsidRPr="00180359">
        <w:rPr>
          <w:rFonts w:asciiTheme="minorHAnsi" w:hAnsiTheme="minorHAnsi" w:cstheme="minorHAnsi"/>
        </w:rPr>
        <w:t xml:space="preserve">člen </w:t>
      </w:r>
    </w:p>
    <w:p w14:paraId="139FB30C" w14:textId="77777777" w:rsidR="00FD2683" w:rsidRPr="00180359" w:rsidRDefault="00FD2683" w:rsidP="00FD2683">
      <w:pPr>
        <w:jc w:val="center"/>
        <w:rPr>
          <w:rFonts w:asciiTheme="minorHAnsi" w:hAnsiTheme="minorHAnsi" w:cstheme="minorHAnsi"/>
        </w:rPr>
      </w:pPr>
    </w:p>
    <w:p w14:paraId="70A488A1"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t>Vsaka pogodbena stranka lahko v primeru grobih kršitev pogodbenih določil enostransko razveže to pogodbo. Razveza pogodbe je mogoča, če stranka s priporočenim pismom opozori nasprotno stranko na grobo kršitev in nasprotna stranka v roku 30 (trideset) dni očitane kršitve ne odpravi oz. očitka ne ovrže.</w:t>
      </w:r>
    </w:p>
    <w:p w14:paraId="731A8E4F" w14:textId="77777777" w:rsidR="00FD2683" w:rsidRPr="00180359" w:rsidRDefault="00FD2683" w:rsidP="00FD2683">
      <w:pPr>
        <w:jc w:val="both"/>
        <w:rPr>
          <w:rFonts w:asciiTheme="minorHAnsi" w:hAnsiTheme="minorHAnsi" w:cstheme="minorHAnsi"/>
        </w:rPr>
      </w:pPr>
    </w:p>
    <w:p w14:paraId="5CD2566C" w14:textId="3FE7E687" w:rsidR="00FD2683" w:rsidRPr="00180359" w:rsidRDefault="00FD2683" w:rsidP="00FD2683">
      <w:pPr>
        <w:jc w:val="both"/>
        <w:rPr>
          <w:rFonts w:asciiTheme="minorHAnsi" w:hAnsiTheme="minorHAnsi" w:cstheme="minorHAnsi"/>
        </w:rPr>
      </w:pPr>
      <w:r w:rsidRPr="00180359">
        <w:rPr>
          <w:rFonts w:asciiTheme="minorHAnsi" w:hAnsiTheme="minorHAnsi" w:cstheme="minorHAnsi"/>
        </w:rPr>
        <w:t xml:space="preserve">Za grobo kršitev se šteje, če naročnik zamuja s plačilom za več kot 30 dni od datuma zapadlosti računa oziroma če izvajalec ne pristopi k izvedbi </w:t>
      </w:r>
      <w:r w:rsidR="00D2366D">
        <w:rPr>
          <w:rFonts w:asciiTheme="minorHAnsi" w:hAnsiTheme="minorHAnsi" w:cstheme="minorHAnsi"/>
        </w:rPr>
        <w:t xml:space="preserve">storitve v </w:t>
      </w:r>
      <w:r w:rsidRPr="00180359">
        <w:rPr>
          <w:rFonts w:asciiTheme="minorHAnsi" w:hAnsiTheme="minorHAnsi" w:cstheme="minorHAnsi"/>
        </w:rPr>
        <w:t>dogovorjenem roku od prejetega naročila oz., če kako drugače krši pogodbena določila.</w:t>
      </w:r>
    </w:p>
    <w:p w14:paraId="0C4A5277" w14:textId="77777777" w:rsidR="00FD2683" w:rsidRPr="00180359" w:rsidRDefault="00FD2683" w:rsidP="00FD2683">
      <w:pPr>
        <w:jc w:val="both"/>
        <w:rPr>
          <w:rFonts w:asciiTheme="minorHAnsi" w:hAnsiTheme="minorHAnsi" w:cstheme="minorHAnsi"/>
        </w:rPr>
      </w:pPr>
    </w:p>
    <w:p w14:paraId="1A4A61EB"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t>V primeru razveze pogodbe uredita stranki medsebojna razmerja z uporabo veljavne zakonodaje in dobrih poslovnih običajev.</w:t>
      </w:r>
    </w:p>
    <w:p w14:paraId="329B412C" w14:textId="77777777" w:rsidR="00FD2683" w:rsidRPr="00180359" w:rsidRDefault="00FD2683" w:rsidP="00FD2683">
      <w:pPr>
        <w:jc w:val="both"/>
        <w:rPr>
          <w:rFonts w:asciiTheme="minorHAnsi" w:hAnsiTheme="minorHAnsi" w:cstheme="minorHAnsi"/>
        </w:rPr>
      </w:pPr>
    </w:p>
    <w:p w14:paraId="092015CC" w14:textId="475A0317" w:rsidR="00FD2683" w:rsidRPr="00180359" w:rsidRDefault="00FD2683" w:rsidP="00FD2683">
      <w:pPr>
        <w:jc w:val="both"/>
        <w:rPr>
          <w:rFonts w:asciiTheme="minorHAnsi" w:hAnsiTheme="minorHAnsi" w:cstheme="minorHAnsi"/>
        </w:rPr>
      </w:pPr>
      <w:r w:rsidRPr="00180359">
        <w:rPr>
          <w:rFonts w:asciiTheme="minorHAnsi" w:hAnsiTheme="minorHAnsi" w:cstheme="minorHAnsi"/>
        </w:rPr>
        <w:t xml:space="preserve">V primeru nesoglasij, ki jih stranki ne bosta mogli sporazumno rešiti, je </w:t>
      </w:r>
      <w:r w:rsidR="002620DD">
        <w:rPr>
          <w:rFonts w:asciiTheme="minorHAnsi" w:hAnsiTheme="minorHAnsi" w:cstheme="minorHAnsi"/>
        </w:rPr>
        <w:t xml:space="preserve">stvarno </w:t>
      </w:r>
      <w:r w:rsidRPr="00180359">
        <w:rPr>
          <w:rFonts w:asciiTheme="minorHAnsi" w:hAnsiTheme="minorHAnsi" w:cstheme="minorHAnsi"/>
        </w:rPr>
        <w:t>pristojno sodišče v Murski Soboti.</w:t>
      </w:r>
    </w:p>
    <w:p w14:paraId="2EF0DA4C" w14:textId="77777777" w:rsidR="00FD2683" w:rsidRPr="00180359" w:rsidRDefault="00FD2683" w:rsidP="00FD2683">
      <w:pPr>
        <w:rPr>
          <w:rFonts w:asciiTheme="minorHAnsi" w:hAnsiTheme="minorHAnsi" w:cstheme="minorHAnsi"/>
        </w:rPr>
      </w:pPr>
    </w:p>
    <w:p w14:paraId="68F36F5F" w14:textId="77777777" w:rsidR="00FD2683" w:rsidRPr="00180359" w:rsidRDefault="00FD2683" w:rsidP="00FD2683">
      <w:pPr>
        <w:pStyle w:val="Odstavekseznama"/>
        <w:numPr>
          <w:ilvl w:val="0"/>
          <w:numId w:val="53"/>
        </w:numPr>
        <w:suppressAutoHyphens/>
        <w:autoSpaceDE w:val="0"/>
        <w:autoSpaceDN w:val="0"/>
        <w:spacing w:before="1"/>
        <w:contextualSpacing w:val="0"/>
        <w:jc w:val="center"/>
        <w:textAlignment w:val="baseline"/>
        <w:rPr>
          <w:rFonts w:asciiTheme="minorHAnsi" w:hAnsiTheme="minorHAnsi" w:cstheme="minorHAnsi"/>
        </w:rPr>
      </w:pPr>
      <w:r w:rsidRPr="00180359">
        <w:rPr>
          <w:rFonts w:asciiTheme="minorHAnsi" w:hAnsiTheme="minorHAnsi" w:cstheme="minorHAnsi"/>
        </w:rPr>
        <w:t>člen</w:t>
      </w:r>
    </w:p>
    <w:p w14:paraId="5E048094" w14:textId="77777777" w:rsidR="00FD2683" w:rsidRPr="00180359" w:rsidRDefault="00FD2683" w:rsidP="00FD2683">
      <w:pPr>
        <w:widowControl w:val="0"/>
        <w:autoSpaceDE w:val="0"/>
        <w:adjustRightInd w:val="0"/>
        <w:jc w:val="center"/>
        <w:rPr>
          <w:rFonts w:asciiTheme="minorHAnsi" w:hAnsiTheme="minorHAnsi" w:cstheme="minorHAnsi"/>
        </w:rPr>
      </w:pPr>
    </w:p>
    <w:p w14:paraId="6DC58B46" w14:textId="77777777" w:rsidR="00FD2683" w:rsidRPr="00180359" w:rsidRDefault="00FD2683" w:rsidP="00FD2683">
      <w:pPr>
        <w:widowControl w:val="0"/>
        <w:autoSpaceDE w:val="0"/>
        <w:adjustRightInd w:val="0"/>
        <w:jc w:val="both"/>
        <w:rPr>
          <w:rFonts w:asciiTheme="minorHAnsi" w:hAnsiTheme="minorHAnsi" w:cstheme="minorHAnsi"/>
        </w:rPr>
      </w:pPr>
      <w:r w:rsidRPr="00180359">
        <w:rPr>
          <w:rFonts w:asciiTheme="minorHAnsi" w:hAnsiTheme="minorHAnsi" w:cstheme="minorHAnsi"/>
        </w:rPr>
        <w:t>Višja sila se kot opravičljiv razlog za neizpolnjevanje pogodbenih obveznosti upošteva le, če je neposredno prizadeta stranka o tem obvestila nasprotno najkasneje v roku 24 ur po nastanku višje sile z navedbo vzroka in dokazili o nastopu višje sile.</w:t>
      </w:r>
    </w:p>
    <w:p w14:paraId="4E7CF0A5" w14:textId="77777777" w:rsidR="00FD2683" w:rsidRPr="00180359" w:rsidRDefault="00FD2683" w:rsidP="00FD2683">
      <w:pPr>
        <w:widowControl w:val="0"/>
        <w:autoSpaceDE w:val="0"/>
        <w:adjustRightInd w:val="0"/>
        <w:rPr>
          <w:rFonts w:asciiTheme="minorHAnsi" w:hAnsiTheme="minorHAnsi" w:cstheme="minorHAnsi"/>
        </w:rPr>
      </w:pPr>
    </w:p>
    <w:p w14:paraId="2A28B94B" w14:textId="77777777" w:rsidR="00FD2683" w:rsidRDefault="00FD2683" w:rsidP="00FD2683">
      <w:pPr>
        <w:pStyle w:val="Odstavekseznama"/>
        <w:numPr>
          <w:ilvl w:val="0"/>
          <w:numId w:val="53"/>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w:t>
      </w:r>
      <w:r w:rsidRPr="00180359">
        <w:rPr>
          <w:rFonts w:asciiTheme="minorHAnsi" w:hAnsiTheme="minorHAnsi" w:cstheme="minorHAnsi"/>
        </w:rPr>
        <w:t>len</w:t>
      </w:r>
    </w:p>
    <w:p w14:paraId="7759336E" w14:textId="77777777" w:rsidR="00FD2683" w:rsidRDefault="00FD2683" w:rsidP="00FD2683">
      <w:pPr>
        <w:pStyle w:val="Odstavekseznama"/>
        <w:suppressAutoHyphens/>
        <w:autoSpaceDE w:val="0"/>
        <w:autoSpaceDN w:val="0"/>
        <w:spacing w:before="1"/>
        <w:ind w:left="360"/>
        <w:contextualSpacing w:val="0"/>
        <w:textAlignment w:val="baseline"/>
        <w:rPr>
          <w:rFonts w:asciiTheme="minorHAnsi" w:hAnsiTheme="minorHAnsi" w:cstheme="minorHAnsi"/>
        </w:rPr>
      </w:pPr>
    </w:p>
    <w:p w14:paraId="34170437" w14:textId="77777777" w:rsidR="00FD2683" w:rsidRDefault="00FD2683" w:rsidP="00FD2683">
      <w:pPr>
        <w:widowControl w:val="0"/>
        <w:autoSpaceDE w:val="0"/>
        <w:autoSpaceDN w:val="0"/>
        <w:adjustRightInd w:val="0"/>
        <w:jc w:val="both"/>
        <w:rPr>
          <w:rFonts w:asciiTheme="minorHAnsi" w:hAnsiTheme="minorHAnsi" w:cstheme="minorHAnsi"/>
        </w:rPr>
      </w:pPr>
      <w:r>
        <w:rPr>
          <w:rFonts w:asciiTheme="minorHAnsi" w:hAnsiTheme="minorHAnsi" w:cstheme="minorHAnsi"/>
        </w:rPr>
        <w:lastRenderedPageBreak/>
        <w:t>Pogodbeni stranki</w:t>
      </w:r>
      <w:r w:rsidRPr="0084346D">
        <w:rPr>
          <w:rFonts w:asciiTheme="minorHAnsi" w:hAnsiTheme="minorHAnsi" w:cstheme="minorHAnsi"/>
        </w:rPr>
        <w:t xml:space="preserve"> se obvezujeta, da bosta naredili vse kar je potrebno za izvršitev </w:t>
      </w:r>
      <w:r>
        <w:rPr>
          <w:rFonts w:asciiTheme="minorHAnsi" w:hAnsiTheme="minorHAnsi" w:cstheme="minorHAnsi"/>
        </w:rPr>
        <w:t xml:space="preserve">te pogodbe </w:t>
      </w:r>
      <w:r w:rsidRPr="0084346D">
        <w:rPr>
          <w:rFonts w:asciiTheme="minorHAnsi" w:hAnsiTheme="minorHAnsi" w:cstheme="minorHAnsi"/>
        </w:rPr>
        <w:t>in da bosta ravnali kot dobra gospodarja.</w:t>
      </w:r>
    </w:p>
    <w:p w14:paraId="72097231" w14:textId="77777777" w:rsidR="00FD2683" w:rsidRPr="0084346D" w:rsidRDefault="00FD2683" w:rsidP="00FD2683">
      <w:pPr>
        <w:widowControl w:val="0"/>
        <w:autoSpaceDE w:val="0"/>
        <w:autoSpaceDN w:val="0"/>
        <w:adjustRightInd w:val="0"/>
        <w:jc w:val="both"/>
        <w:rPr>
          <w:rFonts w:asciiTheme="minorHAnsi" w:hAnsiTheme="minorHAnsi" w:cstheme="minorHAnsi"/>
        </w:rPr>
      </w:pPr>
    </w:p>
    <w:p w14:paraId="6F6EB530" w14:textId="2CF2DF15" w:rsidR="00FD2683" w:rsidRDefault="00FD2683" w:rsidP="00FD2683">
      <w:pPr>
        <w:jc w:val="both"/>
        <w:rPr>
          <w:rFonts w:asciiTheme="minorHAnsi" w:hAnsiTheme="minorHAnsi" w:cstheme="minorHAnsi"/>
        </w:rPr>
      </w:pPr>
      <w:r w:rsidRPr="007A765F">
        <w:rPr>
          <w:rFonts w:asciiTheme="minorHAnsi" w:hAnsiTheme="minorHAnsi" w:cstheme="minorHAnsi"/>
        </w:rPr>
        <w:t xml:space="preserve">Stranka, ki ugotovi kršitev, nasprotno stranko pisno pozove k odpravi kršitve in določi rok, ki ne sme biti krajši od 15 dni. Če nasprotna stranka v navedenem roku kršitve ne odpravi, sme pozivajoča stranka odstopiti od </w:t>
      </w:r>
      <w:r w:rsidR="0054283C">
        <w:rPr>
          <w:rFonts w:asciiTheme="minorHAnsi" w:hAnsiTheme="minorHAnsi" w:cstheme="minorHAnsi"/>
        </w:rPr>
        <w:t>pogodbe</w:t>
      </w:r>
      <w:r w:rsidRPr="007A765F">
        <w:rPr>
          <w:rFonts w:asciiTheme="minorHAnsi" w:hAnsiTheme="minorHAnsi" w:cstheme="minorHAnsi"/>
        </w:rPr>
        <w:t xml:space="preserve"> brez odpovednega roka. Če narava kršitve upravičeno zahteva daljši rok, lahko pozivajoča stranka določi tudi dodatni razumen rok</w:t>
      </w:r>
      <w:r>
        <w:rPr>
          <w:rFonts w:asciiTheme="minorHAnsi" w:hAnsiTheme="minorHAnsi" w:cstheme="minorHAnsi"/>
        </w:rPr>
        <w:t>.</w:t>
      </w:r>
      <w:r w:rsidRPr="007A765F">
        <w:rPr>
          <w:rFonts w:asciiTheme="minorHAnsi" w:hAnsiTheme="minorHAnsi" w:cstheme="minorHAnsi"/>
        </w:rPr>
        <w:t xml:space="preserve"> </w:t>
      </w:r>
      <w:r>
        <w:rPr>
          <w:rFonts w:asciiTheme="minorHAnsi" w:hAnsiTheme="minorHAnsi" w:cstheme="minorHAnsi"/>
        </w:rPr>
        <w:t>Č</w:t>
      </w:r>
      <w:r w:rsidRPr="007A765F">
        <w:rPr>
          <w:rFonts w:asciiTheme="minorHAnsi" w:hAnsiTheme="minorHAnsi" w:cstheme="minorHAnsi"/>
        </w:rPr>
        <w:t xml:space="preserve">e kršitev ni odpravljena niti v tem roku, sme od </w:t>
      </w:r>
      <w:r>
        <w:rPr>
          <w:rFonts w:asciiTheme="minorHAnsi" w:hAnsiTheme="minorHAnsi" w:cstheme="minorHAnsi"/>
        </w:rPr>
        <w:t>pogodbe</w:t>
      </w:r>
      <w:r w:rsidRPr="007A765F">
        <w:rPr>
          <w:rFonts w:asciiTheme="minorHAnsi" w:hAnsiTheme="minorHAnsi" w:cstheme="minorHAnsi"/>
        </w:rPr>
        <w:t xml:space="preserve"> odstopiti brez odpovednega roka</w:t>
      </w:r>
      <w:r>
        <w:rPr>
          <w:rFonts w:asciiTheme="minorHAnsi" w:hAnsiTheme="minorHAnsi" w:cstheme="minorHAnsi"/>
        </w:rPr>
        <w:t>.</w:t>
      </w:r>
    </w:p>
    <w:p w14:paraId="0529E827" w14:textId="77777777" w:rsidR="00FD2683" w:rsidRDefault="00FD2683" w:rsidP="00FD2683">
      <w:pPr>
        <w:pStyle w:val="Odstavekseznama"/>
        <w:suppressAutoHyphens/>
        <w:autoSpaceDE w:val="0"/>
        <w:autoSpaceDN w:val="0"/>
        <w:spacing w:before="1"/>
        <w:ind w:left="360"/>
        <w:contextualSpacing w:val="0"/>
        <w:textAlignment w:val="baseline"/>
        <w:rPr>
          <w:rFonts w:asciiTheme="minorHAnsi" w:hAnsiTheme="minorHAnsi" w:cstheme="minorHAnsi"/>
        </w:rPr>
      </w:pPr>
    </w:p>
    <w:p w14:paraId="33BBE16E" w14:textId="77777777" w:rsidR="00FD2683" w:rsidRDefault="00FD2683" w:rsidP="00FD2683">
      <w:pPr>
        <w:pStyle w:val="Odstavekseznama"/>
        <w:numPr>
          <w:ilvl w:val="0"/>
          <w:numId w:val="53"/>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člen</w:t>
      </w:r>
    </w:p>
    <w:p w14:paraId="49C41AD1" w14:textId="77777777" w:rsidR="00FD2683" w:rsidRDefault="00FD2683" w:rsidP="00FD2683">
      <w:pPr>
        <w:suppressAutoHyphens/>
        <w:autoSpaceDE w:val="0"/>
        <w:autoSpaceDN w:val="0"/>
        <w:spacing w:before="1"/>
        <w:jc w:val="center"/>
        <w:textAlignment w:val="baseline"/>
        <w:rPr>
          <w:rFonts w:asciiTheme="minorHAnsi" w:hAnsiTheme="minorHAnsi" w:cstheme="minorHAnsi"/>
        </w:rPr>
      </w:pPr>
    </w:p>
    <w:p w14:paraId="0345A650" w14:textId="77777777" w:rsidR="00FD2683" w:rsidRPr="0084346D" w:rsidRDefault="00FD2683" w:rsidP="00FD2683">
      <w:pPr>
        <w:widowControl w:val="0"/>
        <w:autoSpaceDE w:val="0"/>
        <w:autoSpaceDN w:val="0"/>
        <w:adjustRightInd w:val="0"/>
        <w:jc w:val="both"/>
        <w:rPr>
          <w:rFonts w:asciiTheme="minorHAnsi" w:hAnsiTheme="minorHAnsi" w:cstheme="minorHAnsi"/>
        </w:rPr>
      </w:pPr>
      <w:r w:rsidRPr="0084346D">
        <w:rPr>
          <w:rFonts w:asciiTheme="minorHAnsi" w:hAnsiTheme="minorHAnsi" w:cstheme="minorHAnsi"/>
        </w:rPr>
        <w:t>Med veljavnostjo te</w:t>
      </w:r>
      <w:r>
        <w:rPr>
          <w:rFonts w:asciiTheme="minorHAnsi" w:hAnsiTheme="minorHAnsi" w:cstheme="minorHAnsi"/>
        </w:rPr>
        <w:t xml:space="preserve"> pogodbe </w:t>
      </w:r>
      <w:r w:rsidRPr="0084346D">
        <w:rPr>
          <w:rFonts w:asciiTheme="minorHAnsi" w:hAnsiTheme="minorHAnsi" w:cstheme="minorHAnsi"/>
        </w:rPr>
        <w:t xml:space="preserve">lahko naročnik ne glede na določbe zakona, ki ureja obligacijska razmerja, odstopi </w:t>
      </w:r>
      <w:r>
        <w:rPr>
          <w:rFonts w:asciiTheme="minorHAnsi" w:hAnsiTheme="minorHAnsi" w:cstheme="minorHAnsi"/>
        </w:rPr>
        <w:t>od te pogodbe</w:t>
      </w:r>
      <w:r w:rsidRPr="0084346D">
        <w:rPr>
          <w:rFonts w:asciiTheme="minorHAnsi" w:hAnsiTheme="minorHAnsi" w:cstheme="minorHAnsi"/>
        </w:rPr>
        <w:t xml:space="preserve"> v naslednjih okoliščinah:</w:t>
      </w:r>
    </w:p>
    <w:p w14:paraId="2209EB22" w14:textId="77777777" w:rsidR="00FD2683" w:rsidRPr="0084346D" w:rsidRDefault="00FD2683" w:rsidP="00FD2683">
      <w:pPr>
        <w:numPr>
          <w:ilvl w:val="12"/>
          <w:numId w:val="0"/>
        </w:numPr>
        <w:spacing w:line="260" w:lineRule="atLeast"/>
        <w:jc w:val="both"/>
        <w:rPr>
          <w:rFonts w:asciiTheme="minorHAnsi" w:hAnsiTheme="minorHAnsi" w:cstheme="minorHAnsi"/>
          <w:sz w:val="20"/>
        </w:rPr>
      </w:pPr>
    </w:p>
    <w:p w14:paraId="718E474D" w14:textId="77777777" w:rsidR="00FD2683" w:rsidRPr="0084346D" w:rsidRDefault="00FD2683" w:rsidP="00FD2683">
      <w:pPr>
        <w:widowControl w:val="0"/>
        <w:numPr>
          <w:ilvl w:val="0"/>
          <w:numId w:val="34"/>
        </w:numPr>
        <w:autoSpaceDE w:val="0"/>
        <w:autoSpaceDN w:val="0"/>
        <w:adjustRightInd w:val="0"/>
        <w:jc w:val="both"/>
        <w:rPr>
          <w:rFonts w:asciiTheme="minorHAnsi" w:hAnsiTheme="minorHAnsi" w:cstheme="minorHAnsi"/>
        </w:rPr>
      </w:pPr>
      <w:r w:rsidRPr="0084346D">
        <w:rPr>
          <w:rFonts w:asciiTheme="minorHAnsi" w:hAnsiTheme="minorHAnsi" w:cstheme="minorHAnsi"/>
        </w:rPr>
        <w:t>javno naročilo je bilo bistveno spremenjeno, kar terja nov postopek javnega naročanja;</w:t>
      </w:r>
    </w:p>
    <w:p w14:paraId="7A523E8B" w14:textId="77777777" w:rsidR="00FD2683" w:rsidRPr="0084346D" w:rsidRDefault="00FD2683" w:rsidP="00FD2683">
      <w:pPr>
        <w:widowControl w:val="0"/>
        <w:numPr>
          <w:ilvl w:val="0"/>
          <w:numId w:val="34"/>
        </w:numPr>
        <w:autoSpaceDE w:val="0"/>
        <w:autoSpaceDN w:val="0"/>
        <w:adjustRightInd w:val="0"/>
        <w:jc w:val="both"/>
        <w:rPr>
          <w:rFonts w:asciiTheme="minorHAnsi" w:hAnsiTheme="minorHAnsi" w:cstheme="minorHAnsi"/>
        </w:rPr>
      </w:pPr>
      <w:r w:rsidRPr="0084346D">
        <w:rPr>
          <w:rFonts w:asciiTheme="minorHAnsi" w:hAnsiTheme="minorHAnsi" w:cstheme="minorHAnsi"/>
        </w:rPr>
        <w:t>v času oddaje javnega naročila je bil izvajalec v enem od položajev, zaradi katerega bi ga naročnik moral izključiti iz postopka javnega naročanja, pa s tem dejstvom naročnik ni bil seznanjen v postopku javnega naročanja;</w:t>
      </w:r>
    </w:p>
    <w:p w14:paraId="40365827" w14:textId="77777777" w:rsidR="00FD2683" w:rsidRPr="0084346D" w:rsidRDefault="00FD2683" w:rsidP="00FD2683">
      <w:pPr>
        <w:widowControl w:val="0"/>
        <w:numPr>
          <w:ilvl w:val="0"/>
          <w:numId w:val="34"/>
        </w:numPr>
        <w:autoSpaceDE w:val="0"/>
        <w:autoSpaceDN w:val="0"/>
        <w:adjustRightInd w:val="0"/>
        <w:jc w:val="both"/>
        <w:rPr>
          <w:rFonts w:asciiTheme="minorHAnsi" w:hAnsiTheme="minorHAnsi" w:cstheme="minorHAnsi"/>
        </w:rPr>
      </w:pPr>
      <w:r w:rsidRPr="0084346D">
        <w:rPr>
          <w:rFonts w:asciiTheme="minorHAnsi" w:hAnsiTheme="minorHAnsi" w:cstheme="minorHAnsi"/>
        </w:rPr>
        <w:t>zaradi hudih kršitev obveznosti iz Pogodbe o Evropski uniji, Pogodbe o delovanju Evropske unije in ZJN-3 ki jih je po postopku v skladu z 258. členom PDEU ugotovilo Sodišče Evropske unije, javno naročilo ne bi smelo biti oddano izvajalcu.</w:t>
      </w:r>
    </w:p>
    <w:p w14:paraId="7FE09B2B" w14:textId="77777777" w:rsidR="00FD2683" w:rsidRDefault="00FD2683" w:rsidP="00FD2683">
      <w:pPr>
        <w:suppressAutoHyphens/>
        <w:autoSpaceDE w:val="0"/>
        <w:autoSpaceDN w:val="0"/>
        <w:spacing w:before="1"/>
        <w:jc w:val="center"/>
        <w:textAlignment w:val="baseline"/>
        <w:rPr>
          <w:rFonts w:asciiTheme="minorHAnsi" w:hAnsiTheme="minorHAnsi" w:cstheme="minorHAnsi"/>
        </w:rPr>
      </w:pPr>
    </w:p>
    <w:p w14:paraId="66ADBA01" w14:textId="77777777" w:rsidR="00FD2683" w:rsidRPr="00B008EB" w:rsidRDefault="00FD2683" w:rsidP="00FD2683">
      <w:pPr>
        <w:suppressAutoHyphens/>
        <w:autoSpaceDE w:val="0"/>
        <w:autoSpaceDN w:val="0"/>
        <w:spacing w:before="1"/>
        <w:jc w:val="center"/>
        <w:textAlignment w:val="baseline"/>
        <w:rPr>
          <w:rFonts w:asciiTheme="minorHAnsi" w:hAnsiTheme="minorHAnsi" w:cstheme="minorHAnsi"/>
        </w:rPr>
      </w:pPr>
    </w:p>
    <w:p w14:paraId="31C59C18" w14:textId="77777777" w:rsidR="00FD2683" w:rsidRPr="00180359" w:rsidRDefault="00FD2683" w:rsidP="00FD2683">
      <w:pPr>
        <w:pStyle w:val="Odstavekseznama"/>
        <w:numPr>
          <w:ilvl w:val="0"/>
          <w:numId w:val="53"/>
        </w:numPr>
        <w:suppressAutoHyphens/>
        <w:autoSpaceDE w:val="0"/>
        <w:autoSpaceDN w:val="0"/>
        <w:spacing w:before="1"/>
        <w:contextualSpacing w:val="0"/>
        <w:jc w:val="center"/>
        <w:textAlignment w:val="baseline"/>
        <w:rPr>
          <w:rFonts w:asciiTheme="minorHAnsi" w:hAnsiTheme="minorHAnsi" w:cstheme="minorHAnsi"/>
        </w:rPr>
      </w:pPr>
    </w:p>
    <w:p w14:paraId="0502157F" w14:textId="77777777" w:rsidR="00FD2683" w:rsidRPr="00180359" w:rsidRDefault="00FD2683" w:rsidP="00FD2683">
      <w:pPr>
        <w:jc w:val="center"/>
        <w:rPr>
          <w:rFonts w:asciiTheme="minorHAnsi" w:hAnsiTheme="minorHAnsi" w:cstheme="minorHAnsi"/>
        </w:rPr>
      </w:pPr>
    </w:p>
    <w:p w14:paraId="3BFF5545" w14:textId="7616A5B6" w:rsidR="00FD2683" w:rsidRDefault="00FD2683" w:rsidP="00FD2683">
      <w:pPr>
        <w:jc w:val="both"/>
        <w:rPr>
          <w:rFonts w:asciiTheme="minorHAnsi" w:hAnsiTheme="minorHAnsi" w:cstheme="minorHAnsi"/>
        </w:rPr>
      </w:pPr>
      <w:r w:rsidRPr="0084346D">
        <w:rPr>
          <w:rFonts w:asciiTheme="minorHAnsi" w:hAnsiTheme="minorHAnsi" w:cstheme="minorHAnsi"/>
        </w:rPr>
        <w:t xml:space="preserve">Pri razlagi določb </w:t>
      </w:r>
      <w:r w:rsidR="003B1107">
        <w:rPr>
          <w:rFonts w:asciiTheme="minorHAnsi" w:hAnsiTheme="minorHAnsi" w:cstheme="minorHAnsi"/>
        </w:rPr>
        <w:t>te pogodbe</w:t>
      </w:r>
      <w:r>
        <w:rPr>
          <w:rFonts w:asciiTheme="minorHAnsi" w:hAnsiTheme="minorHAnsi" w:cstheme="minorHAnsi"/>
        </w:rPr>
        <w:t xml:space="preserve"> </w:t>
      </w:r>
      <w:r w:rsidRPr="0084346D">
        <w:rPr>
          <w:rFonts w:asciiTheme="minorHAnsi" w:hAnsiTheme="minorHAnsi" w:cstheme="minorHAnsi"/>
        </w:rPr>
        <w:t xml:space="preserve">se </w:t>
      </w:r>
      <w:r>
        <w:rPr>
          <w:rFonts w:asciiTheme="minorHAnsi" w:hAnsiTheme="minorHAnsi" w:cstheme="minorHAnsi"/>
        </w:rPr>
        <w:t>v naslednjem vrstnem redu uporabljajo:</w:t>
      </w:r>
    </w:p>
    <w:p w14:paraId="4D771161" w14:textId="77777777" w:rsidR="00FD2683" w:rsidRDefault="00FD2683" w:rsidP="00FD2683">
      <w:pPr>
        <w:jc w:val="both"/>
        <w:rPr>
          <w:rFonts w:asciiTheme="minorHAnsi" w:hAnsiTheme="minorHAnsi" w:cstheme="minorHAnsi"/>
        </w:rPr>
      </w:pPr>
    </w:p>
    <w:p w14:paraId="6BE2A3DB" w14:textId="77777777" w:rsidR="00FD2683" w:rsidRDefault="00FD2683" w:rsidP="00FD2683">
      <w:pPr>
        <w:pStyle w:val="Odstavekseznama"/>
        <w:numPr>
          <w:ilvl w:val="0"/>
          <w:numId w:val="35"/>
        </w:numPr>
        <w:jc w:val="both"/>
        <w:rPr>
          <w:rFonts w:asciiTheme="minorHAnsi" w:hAnsiTheme="minorHAnsi" w:cstheme="minorHAnsi"/>
        </w:rPr>
      </w:pPr>
      <w:r w:rsidRPr="002501A3">
        <w:rPr>
          <w:rFonts w:asciiTheme="minorHAnsi" w:hAnsiTheme="minorHAnsi" w:cstheme="minorHAnsi"/>
        </w:rPr>
        <w:t>določbe razpisne dokumentacije</w:t>
      </w:r>
      <w:r>
        <w:rPr>
          <w:rFonts w:asciiTheme="minorHAnsi" w:hAnsiTheme="minorHAnsi" w:cstheme="minorHAnsi"/>
        </w:rPr>
        <w:t>;</w:t>
      </w:r>
    </w:p>
    <w:p w14:paraId="70B4FECB" w14:textId="77777777" w:rsidR="00FD2683" w:rsidRDefault="00FD2683" w:rsidP="00FD2683">
      <w:pPr>
        <w:pStyle w:val="Odstavekseznama"/>
        <w:numPr>
          <w:ilvl w:val="0"/>
          <w:numId w:val="35"/>
        </w:numPr>
        <w:jc w:val="both"/>
        <w:rPr>
          <w:rFonts w:asciiTheme="minorHAnsi" w:hAnsiTheme="minorHAnsi" w:cstheme="minorHAnsi"/>
        </w:rPr>
      </w:pPr>
      <w:r>
        <w:rPr>
          <w:rFonts w:asciiTheme="minorHAnsi" w:hAnsiTheme="minorHAnsi" w:cstheme="minorHAnsi"/>
        </w:rPr>
        <w:t xml:space="preserve">odgovori na vprašanja, ki jih je naročnik podal v okviru izvedbe javnega naročila iz 1. člena te pogodbe; </w:t>
      </w:r>
    </w:p>
    <w:p w14:paraId="6A9FA3DC" w14:textId="77777777" w:rsidR="00FD2683" w:rsidRPr="002501A3" w:rsidRDefault="00FD2683" w:rsidP="00FD2683">
      <w:pPr>
        <w:pStyle w:val="Odstavekseznama"/>
        <w:numPr>
          <w:ilvl w:val="0"/>
          <w:numId w:val="35"/>
        </w:numPr>
        <w:jc w:val="both"/>
        <w:rPr>
          <w:rFonts w:asciiTheme="minorHAnsi" w:hAnsiTheme="minorHAnsi" w:cstheme="minorHAnsi"/>
        </w:rPr>
      </w:pPr>
      <w:r>
        <w:rPr>
          <w:rFonts w:asciiTheme="minorHAnsi" w:hAnsiTheme="minorHAnsi" w:cstheme="minorHAnsi"/>
        </w:rPr>
        <w:t>določbe Obligacijskega zakona (</w:t>
      </w:r>
      <w:r w:rsidRPr="00E11D69">
        <w:rPr>
          <w:rFonts w:asciiTheme="minorHAnsi" w:hAnsiTheme="minorHAnsi" w:cstheme="minorHAnsi"/>
        </w:rPr>
        <w:t xml:space="preserve">Uradni list RS, št. </w:t>
      </w:r>
      <w:hyperlink r:id="rId22" w:tgtFrame="_blank" w:tooltip="Obligacijski zakonik (uradno prečiščeno besedilo) (OZ-UPB1)" w:history="1">
        <w:r w:rsidRPr="00E11D69">
          <w:rPr>
            <w:rFonts w:asciiTheme="minorHAnsi" w:hAnsiTheme="minorHAnsi" w:cstheme="minorHAnsi"/>
          </w:rPr>
          <w:t>97/07</w:t>
        </w:r>
      </w:hyperlink>
      <w:r w:rsidRPr="00E11D69">
        <w:rPr>
          <w:rFonts w:asciiTheme="minorHAnsi" w:hAnsiTheme="minorHAnsi" w:cstheme="minorHAnsi"/>
        </w:rPr>
        <w:t xml:space="preserve"> – uradno prečiščeno besedilo</w:t>
      </w:r>
      <w:r>
        <w:rPr>
          <w:rFonts w:asciiTheme="minorHAnsi" w:hAnsiTheme="minorHAnsi" w:cstheme="minorHAnsi"/>
        </w:rPr>
        <w:t xml:space="preserve"> s spremembami).</w:t>
      </w:r>
    </w:p>
    <w:p w14:paraId="095E2157" w14:textId="77777777" w:rsidR="00FD2683" w:rsidRPr="0084346D" w:rsidRDefault="00FD2683" w:rsidP="00FD2683">
      <w:pPr>
        <w:jc w:val="both"/>
        <w:rPr>
          <w:rFonts w:asciiTheme="minorHAnsi" w:hAnsiTheme="minorHAnsi" w:cstheme="minorHAnsi"/>
        </w:rPr>
      </w:pPr>
    </w:p>
    <w:p w14:paraId="7B31C817" w14:textId="3E83A2F5" w:rsidR="00FD2683" w:rsidRPr="0084346D" w:rsidRDefault="00FD2683" w:rsidP="00FD2683">
      <w:pPr>
        <w:widowControl w:val="0"/>
        <w:autoSpaceDE w:val="0"/>
        <w:autoSpaceDN w:val="0"/>
        <w:adjustRightInd w:val="0"/>
        <w:jc w:val="both"/>
        <w:rPr>
          <w:rFonts w:asciiTheme="minorHAnsi" w:hAnsiTheme="minorHAnsi" w:cstheme="minorHAnsi"/>
        </w:rPr>
      </w:pPr>
      <w:r w:rsidRPr="0084346D">
        <w:rPr>
          <w:rFonts w:asciiTheme="minorHAnsi" w:hAnsiTheme="minorHAnsi" w:cstheme="minorHAnsi"/>
        </w:rPr>
        <w:t xml:space="preserve">Morebitne spore iz </w:t>
      </w:r>
      <w:r w:rsidR="003B1107">
        <w:rPr>
          <w:rFonts w:asciiTheme="minorHAnsi" w:hAnsiTheme="minorHAnsi" w:cstheme="minorHAnsi"/>
        </w:rPr>
        <w:t>te pogodbe</w:t>
      </w:r>
      <w:r w:rsidRPr="0084346D">
        <w:rPr>
          <w:rFonts w:asciiTheme="minorHAnsi" w:hAnsiTheme="minorHAnsi" w:cstheme="minorHAnsi"/>
        </w:rPr>
        <w:t>, ki jih stranki</w:t>
      </w:r>
      <w:r>
        <w:rPr>
          <w:rFonts w:asciiTheme="minorHAnsi" w:hAnsiTheme="minorHAnsi" w:cstheme="minorHAnsi"/>
        </w:rPr>
        <w:t xml:space="preserve"> </w:t>
      </w:r>
      <w:r w:rsidRPr="0084346D">
        <w:rPr>
          <w:rFonts w:asciiTheme="minorHAnsi" w:hAnsiTheme="minorHAnsi" w:cstheme="minorHAnsi"/>
        </w:rPr>
        <w:t>ne bi mogli rešiti sporazumno, rešuje stvarno pristojno sodišče v Murski Soboti.</w:t>
      </w:r>
    </w:p>
    <w:p w14:paraId="3FD6111E" w14:textId="77777777" w:rsidR="00FD2683" w:rsidRPr="00180359" w:rsidRDefault="00FD2683" w:rsidP="00FD2683">
      <w:pPr>
        <w:jc w:val="center"/>
        <w:rPr>
          <w:rFonts w:asciiTheme="minorHAnsi" w:hAnsiTheme="minorHAnsi" w:cstheme="minorHAnsi"/>
        </w:rPr>
      </w:pPr>
    </w:p>
    <w:p w14:paraId="125B81FF" w14:textId="77777777" w:rsidR="00FD2683" w:rsidRPr="00180359" w:rsidRDefault="00FD2683" w:rsidP="00FD2683">
      <w:pPr>
        <w:pStyle w:val="Odstavekseznama"/>
        <w:numPr>
          <w:ilvl w:val="0"/>
          <w:numId w:val="53"/>
        </w:numPr>
        <w:suppressAutoHyphens/>
        <w:autoSpaceDE w:val="0"/>
        <w:autoSpaceDN w:val="0"/>
        <w:spacing w:before="1"/>
        <w:contextualSpacing w:val="0"/>
        <w:jc w:val="center"/>
        <w:textAlignment w:val="baseline"/>
        <w:rPr>
          <w:rFonts w:asciiTheme="minorHAnsi" w:hAnsiTheme="minorHAnsi" w:cstheme="minorHAnsi"/>
        </w:rPr>
      </w:pPr>
      <w:r w:rsidRPr="00180359">
        <w:rPr>
          <w:rFonts w:asciiTheme="minorHAnsi" w:hAnsiTheme="minorHAnsi" w:cstheme="minorHAnsi"/>
        </w:rPr>
        <w:t>člen</w:t>
      </w:r>
    </w:p>
    <w:p w14:paraId="5B96BBCC" w14:textId="77777777" w:rsidR="00FD2683" w:rsidRPr="00180359" w:rsidRDefault="00FD2683" w:rsidP="00FD2683">
      <w:pPr>
        <w:widowControl w:val="0"/>
        <w:autoSpaceDE w:val="0"/>
        <w:adjustRightInd w:val="0"/>
        <w:jc w:val="center"/>
        <w:rPr>
          <w:rFonts w:asciiTheme="minorHAnsi" w:hAnsiTheme="minorHAnsi" w:cstheme="minorHAnsi"/>
        </w:rPr>
      </w:pPr>
    </w:p>
    <w:p w14:paraId="40AF68BC"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t>Ta pogodba je sklenjena pod razveznim pogojem, ki se uresniči v primeru izpolnitve ene od naslednjih okoliščin:</w:t>
      </w:r>
    </w:p>
    <w:p w14:paraId="2451D628" w14:textId="77777777" w:rsidR="00FD2683" w:rsidRPr="00180359" w:rsidRDefault="00FD2683" w:rsidP="00FD2683">
      <w:pPr>
        <w:pStyle w:val="Odstavekseznama"/>
        <w:numPr>
          <w:ilvl w:val="0"/>
          <w:numId w:val="12"/>
        </w:numPr>
        <w:jc w:val="both"/>
        <w:rPr>
          <w:rFonts w:asciiTheme="minorHAnsi" w:hAnsiTheme="minorHAnsi" w:cstheme="minorHAnsi"/>
        </w:rPr>
      </w:pPr>
      <w:r w:rsidRPr="00180359">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7291788C" w14:textId="77777777" w:rsidR="00FD2683" w:rsidRPr="00180359" w:rsidRDefault="00FD2683" w:rsidP="00FD2683">
      <w:pPr>
        <w:pStyle w:val="Odstavekseznama"/>
        <w:numPr>
          <w:ilvl w:val="0"/>
          <w:numId w:val="12"/>
        </w:numPr>
        <w:jc w:val="both"/>
        <w:rPr>
          <w:rFonts w:asciiTheme="minorHAnsi" w:hAnsiTheme="minorHAnsi" w:cstheme="minorHAnsi"/>
        </w:rPr>
      </w:pPr>
      <w:r w:rsidRPr="00180359">
        <w:rPr>
          <w:rFonts w:asciiTheme="minorHAnsi" w:hAnsiTheme="minorHAnsi" w:cstheme="minorHAnsi"/>
        </w:rPr>
        <w:t>če bo naročnik seznanjen, da je pristojni državni organ pri izvajalcu ali podizvajalcu v času izvajanja pogodbe ugotovil najmanj dve kršitvi v zvezi s:</w:t>
      </w:r>
    </w:p>
    <w:p w14:paraId="51CA7FA8" w14:textId="77777777" w:rsidR="00FD2683" w:rsidRPr="00180359" w:rsidRDefault="00FD2683" w:rsidP="00FD2683">
      <w:pPr>
        <w:pStyle w:val="Odstavekseznama"/>
        <w:numPr>
          <w:ilvl w:val="1"/>
          <w:numId w:val="12"/>
        </w:numPr>
        <w:jc w:val="both"/>
        <w:rPr>
          <w:rFonts w:asciiTheme="minorHAnsi" w:hAnsiTheme="minorHAnsi" w:cstheme="minorHAnsi"/>
        </w:rPr>
      </w:pPr>
      <w:r w:rsidRPr="00180359">
        <w:rPr>
          <w:rFonts w:asciiTheme="minorHAnsi" w:hAnsiTheme="minorHAnsi" w:cstheme="minorHAnsi"/>
        </w:rPr>
        <w:t xml:space="preserve">plačilom za delo, </w:t>
      </w:r>
    </w:p>
    <w:p w14:paraId="60901FFA" w14:textId="77777777" w:rsidR="00FD2683" w:rsidRPr="00180359" w:rsidRDefault="00FD2683" w:rsidP="00FD2683">
      <w:pPr>
        <w:pStyle w:val="Odstavekseznama"/>
        <w:numPr>
          <w:ilvl w:val="1"/>
          <w:numId w:val="12"/>
        </w:numPr>
        <w:jc w:val="both"/>
        <w:rPr>
          <w:rFonts w:asciiTheme="minorHAnsi" w:hAnsiTheme="minorHAnsi" w:cstheme="minorHAnsi"/>
        </w:rPr>
      </w:pPr>
      <w:r w:rsidRPr="00180359">
        <w:rPr>
          <w:rFonts w:asciiTheme="minorHAnsi" w:hAnsiTheme="minorHAnsi" w:cstheme="minorHAnsi"/>
        </w:rPr>
        <w:t xml:space="preserve">delovnim časom, </w:t>
      </w:r>
    </w:p>
    <w:p w14:paraId="1427B2C2" w14:textId="77777777" w:rsidR="00FD2683" w:rsidRPr="00180359" w:rsidRDefault="00FD2683" w:rsidP="00FD2683">
      <w:pPr>
        <w:pStyle w:val="Odstavekseznama"/>
        <w:numPr>
          <w:ilvl w:val="1"/>
          <w:numId w:val="12"/>
        </w:numPr>
        <w:jc w:val="both"/>
        <w:rPr>
          <w:rFonts w:asciiTheme="minorHAnsi" w:hAnsiTheme="minorHAnsi" w:cstheme="minorHAnsi"/>
        </w:rPr>
      </w:pPr>
      <w:r w:rsidRPr="00180359">
        <w:rPr>
          <w:rFonts w:asciiTheme="minorHAnsi" w:hAnsiTheme="minorHAnsi" w:cstheme="minorHAnsi"/>
        </w:rPr>
        <w:t xml:space="preserve">počitki, </w:t>
      </w:r>
    </w:p>
    <w:p w14:paraId="52017665" w14:textId="77777777" w:rsidR="00FD2683" w:rsidRPr="00180359" w:rsidRDefault="00FD2683" w:rsidP="00FD2683">
      <w:pPr>
        <w:pStyle w:val="Odstavekseznama"/>
        <w:numPr>
          <w:ilvl w:val="1"/>
          <w:numId w:val="12"/>
        </w:numPr>
        <w:jc w:val="both"/>
        <w:rPr>
          <w:rFonts w:asciiTheme="minorHAnsi" w:hAnsiTheme="minorHAnsi" w:cstheme="minorHAnsi"/>
        </w:rPr>
      </w:pPr>
      <w:r w:rsidRPr="00180359">
        <w:rPr>
          <w:rFonts w:asciiTheme="minorHAnsi" w:hAnsiTheme="minorHAnsi" w:cstheme="minorHAnsi"/>
        </w:rPr>
        <w:lastRenderedPageBreak/>
        <w:t xml:space="preserve">opravljanjem dela na podlagi pogodb civilnega prava kljub obstoju elementov delovnega razmerja ali </w:t>
      </w:r>
    </w:p>
    <w:p w14:paraId="1D27EA31" w14:textId="77777777" w:rsidR="00FD2683" w:rsidRPr="00180359" w:rsidRDefault="00FD2683" w:rsidP="00FD2683">
      <w:pPr>
        <w:pStyle w:val="Odstavekseznama"/>
        <w:numPr>
          <w:ilvl w:val="1"/>
          <w:numId w:val="12"/>
        </w:numPr>
        <w:jc w:val="both"/>
        <w:rPr>
          <w:rFonts w:asciiTheme="minorHAnsi" w:hAnsiTheme="minorHAnsi" w:cstheme="minorHAnsi"/>
        </w:rPr>
      </w:pPr>
      <w:r w:rsidRPr="00180359">
        <w:rPr>
          <w:rFonts w:asciiTheme="minorHAnsi" w:hAnsiTheme="minorHAnsi" w:cstheme="minorHAnsi"/>
        </w:rPr>
        <w:t xml:space="preserve">v zvezi z zaposlovanjem na črno </w:t>
      </w:r>
    </w:p>
    <w:p w14:paraId="1F502A0D" w14:textId="77777777" w:rsidR="00FD2683" w:rsidRPr="00180359" w:rsidRDefault="00FD2683" w:rsidP="00FD2683">
      <w:pPr>
        <w:jc w:val="both"/>
        <w:rPr>
          <w:rFonts w:asciiTheme="minorHAnsi" w:eastAsiaTheme="minorHAnsi" w:hAnsiTheme="minorHAnsi" w:cstheme="minorHAnsi"/>
        </w:rPr>
      </w:pPr>
      <w:r w:rsidRPr="00180359">
        <w:rPr>
          <w:rFonts w:asciiTheme="minorHAnsi" w:hAnsiTheme="minorHAnsi" w:cstheme="minorHAnsi"/>
        </w:rPr>
        <w:t>in za kateri mu je bila s pravnomočno odločitvijo ali več pravnomočnimi odločitvami izrečena globa za prekršek.</w:t>
      </w:r>
    </w:p>
    <w:p w14:paraId="6169FCCD" w14:textId="77777777" w:rsidR="00FD2683" w:rsidRPr="00180359" w:rsidRDefault="00FD2683" w:rsidP="00FD2683">
      <w:pPr>
        <w:jc w:val="both"/>
        <w:rPr>
          <w:rFonts w:asciiTheme="minorHAnsi" w:eastAsiaTheme="minorHAnsi" w:hAnsiTheme="minorHAnsi" w:cstheme="minorHAnsi"/>
          <w:lang w:eastAsia="en-US"/>
        </w:rPr>
      </w:pPr>
      <w:r w:rsidRPr="00180359">
        <w:rPr>
          <w:rFonts w:asciiTheme="minorHAnsi" w:eastAsiaTheme="minorHAnsi" w:hAnsiTheme="minorHAnsi" w:cstheme="minorHAnsi"/>
          <w:lang w:eastAsia="en-US"/>
        </w:rPr>
        <w:t xml:space="preserve">V primeru seznanitve naročnika s kršitvijo bo naročnik o tem obvestil izvajalca v desetih dneh. </w:t>
      </w:r>
    </w:p>
    <w:p w14:paraId="3A143AA3" w14:textId="77777777" w:rsidR="00FD2683" w:rsidRPr="00180359" w:rsidRDefault="00FD2683" w:rsidP="00FD2683">
      <w:pPr>
        <w:jc w:val="both"/>
        <w:rPr>
          <w:rFonts w:asciiTheme="minorHAnsi" w:eastAsiaTheme="minorHAnsi" w:hAnsiTheme="minorHAnsi" w:cstheme="minorHAnsi"/>
          <w:lang w:eastAsia="en-US"/>
        </w:rPr>
      </w:pPr>
      <w:r w:rsidRPr="00180359">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51A43DA" w14:textId="77777777" w:rsidR="00FD2683" w:rsidRPr="00180359" w:rsidRDefault="00FD2683" w:rsidP="00FD2683">
      <w:pPr>
        <w:jc w:val="both"/>
        <w:rPr>
          <w:rFonts w:asciiTheme="minorHAnsi" w:eastAsiaTheme="minorHAnsi" w:hAnsiTheme="minorHAnsi" w:cstheme="minorHAnsi"/>
          <w:lang w:eastAsia="en-US"/>
        </w:rPr>
      </w:pPr>
      <w:r w:rsidRPr="00180359">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4BA9C45B" w14:textId="77777777" w:rsidR="00FD2683" w:rsidRPr="00180359" w:rsidRDefault="00FD2683" w:rsidP="00FD2683">
      <w:pPr>
        <w:jc w:val="both"/>
        <w:rPr>
          <w:rFonts w:asciiTheme="minorHAnsi" w:eastAsiaTheme="minorHAnsi" w:hAnsiTheme="minorHAnsi" w:cstheme="minorHAnsi"/>
          <w:lang w:eastAsia="en-US"/>
        </w:rPr>
      </w:pPr>
      <w:r w:rsidRPr="00180359">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4ADEBFCF" w14:textId="77777777" w:rsidR="00FD2683" w:rsidRPr="00180359" w:rsidRDefault="00FD2683" w:rsidP="00FD2683">
      <w:pPr>
        <w:numPr>
          <w:ilvl w:val="12"/>
          <w:numId w:val="0"/>
        </w:numPr>
        <w:jc w:val="both"/>
        <w:rPr>
          <w:rFonts w:asciiTheme="minorHAnsi" w:hAnsiTheme="minorHAnsi" w:cstheme="minorHAnsi"/>
        </w:rPr>
      </w:pPr>
    </w:p>
    <w:p w14:paraId="5E713F7D" w14:textId="77777777" w:rsidR="00FD2683" w:rsidRPr="00180359" w:rsidRDefault="00FD2683" w:rsidP="00FD2683">
      <w:pPr>
        <w:numPr>
          <w:ilvl w:val="12"/>
          <w:numId w:val="0"/>
        </w:numPr>
        <w:jc w:val="both"/>
        <w:rPr>
          <w:rFonts w:asciiTheme="minorHAnsi" w:hAnsiTheme="minorHAnsi" w:cstheme="minorHAnsi"/>
        </w:rPr>
      </w:pPr>
      <w:r w:rsidRPr="00180359">
        <w:rPr>
          <w:rFonts w:asciiTheme="minorHAnsi" w:hAnsiTheme="minorHAnsi" w:cstheme="minorHAnsi"/>
        </w:rPr>
        <w:t>V primeru, da so izpolnjeni pogoji za predčasno prenehanje pogodbe po prejšnjem odstavku, naročnik odstopi od pogodbe.</w:t>
      </w:r>
    </w:p>
    <w:p w14:paraId="399D8FB4" w14:textId="77777777" w:rsidR="00FD2683" w:rsidRPr="00180359" w:rsidRDefault="00FD2683" w:rsidP="00FD2683">
      <w:pPr>
        <w:ind w:left="360"/>
        <w:rPr>
          <w:rFonts w:asciiTheme="minorHAnsi" w:hAnsiTheme="minorHAnsi" w:cstheme="minorHAnsi"/>
        </w:rPr>
      </w:pPr>
    </w:p>
    <w:p w14:paraId="6C9EB871" w14:textId="77777777" w:rsidR="00FD2683" w:rsidRPr="00180359" w:rsidRDefault="00FD2683" w:rsidP="00FD2683">
      <w:pPr>
        <w:pStyle w:val="Odstavekseznama"/>
        <w:numPr>
          <w:ilvl w:val="0"/>
          <w:numId w:val="53"/>
        </w:numPr>
        <w:suppressAutoHyphens/>
        <w:autoSpaceDE w:val="0"/>
        <w:autoSpaceDN w:val="0"/>
        <w:spacing w:before="1"/>
        <w:contextualSpacing w:val="0"/>
        <w:jc w:val="center"/>
        <w:textAlignment w:val="baseline"/>
        <w:rPr>
          <w:rFonts w:asciiTheme="minorHAnsi" w:hAnsiTheme="minorHAnsi" w:cstheme="minorHAnsi"/>
        </w:rPr>
      </w:pPr>
      <w:r w:rsidRPr="00180359">
        <w:rPr>
          <w:rFonts w:asciiTheme="minorHAnsi" w:hAnsiTheme="minorHAnsi" w:cstheme="minorHAnsi"/>
        </w:rPr>
        <w:t>člen</w:t>
      </w:r>
    </w:p>
    <w:p w14:paraId="2016AEE7" w14:textId="77777777" w:rsidR="00FD2683" w:rsidRPr="00180359" w:rsidRDefault="00FD2683" w:rsidP="00FD2683">
      <w:pPr>
        <w:jc w:val="center"/>
        <w:rPr>
          <w:rFonts w:asciiTheme="minorHAnsi" w:hAnsiTheme="minorHAnsi" w:cstheme="minorHAnsi"/>
        </w:rPr>
      </w:pPr>
    </w:p>
    <w:p w14:paraId="2140A478" w14:textId="60374213" w:rsidR="00FD2683" w:rsidRPr="00180359" w:rsidRDefault="00FD2683" w:rsidP="00FD2683">
      <w:pPr>
        <w:jc w:val="both"/>
        <w:rPr>
          <w:rFonts w:asciiTheme="minorHAnsi" w:hAnsiTheme="minorHAnsi" w:cstheme="minorHAnsi"/>
        </w:rPr>
      </w:pPr>
      <w:r w:rsidRPr="00180359">
        <w:rPr>
          <w:rFonts w:asciiTheme="minorHAnsi" w:hAnsiTheme="minorHAnsi" w:cstheme="minorHAnsi"/>
        </w:rPr>
        <w:t xml:space="preserve">V primeru, da se ugotovi, da je pri izvedbi javnega naročila, na podlagi katerega je sklenjena ta pogodba ali pri izvajanju te pogodbe kdo v imenu ali na račun </w:t>
      </w:r>
      <w:r w:rsidR="002F3BE3">
        <w:rPr>
          <w:rFonts w:asciiTheme="minorHAnsi" w:hAnsiTheme="minorHAnsi" w:cstheme="minorHAnsi"/>
        </w:rPr>
        <w:t>izvajalca</w:t>
      </w:r>
      <w:r w:rsidRPr="00180359">
        <w:rPr>
          <w:rFonts w:asciiTheme="minorHAnsi" w:hAnsiTheme="minorHAnsi" w:cstheme="minorHAnsi"/>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w:t>
      </w:r>
      <w:r w:rsidR="0060588A">
        <w:rPr>
          <w:rFonts w:asciiTheme="minorHAnsi" w:hAnsiTheme="minorHAnsi" w:cstheme="minorHAnsi"/>
        </w:rPr>
        <w:t>izvajalcu</w:t>
      </w:r>
      <w:r w:rsidRPr="00180359">
        <w:rPr>
          <w:rFonts w:asciiTheme="minorHAnsi" w:hAnsiTheme="minorHAnsi" w:cstheme="minorHAnsi"/>
        </w:rPr>
        <w:t xml:space="preserve"> ali njegovemu predstavniku, zastopniku, posredniku, je ta pogodba nična.</w:t>
      </w:r>
    </w:p>
    <w:p w14:paraId="47F24D2F" w14:textId="77777777" w:rsidR="00FD2683" w:rsidRPr="00180359" w:rsidRDefault="00FD2683" w:rsidP="00FD2683">
      <w:pPr>
        <w:jc w:val="both"/>
        <w:rPr>
          <w:rFonts w:asciiTheme="minorHAnsi" w:hAnsiTheme="minorHAnsi" w:cstheme="minorHAnsi"/>
        </w:rPr>
      </w:pPr>
    </w:p>
    <w:p w14:paraId="3587E9C1"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3A1F573F" w14:textId="77777777" w:rsidR="00FD2683" w:rsidRPr="00180359" w:rsidRDefault="00FD2683" w:rsidP="00FD2683">
      <w:pPr>
        <w:jc w:val="both"/>
        <w:rPr>
          <w:rFonts w:asciiTheme="minorHAnsi" w:hAnsiTheme="minorHAnsi" w:cstheme="minorHAnsi"/>
        </w:rPr>
      </w:pPr>
    </w:p>
    <w:p w14:paraId="5F62E653" w14:textId="6149D8A6" w:rsidR="00FD2683" w:rsidRDefault="001972F6" w:rsidP="00FD2683">
      <w:pPr>
        <w:pStyle w:val="Odstavekseznama"/>
        <w:numPr>
          <w:ilvl w:val="0"/>
          <w:numId w:val="53"/>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w:t>
      </w:r>
      <w:r w:rsidR="00FD2683" w:rsidRPr="00180359">
        <w:rPr>
          <w:rFonts w:asciiTheme="minorHAnsi" w:hAnsiTheme="minorHAnsi" w:cstheme="minorHAnsi"/>
        </w:rPr>
        <w:t>len</w:t>
      </w:r>
    </w:p>
    <w:p w14:paraId="702AE134" w14:textId="77777777" w:rsidR="00FD2683" w:rsidRDefault="00FD2683" w:rsidP="00FD2683">
      <w:pPr>
        <w:widowControl w:val="0"/>
        <w:autoSpaceDE w:val="0"/>
        <w:autoSpaceDN w:val="0"/>
        <w:adjustRightInd w:val="0"/>
        <w:jc w:val="both"/>
        <w:rPr>
          <w:rFonts w:asciiTheme="minorHAnsi" w:hAnsiTheme="minorHAnsi" w:cstheme="minorHAnsi"/>
        </w:rPr>
      </w:pPr>
    </w:p>
    <w:p w14:paraId="380E8D0A" w14:textId="77777777" w:rsidR="00FD2683" w:rsidRPr="006068A6" w:rsidRDefault="00FD2683" w:rsidP="00FD2683">
      <w:pPr>
        <w:widowControl w:val="0"/>
        <w:autoSpaceDE w:val="0"/>
        <w:autoSpaceDN w:val="0"/>
        <w:adjustRightInd w:val="0"/>
        <w:jc w:val="both"/>
        <w:rPr>
          <w:rFonts w:asciiTheme="minorHAnsi" w:hAnsiTheme="minorHAnsi" w:cstheme="minorHAnsi"/>
        </w:rPr>
      </w:pPr>
      <w:r w:rsidRPr="006068A6">
        <w:rPr>
          <w:rFonts w:asciiTheme="minorHAnsi" w:hAnsiTheme="minorHAnsi" w:cstheme="minorHAnsi"/>
        </w:rPr>
        <w:t xml:space="preserve">Naročnik si pridržuje pravico, da lahko v primeru, če do izteka veljavnosti </w:t>
      </w:r>
      <w:r>
        <w:rPr>
          <w:rFonts w:asciiTheme="minorHAnsi" w:hAnsiTheme="minorHAnsi" w:cstheme="minorHAnsi"/>
        </w:rPr>
        <w:t>te pogodbe</w:t>
      </w:r>
      <w:r w:rsidRPr="006068A6">
        <w:rPr>
          <w:rFonts w:asciiTheme="minorHAnsi" w:hAnsiTheme="minorHAnsi" w:cstheme="minorHAnsi"/>
        </w:rPr>
        <w:t xml:space="preserve"> še ni </w:t>
      </w:r>
      <w:r w:rsidRPr="006068A6">
        <w:rPr>
          <w:rFonts w:asciiTheme="minorHAnsi" w:hAnsiTheme="minorHAnsi" w:cstheme="minorHAnsi"/>
        </w:rPr>
        <w:lastRenderedPageBreak/>
        <w:t>pravočasno zaključen postopek oddaje novega javnega naročila za iste storitve, to pogodbeno razmerje podaljša za največ dva (2) meseca pod enakimi pogoji, kot so določeni v</w:t>
      </w:r>
      <w:r>
        <w:rPr>
          <w:rFonts w:asciiTheme="minorHAnsi" w:hAnsiTheme="minorHAnsi" w:cstheme="minorHAnsi"/>
        </w:rPr>
        <w:t xml:space="preserve"> tej pogodbi</w:t>
      </w:r>
      <w:r w:rsidRPr="006068A6">
        <w:rPr>
          <w:rFonts w:asciiTheme="minorHAnsi" w:hAnsiTheme="minorHAnsi" w:cstheme="minorHAnsi"/>
        </w:rPr>
        <w:t>. Takšno podaljšanje je možno le enkrat in ob predhodnem pisnem obvestilu izvajalcu.</w:t>
      </w:r>
    </w:p>
    <w:p w14:paraId="214589EF" w14:textId="77777777" w:rsidR="00FD2683" w:rsidRDefault="00FD2683" w:rsidP="00FD2683">
      <w:pPr>
        <w:pStyle w:val="Odstavekseznama"/>
        <w:suppressAutoHyphens/>
        <w:autoSpaceDE w:val="0"/>
        <w:autoSpaceDN w:val="0"/>
        <w:spacing w:before="1"/>
        <w:ind w:left="360"/>
        <w:contextualSpacing w:val="0"/>
        <w:textAlignment w:val="baseline"/>
        <w:rPr>
          <w:rFonts w:asciiTheme="minorHAnsi" w:hAnsiTheme="minorHAnsi" w:cstheme="minorHAnsi"/>
        </w:rPr>
      </w:pPr>
    </w:p>
    <w:p w14:paraId="03C94C60" w14:textId="329AE72A" w:rsidR="00FD2683" w:rsidRPr="00180359" w:rsidRDefault="0060588A" w:rsidP="00FD2683">
      <w:pPr>
        <w:pStyle w:val="Odstavekseznama"/>
        <w:numPr>
          <w:ilvl w:val="0"/>
          <w:numId w:val="53"/>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člen</w:t>
      </w:r>
    </w:p>
    <w:p w14:paraId="0A75C43E" w14:textId="77777777" w:rsidR="0060588A" w:rsidRPr="0060588A" w:rsidRDefault="0060588A" w:rsidP="0060588A">
      <w:pPr>
        <w:rPr>
          <w:rFonts w:asciiTheme="minorHAnsi" w:hAnsiTheme="minorHAnsi" w:cstheme="minorHAnsi"/>
        </w:rPr>
      </w:pPr>
    </w:p>
    <w:p w14:paraId="62F629AE" w14:textId="77777777" w:rsidR="0060588A" w:rsidRPr="0060588A" w:rsidRDefault="0060588A" w:rsidP="0060588A">
      <w:pPr>
        <w:widowControl w:val="0"/>
        <w:autoSpaceDE w:val="0"/>
        <w:autoSpaceDN w:val="0"/>
        <w:adjustRightInd w:val="0"/>
        <w:jc w:val="both"/>
        <w:rPr>
          <w:rFonts w:asciiTheme="minorHAnsi" w:hAnsiTheme="minorHAnsi" w:cstheme="minorHAnsi"/>
        </w:rPr>
      </w:pPr>
      <w:r w:rsidRPr="0060588A">
        <w:rPr>
          <w:rFonts w:asciiTheme="minorHAnsi" w:hAnsiTheme="minorHAnsi" w:cstheme="minorHAnsi"/>
        </w:rPr>
        <w:t>Ta pogodba je sklenjena z dnem, ko jo podpišeta obe pogodbeni stranki, in se uporablja od 1. 9. 2026 za obdobje 48 mesecev.</w:t>
      </w:r>
    </w:p>
    <w:p w14:paraId="18A9F588" w14:textId="77777777" w:rsidR="0060588A" w:rsidRPr="0060588A" w:rsidRDefault="0060588A" w:rsidP="0060588A">
      <w:pPr>
        <w:widowControl w:val="0"/>
        <w:autoSpaceDE w:val="0"/>
        <w:autoSpaceDN w:val="0"/>
        <w:adjustRightInd w:val="0"/>
        <w:jc w:val="both"/>
        <w:rPr>
          <w:rFonts w:asciiTheme="minorHAnsi" w:hAnsiTheme="minorHAnsi" w:cstheme="minorHAnsi"/>
        </w:rPr>
      </w:pPr>
    </w:p>
    <w:p w14:paraId="28401475" w14:textId="4B3D2132" w:rsidR="00FD2683" w:rsidRDefault="0060588A" w:rsidP="0060588A">
      <w:pPr>
        <w:widowControl w:val="0"/>
        <w:autoSpaceDE w:val="0"/>
        <w:autoSpaceDN w:val="0"/>
        <w:adjustRightInd w:val="0"/>
        <w:jc w:val="both"/>
        <w:rPr>
          <w:rFonts w:asciiTheme="minorHAnsi" w:hAnsiTheme="minorHAnsi" w:cstheme="minorHAnsi"/>
        </w:rPr>
      </w:pPr>
      <w:r w:rsidRPr="0060588A">
        <w:rPr>
          <w:rFonts w:asciiTheme="minorHAnsi" w:hAnsiTheme="minorHAnsi" w:cstheme="minorHAnsi"/>
        </w:rPr>
        <w:t>Pogodba začne veljati pod odložnim pogojem, da izvajalec v roku desetih (10) dni od sklenitve pogodbe naročniku izroči zavarovanje za dobro izvedbo pogodbenih obveznosti v skladu z 10. členom te pogodbe. Če izvajalec tega zavarovanja v navedenem roku ne izroči, se šteje, da pogodba ni začela veljati.</w:t>
      </w:r>
    </w:p>
    <w:p w14:paraId="504E0060" w14:textId="676A06D4" w:rsidR="0060588A" w:rsidRPr="00180359" w:rsidRDefault="0060588A" w:rsidP="0060588A">
      <w:pPr>
        <w:widowControl w:val="0"/>
        <w:autoSpaceDE w:val="0"/>
        <w:autoSpaceDN w:val="0"/>
        <w:adjustRightInd w:val="0"/>
        <w:jc w:val="both"/>
        <w:rPr>
          <w:rFonts w:asciiTheme="minorHAnsi" w:hAnsiTheme="minorHAnsi" w:cstheme="minorHAnsi"/>
        </w:rPr>
      </w:pPr>
      <w:r w:rsidRPr="0060588A">
        <w:rPr>
          <w:rFonts w:asciiTheme="minorHAnsi" w:hAnsiTheme="minorHAnsi" w:cstheme="minorHAnsi"/>
        </w:rPr>
        <w:t>Takšno podaljšanje se šteje za dopustno spremembo pogodbe v smislu 95. člena ZJN</w:t>
      </w:r>
      <w:r w:rsidRPr="0060588A">
        <w:rPr>
          <w:rFonts w:ascii="Cambria Math" w:hAnsi="Cambria Math" w:cs="Cambria Math"/>
        </w:rPr>
        <w:t>‑</w:t>
      </w:r>
      <w:r w:rsidRPr="0060588A">
        <w:rPr>
          <w:rFonts w:asciiTheme="minorHAnsi" w:hAnsiTheme="minorHAnsi" w:cstheme="minorHAnsi"/>
        </w:rPr>
        <w:t>3.</w:t>
      </w:r>
    </w:p>
    <w:p w14:paraId="3D5D8719" w14:textId="77777777" w:rsidR="00FD2683" w:rsidRPr="007325B8" w:rsidRDefault="00FD2683" w:rsidP="00FD2683">
      <w:pPr>
        <w:pStyle w:val="Odstavekseznama"/>
        <w:numPr>
          <w:ilvl w:val="0"/>
          <w:numId w:val="53"/>
        </w:numPr>
        <w:suppressAutoHyphens/>
        <w:autoSpaceDE w:val="0"/>
        <w:autoSpaceDN w:val="0"/>
        <w:spacing w:before="1"/>
        <w:contextualSpacing w:val="0"/>
        <w:jc w:val="center"/>
        <w:textAlignment w:val="baseline"/>
        <w:rPr>
          <w:rFonts w:asciiTheme="minorHAnsi" w:hAnsiTheme="minorHAnsi" w:cstheme="minorHAnsi"/>
        </w:rPr>
      </w:pPr>
    </w:p>
    <w:p w14:paraId="4814A592" w14:textId="77777777" w:rsidR="00FD2683" w:rsidRPr="00180359" w:rsidRDefault="00FD2683" w:rsidP="00FD2683">
      <w:pPr>
        <w:jc w:val="center"/>
        <w:rPr>
          <w:rFonts w:asciiTheme="minorHAnsi" w:hAnsiTheme="minorHAnsi" w:cstheme="minorHAnsi"/>
        </w:rPr>
      </w:pPr>
    </w:p>
    <w:p w14:paraId="5B20A38F" w14:textId="77777777" w:rsidR="00FD2683" w:rsidRPr="00180359" w:rsidRDefault="00FD2683" w:rsidP="00FD2683">
      <w:pPr>
        <w:jc w:val="both"/>
        <w:rPr>
          <w:rFonts w:asciiTheme="minorHAnsi" w:hAnsiTheme="minorHAnsi" w:cstheme="minorHAnsi"/>
        </w:rPr>
      </w:pPr>
      <w:r w:rsidRPr="00180359">
        <w:rPr>
          <w:rFonts w:asciiTheme="minorHAnsi" w:hAnsiTheme="minorHAnsi" w:cstheme="minorHAnsi"/>
        </w:rPr>
        <w:t>Pogodba je sestavljena v dveh (2) enakih izvodih, od katerih prejme vsaka pogodbena stranka po en (1) izvod .</w:t>
      </w:r>
    </w:p>
    <w:p w14:paraId="0E2F96C5" w14:textId="77777777" w:rsidR="00FD2683" w:rsidRPr="00180359" w:rsidRDefault="00FD2683" w:rsidP="00FD2683">
      <w:pPr>
        <w:jc w:val="both"/>
        <w:rPr>
          <w:rFonts w:asciiTheme="minorHAnsi" w:hAnsiTheme="minorHAnsi" w:cstheme="minorHAnsi"/>
        </w:rPr>
      </w:pPr>
    </w:p>
    <w:p w14:paraId="52B7B3AB" w14:textId="77777777" w:rsidR="00FD2683" w:rsidRPr="00180359" w:rsidRDefault="00FD2683" w:rsidP="00FD2683">
      <w:pPr>
        <w:widowControl w:val="0"/>
        <w:autoSpaceDE w:val="0"/>
        <w:adjustRightInd w:val="0"/>
        <w:jc w:val="both"/>
        <w:rPr>
          <w:rFonts w:asciiTheme="minorHAnsi" w:hAnsiTheme="minorHAnsi" w:cstheme="minorHAnsi"/>
        </w:rPr>
      </w:pPr>
    </w:p>
    <w:p w14:paraId="6C74987C" w14:textId="77777777" w:rsidR="00FD2683" w:rsidRPr="00180359" w:rsidRDefault="00FD2683" w:rsidP="00FD2683">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302"/>
        <w:gridCol w:w="19"/>
        <w:gridCol w:w="260"/>
        <w:gridCol w:w="16"/>
        <w:gridCol w:w="4475"/>
      </w:tblGrid>
      <w:tr w:rsidR="00FD2683" w:rsidRPr="00180359" w14:paraId="565CBB66" w14:textId="77777777" w:rsidTr="00932822">
        <w:tc>
          <w:tcPr>
            <w:tcW w:w="4302" w:type="dxa"/>
          </w:tcPr>
          <w:p w14:paraId="500AC66E" w14:textId="77777777" w:rsidR="00FD2683" w:rsidRPr="00180359" w:rsidRDefault="00FD2683" w:rsidP="00932822">
            <w:pPr>
              <w:jc w:val="center"/>
              <w:rPr>
                <w:rFonts w:asciiTheme="minorHAnsi" w:hAnsiTheme="minorHAnsi" w:cstheme="minorHAnsi"/>
              </w:rPr>
            </w:pPr>
          </w:p>
        </w:tc>
        <w:tc>
          <w:tcPr>
            <w:tcW w:w="279" w:type="dxa"/>
            <w:gridSpan w:val="2"/>
          </w:tcPr>
          <w:p w14:paraId="486B4DB1" w14:textId="77777777" w:rsidR="00FD2683" w:rsidRPr="00180359" w:rsidRDefault="00FD2683" w:rsidP="00932822">
            <w:pPr>
              <w:jc w:val="center"/>
              <w:rPr>
                <w:rFonts w:asciiTheme="minorHAnsi" w:hAnsiTheme="minorHAnsi" w:cstheme="minorHAnsi"/>
              </w:rPr>
            </w:pPr>
          </w:p>
        </w:tc>
        <w:tc>
          <w:tcPr>
            <w:tcW w:w="4491" w:type="dxa"/>
            <w:gridSpan w:val="2"/>
          </w:tcPr>
          <w:p w14:paraId="57905013" w14:textId="77777777" w:rsidR="00FD2683" w:rsidRPr="00180359" w:rsidRDefault="00FD2683" w:rsidP="00932822">
            <w:pPr>
              <w:jc w:val="center"/>
              <w:rPr>
                <w:rFonts w:asciiTheme="minorHAnsi" w:hAnsiTheme="minorHAnsi" w:cstheme="minorHAnsi"/>
              </w:rPr>
            </w:pPr>
          </w:p>
        </w:tc>
      </w:tr>
      <w:tr w:rsidR="00FD2683" w:rsidRPr="00180359" w14:paraId="71974BCD" w14:textId="77777777" w:rsidTr="00932822">
        <w:tc>
          <w:tcPr>
            <w:tcW w:w="4321" w:type="dxa"/>
            <w:gridSpan w:val="2"/>
          </w:tcPr>
          <w:p w14:paraId="3E8E115F" w14:textId="77777777" w:rsidR="00FD2683" w:rsidRPr="00180359" w:rsidRDefault="00FD2683" w:rsidP="00932822">
            <w:pPr>
              <w:jc w:val="center"/>
              <w:rPr>
                <w:rFonts w:asciiTheme="minorHAnsi" w:hAnsiTheme="minorHAnsi" w:cstheme="minorHAnsi"/>
              </w:rPr>
            </w:pPr>
            <w:r w:rsidRPr="00180359">
              <w:rPr>
                <w:rFonts w:asciiTheme="minorHAnsi" w:hAnsiTheme="minorHAnsi" w:cstheme="minorHAnsi"/>
              </w:rPr>
              <w:t>Podpisano dne:____________</w:t>
            </w:r>
          </w:p>
        </w:tc>
        <w:tc>
          <w:tcPr>
            <w:tcW w:w="276" w:type="dxa"/>
            <w:gridSpan w:val="2"/>
          </w:tcPr>
          <w:p w14:paraId="6B3D30C4" w14:textId="77777777" w:rsidR="00FD2683" w:rsidRPr="00180359" w:rsidRDefault="00FD2683" w:rsidP="00932822">
            <w:pPr>
              <w:jc w:val="center"/>
              <w:rPr>
                <w:rFonts w:asciiTheme="minorHAnsi" w:hAnsiTheme="minorHAnsi" w:cstheme="minorHAnsi"/>
              </w:rPr>
            </w:pPr>
          </w:p>
        </w:tc>
        <w:tc>
          <w:tcPr>
            <w:tcW w:w="4475" w:type="dxa"/>
          </w:tcPr>
          <w:p w14:paraId="2584C571" w14:textId="77777777" w:rsidR="00FD2683" w:rsidRPr="00180359" w:rsidRDefault="00FD2683" w:rsidP="00932822">
            <w:pPr>
              <w:jc w:val="center"/>
              <w:rPr>
                <w:rFonts w:asciiTheme="minorHAnsi" w:hAnsiTheme="minorHAnsi" w:cstheme="minorHAnsi"/>
              </w:rPr>
            </w:pPr>
            <w:r w:rsidRPr="00180359">
              <w:rPr>
                <w:rFonts w:asciiTheme="minorHAnsi" w:hAnsiTheme="minorHAnsi" w:cstheme="minorHAnsi"/>
              </w:rPr>
              <w:t>Podpisano dne: ______________</w:t>
            </w:r>
          </w:p>
        </w:tc>
      </w:tr>
      <w:tr w:rsidR="00FD2683" w:rsidRPr="00180359" w14:paraId="4A1CA136" w14:textId="77777777" w:rsidTr="00932822">
        <w:tc>
          <w:tcPr>
            <w:tcW w:w="4321" w:type="dxa"/>
            <w:gridSpan w:val="2"/>
          </w:tcPr>
          <w:p w14:paraId="5443E9D0" w14:textId="77777777" w:rsidR="00FD2683" w:rsidRPr="00180359" w:rsidRDefault="00FD2683" w:rsidP="00932822">
            <w:pPr>
              <w:jc w:val="center"/>
              <w:rPr>
                <w:rFonts w:asciiTheme="minorHAnsi" w:hAnsiTheme="minorHAnsi" w:cstheme="minorHAnsi"/>
              </w:rPr>
            </w:pPr>
            <w:bookmarkStart w:id="36" w:name="_Hlk63617115"/>
          </w:p>
          <w:p w14:paraId="4C6DB198" w14:textId="77777777" w:rsidR="00FD2683" w:rsidRPr="00180359" w:rsidRDefault="00FD2683" w:rsidP="00932822">
            <w:pPr>
              <w:jc w:val="center"/>
              <w:rPr>
                <w:rFonts w:asciiTheme="minorHAnsi" w:hAnsiTheme="minorHAnsi" w:cstheme="minorHAnsi"/>
              </w:rPr>
            </w:pPr>
            <w:r w:rsidRPr="00180359">
              <w:rPr>
                <w:rFonts w:asciiTheme="minorHAnsi" w:hAnsiTheme="minorHAnsi" w:cstheme="minorHAnsi"/>
              </w:rPr>
              <w:t>Izvajalec:</w:t>
            </w:r>
          </w:p>
        </w:tc>
        <w:tc>
          <w:tcPr>
            <w:tcW w:w="276" w:type="dxa"/>
            <w:gridSpan w:val="2"/>
          </w:tcPr>
          <w:p w14:paraId="2742F6AD" w14:textId="77777777" w:rsidR="00FD2683" w:rsidRPr="00180359" w:rsidRDefault="00FD2683" w:rsidP="00932822">
            <w:pPr>
              <w:jc w:val="center"/>
              <w:rPr>
                <w:rFonts w:asciiTheme="minorHAnsi" w:hAnsiTheme="minorHAnsi" w:cstheme="minorHAnsi"/>
              </w:rPr>
            </w:pPr>
          </w:p>
        </w:tc>
        <w:tc>
          <w:tcPr>
            <w:tcW w:w="4475" w:type="dxa"/>
          </w:tcPr>
          <w:p w14:paraId="4EFE183F" w14:textId="77777777" w:rsidR="00FD2683" w:rsidRPr="00180359" w:rsidRDefault="00FD2683" w:rsidP="00932822">
            <w:pPr>
              <w:jc w:val="center"/>
              <w:rPr>
                <w:rFonts w:asciiTheme="minorHAnsi" w:hAnsiTheme="minorHAnsi" w:cstheme="minorHAnsi"/>
              </w:rPr>
            </w:pPr>
          </w:p>
          <w:p w14:paraId="04F51B15" w14:textId="77777777" w:rsidR="00FD2683" w:rsidRPr="00180359" w:rsidRDefault="00FD2683" w:rsidP="00932822">
            <w:pPr>
              <w:jc w:val="center"/>
              <w:rPr>
                <w:rFonts w:asciiTheme="minorHAnsi" w:hAnsiTheme="minorHAnsi" w:cstheme="minorHAnsi"/>
              </w:rPr>
            </w:pPr>
            <w:r w:rsidRPr="00180359">
              <w:rPr>
                <w:rFonts w:asciiTheme="minorHAnsi" w:hAnsiTheme="minorHAnsi" w:cstheme="minorHAnsi"/>
              </w:rPr>
              <w:t>Naročnik:</w:t>
            </w:r>
          </w:p>
        </w:tc>
      </w:tr>
      <w:tr w:rsidR="00FD2683" w:rsidRPr="00180359" w14:paraId="1DF16CFF" w14:textId="77777777" w:rsidTr="00932822">
        <w:tc>
          <w:tcPr>
            <w:tcW w:w="4321" w:type="dxa"/>
            <w:gridSpan w:val="2"/>
          </w:tcPr>
          <w:sdt>
            <w:sdtPr>
              <w:rPr>
                <w:rFonts w:asciiTheme="minorHAnsi" w:hAnsiTheme="minorHAnsi" w:cstheme="minorHAnsi"/>
              </w:rPr>
              <w:id w:val="1258954098"/>
              <w:placeholder>
                <w:docPart w:val="BC580CA75E364B7C8696012470A51D38"/>
              </w:placeholder>
              <w:showingPlcHdr/>
              <w:text/>
            </w:sdtPr>
            <w:sdtContent>
              <w:p w14:paraId="47617161" w14:textId="77777777" w:rsidR="00FD2683" w:rsidRPr="00180359" w:rsidRDefault="00FD2683" w:rsidP="00932822">
                <w:pPr>
                  <w:jc w:val="center"/>
                  <w:rPr>
                    <w:rFonts w:asciiTheme="minorHAnsi" w:hAnsiTheme="minorHAnsi" w:cstheme="minorHAnsi"/>
                  </w:rPr>
                </w:pPr>
                <w:r w:rsidRPr="00180359">
                  <w:rPr>
                    <w:rStyle w:val="Besedilooznabemesta"/>
                    <w:rFonts w:asciiTheme="minorHAnsi" w:eastAsiaTheme="majorEastAsia" w:hAnsiTheme="minorHAnsi" w:cstheme="minorHAnsi"/>
                  </w:rPr>
                  <w:t>Kliknite ali tapnite tukaj, če želite vnesti besedilo.</w:t>
                </w:r>
              </w:p>
            </w:sdtContent>
          </w:sdt>
          <w:p w14:paraId="00476B23" w14:textId="77777777" w:rsidR="00FD2683" w:rsidRPr="00180359" w:rsidRDefault="00FD2683" w:rsidP="00932822">
            <w:pPr>
              <w:jc w:val="center"/>
              <w:rPr>
                <w:rFonts w:asciiTheme="minorHAnsi" w:hAnsiTheme="minorHAnsi" w:cstheme="minorHAnsi"/>
              </w:rPr>
            </w:pPr>
          </w:p>
        </w:tc>
        <w:tc>
          <w:tcPr>
            <w:tcW w:w="276" w:type="dxa"/>
            <w:gridSpan w:val="2"/>
          </w:tcPr>
          <w:p w14:paraId="4EE5C979" w14:textId="77777777" w:rsidR="00FD2683" w:rsidRPr="00180359" w:rsidRDefault="00FD2683" w:rsidP="00932822">
            <w:pPr>
              <w:jc w:val="center"/>
              <w:rPr>
                <w:rFonts w:asciiTheme="minorHAnsi" w:hAnsiTheme="minorHAnsi" w:cstheme="minorHAnsi"/>
              </w:rPr>
            </w:pPr>
          </w:p>
        </w:tc>
        <w:tc>
          <w:tcPr>
            <w:tcW w:w="4475" w:type="dxa"/>
          </w:tcPr>
          <w:p w14:paraId="606F03CB" w14:textId="77777777" w:rsidR="00FD2683" w:rsidRPr="00180359" w:rsidRDefault="00FD2683" w:rsidP="00932822">
            <w:pPr>
              <w:jc w:val="center"/>
              <w:rPr>
                <w:rFonts w:asciiTheme="minorHAnsi" w:hAnsiTheme="minorHAnsi" w:cstheme="minorHAnsi"/>
                <w:bCs/>
              </w:rPr>
            </w:pPr>
            <w:r w:rsidRPr="00180359">
              <w:rPr>
                <w:rFonts w:asciiTheme="minorHAnsi" w:hAnsiTheme="minorHAnsi" w:cstheme="minorHAnsi"/>
                <w:bCs/>
              </w:rPr>
              <w:t>Javno podjetje VODOVOD SISTEMA B d.o.o.</w:t>
            </w:r>
          </w:p>
        </w:tc>
      </w:tr>
      <w:tr w:rsidR="00FD2683" w:rsidRPr="00180359" w14:paraId="47F97CF8" w14:textId="77777777" w:rsidTr="00932822">
        <w:tc>
          <w:tcPr>
            <w:tcW w:w="4321" w:type="dxa"/>
            <w:gridSpan w:val="2"/>
          </w:tcPr>
          <w:p w14:paraId="51EF3BD7" w14:textId="77777777" w:rsidR="00FD2683" w:rsidRPr="00180359" w:rsidRDefault="00FD2683" w:rsidP="00932822">
            <w:pPr>
              <w:jc w:val="center"/>
              <w:rPr>
                <w:rFonts w:asciiTheme="minorHAnsi" w:hAnsiTheme="minorHAnsi" w:cstheme="minorHAnsi"/>
              </w:rPr>
            </w:pPr>
          </w:p>
        </w:tc>
        <w:tc>
          <w:tcPr>
            <w:tcW w:w="276" w:type="dxa"/>
            <w:gridSpan w:val="2"/>
          </w:tcPr>
          <w:p w14:paraId="61D792B3" w14:textId="77777777" w:rsidR="00FD2683" w:rsidRPr="00180359" w:rsidRDefault="00FD2683" w:rsidP="00932822">
            <w:pPr>
              <w:jc w:val="center"/>
              <w:rPr>
                <w:rFonts w:asciiTheme="minorHAnsi" w:hAnsiTheme="minorHAnsi" w:cstheme="minorHAnsi"/>
              </w:rPr>
            </w:pPr>
          </w:p>
        </w:tc>
        <w:tc>
          <w:tcPr>
            <w:tcW w:w="4475" w:type="dxa"/>
          </w:tcPr>
          <w:p w14:paraId="2623D6F0" w14:textId="77777777" w:rsidR="00FD2683" w:rsidRPr="00180359" w:rsidRDefault="00FD2683" w:rsidP="00932822">
            <w:pPr>
              <w:jc w:val="center"/>
              <w:rPr>
                <w:rFonts w:asciiTheme="minorHAnsi" w:hAnsiTheme="minorHAnsi" w:cstheme="minorHAnsi"/>
                <w:b/>
              </w:rPr>
            </w:pPr>
          </w:p>
        </w:tc>
      </w:tr>
      <w:tr w:rsidR="00FD2683" w:rsidRPr="00180359" w14:paraId="1A93247D" w14:textId="77777777" w:rsidTr="00932822">
        <w:tc>
          <w:tcPr>
            <w:tcW w:w="4321" w:type="dxa"/>
            <w:gridSpan w:val="2"/>
          </w:tcPr>
          <w:p w14:paraId="493C1062" w14:textId="77777777" w:rsidR="00FD2683" w:rsidRPr="00180359" w:rsidRDefault="00FD2683" w:rsidP="00932822">
            <w:pPr>
              <w:jc w:val="center"/>
              <w:rPr>
                <w:rFonts w:asciiTheme="minorHAnsi" w:hAnsiTheme="minorHAnsi" w:cstheme="minorHAnsi"/>
              </w:rPr>
            </w:pPr>
            <w:r w:rsidRPr="00180359">
              <w:rPr>
                <w:rFonts w:asciiTheme="minorHAnsi" w:hAnsiTheme="minorHAnsi" w:cstheme="minorHAnsi"/>
              </w:rPr>
              <w:t>Direktor:</w:t>
            </w:r>
          </w:p>
        </w:tc>
        <w:tc>
          <w:tcPr>
            <w:tcW w:w="276" w:type="dxa"/>
            <w:gridSpan w:val="2"/>
          </w:tcPr>
          <w:p w14:paraId="204D54B9" w14:textId="77777777" w:rsidR="00FD2683" w:rsidRPr="00180359" w:rsidRDefault="00FD2683" w:rsidP="00932822">
            <w:pPr>
              <w:jc w:val="center"/>
              <w:rPr>
                <w:rFonts w:asciiTheme="minorHAnsi" w:hAnsiTheme="minorHAnsi" w:cstheme="minorHAnsi"/>
              </w:rPr>
            </w:pPr>
          </w:p>
        </w:tc>
        <w:tc>
          <w:tcPr>
            <w:tcW w:w="4475" w:type="dxa"/>
          </w:tcPr>
          <w:p w14:paraId="51B7FDDF" w14:textId="77777777" w:rsidR="00FD2683" w:rsidRPr="00180359" w:rsidRDefault="00FD2683" w:rsidP="00932822">
            <w:pPr>
              <w:jc w:val="center"/>
              <w:rPr>
                <w:rFonts w:asciiTheme="minorHAnsi" w:hAnsiTheme="minorHAnsi" w:cstheme="minorHAnsi"/>
                <w:b/>
              </w:rPr>
            </w:pPr>
            <w:r w:rsidRPr="00180359">
              <w:rPr>
                <w:rFonts w:asciiTheme="minorHAnsi" w:hAnsiTheme="minorHAnsi" w:cstheme="minorHAnsi"/>
              </w:rPr>
              <w:t>Direktor:</w:t>
            </w:r>
          </w:p>
        </w:tc>
      </w:tr>
      <w:tr w:rsidR="00FD2683" w:rsidRPr="00180359" w14:paraId="3789B464" w14:textId="77777777" w:rsidTr="00932822">
        <w:sdt>
          <w:sdtPr>
            <w:rPr>
              <w:rFonts w:asciiTheme="minorHAnsi" w:hAnsiTheme="minorHAnsi" w:cstheme="minorHAnsi"/>
            </w:rPr>
            <w:id w:val="-1084681811"/>
            <w:placeholder>
              <w:docPart w:val="BC580CA75E364B7C8696012470A51D38"/>
            </w:placeholder>
            <w:showingPlcHdr/>
            <w:text/>
          </w:sdtPr>
          <w:sdtContent>
            <w:tc>
              <w:tcPr>
                <w:tcW w:w="4321" w:type="dxa"/>
                <w:gridSpan w:val="2"/>
              </w:tcPr>
              <w:p w14:paraId="19EB8609" w14:textId="77777777" w:rsidR="00FD2683" w:rsidRPr="00180359" w:rsidRDefault="00FD2683" w:rsidP="00932822">
                <w:pPr>
                  <w:jc w:val="center"/>
                  <w:rPr>
                    <w:rFonts w:asciiTheme="minorHAnsi" w:hAnsiTheme="minorHAnsi" w:cstheme="minorHAnsi"/>
                  </w:rPr>
                </w:pPr>
                <w:r w:rsidRPr="00180359">
                  <w:rPr>
                    <w:rStyle w:val="Besedilooznabemesta"/>
                    <w:rFonts w:asciiTheme="minorHAnsi" w:eastAsiaTheme="majorEastAsia" w:hAnsiTheme="minorHAnsi" w:cstheme="minorHAnsi"/>
                  </w:rPr>
                  <w:t>Kliknite ali tapnite tukaj, če želite vnesti besedilo.</w:t>
                </w:r>
              </w:p>
            </w:tc>
          </w:sdtContent>
        </w:sdt>
        <w:tc>
          <w:tcPr>
            <w:tcW w:w="276" w:type="dxa"/>
            <w:gridSpan w:val="2"/>
          </w:tcPr>
          <w:p w14:paraId="7B81CAB4" w14:textId="77777777" w:rsidR="00FD2683" w:rsidRPr="00180359" w:rsidRDefault="00FD2683" w:rsidP="00932822">
            <w:pPr>
              <w:jc w:val="center"/>
              <w:rPr>
                <w:rFonts w:asciiTheme="minorHAnsi" w:hAnsiTheme="minorHAnsi" w:cstheme="minorHAnsi"/>
              </w:rPr>
            </w:pPr>
          </w:p>
        </w:tc>
        <w:tc>
          <w:tcPr>
            <w:tcW w:w="4475" w:type="dxa"/>
          </w:tcPr>
          <w:p w14:paraId="3D4A4783" w14:textId="43912864" w:rsidR="00FD2683" w:rsidRPr="00180359" w:rsidRDefault="00FD2683" w:rsidP="00932822">
            <w:pPr>
              <w:jc w:val="center"/>
              <w:rPr>
                <w:rFonts w:asciiTheme="minorHAnsi" w:hAnsiTheme="minorHAnsi" w:cstheme="minorHAnsi"/>
              </w:rPr>
            </w:pPr>
            <w:r w:rsidRPr="00180359">
              <w:rPr>
                <w:rFonts w:asciiTheme="minorHAnsi" w:hAnsiTheme="minorHAnsi" w:cstheme="minorHAnsi"/>
              </w:rPr>
              <w:t>Boštjan Zver</w:t>
            </w:r>
          </w:p>
          <w:p w14:paraId="65A64A9F" w14:textId="77777777" w:rsidR="00FD2683" w:rsidRPr="00180359" w:rsidRDefault="00FD2683" w:rsidP="00932822">
            <w:pPr>
              <w:jc w:val="center"/>
              <w:rPr>
                <w:rFonts w:asciiTheme="minorHAnsi" w:hAnsiTheme="minorHAnsi" w:cstheme="minorHAnsi"/>
              </w:rPr>
            </w:pPr>
          </w:p>
        </w:tc>
      </w:tr>
      <w:tr w:rsidR="00FD2683" w:rsidRPr="00180359" w14:paraId="3726939A" w14:textId="77777777" w:rsidTr="00932822">
        <w:tc>
          <w:tcPr>
            <w:tcW w:w="4321" w:type="dxa"/>
            <w:gridSpan w:val="2"/>
          </w:tcPr>
          <w:p w14:paraId="38DA391E" w14:textId="77777777" w:rsidR="00FD2683" w:rsidRPr="00180359" w:rsidRDefault="00FD2683" w:rsidP="00932822">
            <w:pPr>
              <w:jc w:val="center"/>
              <w:rPr>
                <w:rFonts w:asciiTheme="minorHAnsi" w:hAnsiTheme="minorHAnsi" w:cstheme="minorHAnsi"/>
              </w:rPr>
            </w:pPr>
          </w:p>
        </w:tc>
        <w:tc>
          <w:tcPr>
            <w:tcW w:w="276" w:type="dxa"/>
            <w:gridSpan w:val="2"/>
          </w:tcPr>
          <w:p w14:paraId="26CE171B" w14:textId="77777777" w:rsidR="00FD2683" w:rsidRPr="00180359" w:rsidRDefault="00FD2683" w:rsidP="00932822">
            <w:pPr>
              <w:jc w:val="center"/>
              <w:rPr>
                <w:rFonts w:asciiTheme="minorHAnsi" w:hAnsiTheme="minorHAnsi" w:cstheme="minorHAnsi"/>
              </w:rPr>
            </w:pPr>
          </w:p>
        </w:tc>
        <w:tc>
          <w:tcPr>
            <w:tcW w:w="4475" w:type="dxa"/>
          </w:tcPr>
          <w:p w14:paraId="4B592D2A" w14:textId="77777777" w:rsidR="00FD2683" w:rsidRPr="00180359" w:rsidRDefault="00FD2683" w:rsidP="00932822">
            <w:pPr>
              <w:jc w:val="center"/>
              <w:rPr>
                <w:rFonts w:asciiTheme="minorHAnsi" w:hAnsiTheme="minorHAnsi" w:cstheme="minorHAnsi"/>
              </w:rPr>
            </w:pPr>
          </w:p>
        </w:tc>
      </w:tr>
      <w:tr w:rsidR="00FD2683" w:rsidRPr="00180359" w14:paraId="396EC303" w14:textId="77777777" w:rsidTr="00932822">
        <w:tc>
          <w:tcPr>
            <w:tcW w:w="4321" w:type="dxa"/>
            <w:gridSpan w:val="2"/>
            <w:tcBorders>
              <w:bottom w:val="single" w:sz="4" w:space="0" w:color="auto"/>
            </w:tcBorders>
          </w:tcPr>
          <w:p w14:paraId="5DF951A3" w14:textId="77777777" w:rsidR="00FD2683" w:rsidRPr="00180359" w:rsidRDefault="00FD2683" w:rsidP="00932822">
            <w:pPr>
              <w:jc w:val="center"/>
              <w:rPr>
                <w:rFonts w:asciiTheme="minorHAnsi" w:hAnsiTheme="minorHAnsi" w:cstheme="minorHAnsi"/>
              </w:rPr>
            </w:pPr>
          </w:p>
        </w:tc>
        <w:tc>
          <w:tcPr>
            <w:tcW w:w="276" w:type="dxa"/>
            <w:gridSpan w:val="2"/>
          </w:tcPr>
          <w:p w14:paraId="40BDBA20" w14:textId="77777777" w:rsidR="00FD2683" w:rsidRPr="00180359" w:rsidRDefault="00FD2683" w:rsidP="00932822">
            <w:pPr>
              <w:jc w:val="center"/>
              <w:rPr>
                <w:rFonts w:asciiTheme="minorHAnsi" w:hAnsiTheme="minorHAnsi" w:cstheme="minorHAnsi"/>
              </w:rPr>
            </w:pPr>
          </w:p>
        </w:tc>
        <w:tc>
          <w:tcPr>
            <w:tcW w:w="4475" w:type="dxa"/>
            <w:tcBorders>
              <w:bottom w:val="single" w:sz="4" w:space="0" w:color="auto"/>
            </w:tcBorders>
          </w:tcPr>
          <w:p w14:paraId="499A2448" w14:textId="77777777" w:rsidR="00FD2683" w:rsidRPr="00180359" w:rsidRDefault="00FD2683" w:rsidP="00932822">
            <w:pPr>
              <w:jc w:val="center"/>
              <w:rPr>
                <w:rFonts w:asciiTheme="minorHAnsi" w:hAnsiTheme="minorHAnsi" w:cstheme="minorHAnsi"/>
              </w:rPr>
            </w:pPr>
          </w:p>
        </w:tc>
      </w:tr>
      <w:bookmarkEnd w:id="36"/>
    </w:tbl>
    <w:p w14:paraId="693C104C" w14:textId="77777777" w:rsidR="00FD2683" w:rsidRPr="00180359" w:rsidRDefault="00FD2683" w:rsidP="00FD2683">
      <w:pPr>
        <w:jc w:val="both"/>
        <w:rPr>
          <w:rFonts w:asciiTheme="minorHAnsi" w:hAnsiTheme="minorHAnsi" w:cstheme="minorHAnsi"/>
        </w:rPr>
      </w:pPr>
    </w:p>
    <w:p w14:paraId="404A1504" w14:textId="77777777" w:rsidR="00FD2683" w:rsidRPr="00180359" w:rsidRDefault="00FD2683" w:rsidP="00FD2683">
      <w:pPr>
        <w:rPr>
          <w:rFonts w:asciiTheme="minorHAnsi" w:hAnsiTheme="minorHAnsi" w:cstheme="minorHAnsi"/>
        </w:rPr>
      </w:pPr>
    </w:p>
    <w:p w14:paraId="75151962" w14:textId="77777777" w:rsidR="00FD2683" w:rsidRPr="00180359" w:rsidRDefault="00FD2683" w:rsidP="00FD2683">
      <w:pPr>
        <w:rPr>
          <w:rFonts w:asciiTheme="minorHAnsi" w:hAnsiTheme="minorHAnsi" w:cstheme="minorHAnsi"/>
        </w:rPr>
      </w:pPr>
    </w:p>
    <w:p w14:paraId="412458CE" w14:textId="77777777" w:rsidR="00A47669" w:rsidRDefault="00A47669" w:rsidP="00A47669">
      <w:pPr>
        <w:rPr>
          <w:rFonts w:asciiTheme="minorHAnsi" w:hAnsiTheme="minorHAnsi" w:cstheme="minorHAnsi"/>
        </w:rPr>
      </w:pPr>
    </w:p>
    <w:p w14:paraId="5EE8084C" w14:textId="77777777" w:rsidR="00BE32F7" w:rsidRDefault="00BE32F7" w:rsidP="00090EDB">
      <w:pPr>
        <w:autoSpaceDE w:val="0"/>
        <w:autoSpaceDN w:val="0"/>
        <w:adjustRightInd w:val="0"/>
        <w:rPr>
          <w:rFonts w:asciiTheme="minorHAnsi" w:hAnsiTheme="minorHAnsi" w:cstheme="minorHAnsi"/>
          <w:b/>
          <w:i/>
        </w:rPr>
        <w:sectPr w:rsidR="00BE32F7" w:rsidSect="007C00FC">
          <w:footerReference w:type="default" r:id="rId23"/>
          <w:pgSz w:w="11906" w:h="16838"/>
          <w:pgMar w:top="851" w:right="1417" w:bottom="1417" w:left="1417" w:header="708" w:footer="708" w:gutter="0"/>
          <w:pgNumType w:start="0"/>
          <w:cols w:space="708"/>
          <w:titlePg/>
          <w:docGrid w:linePitch="360"/>
        </w:sectPr>
      </w:pPr>
    </w:p>
    <w:p w14:paraId="64F73260" w14:textId="77777777" w:rsidR="00090EDB" w:rsidRPr="00FC5504" w:rsidRDefault="00090EDB" w:rsidP="00090EDB">
      <w:pPr>
        <w:autoSpaceDE w:val="0"/>
        <w:autoSpaceDN w:val="0"/>
        <w:adjustRightInd w:val="0"/>
        <w:rPr>
          <w:rFonts w:asciiTheme="minorHAnsi" w:hAnsiTheme="minorHAnsi" w:cstheme="minorHAnsi"/>
        </w:rPr>
      </w:pPr>
      <w:r w:rsidRPr="00FC5504">
        <w:rPr>
          <w:rFonts w:asciiTheme="minorHAnsi" w:hAnsiTheme="minorHAnsi" w:cstheme="minorHAnsi"/>
          <w:b/>
          <w:i/>
        </w:rPr>
        <w:lastRenderedPageBreak/>
        <w:t>OBR-6</w:t>
      </w:r>
    </w:p>
    <w:p w14:paraId="7A548714" w14:textId="7FF4B33E" w:rsidR="00090EDB" w:rsidRPr="00FC5504" w:rsidRDefault="00090EDB" w:rsidP="00090EDB">
      <w:pPr>
        <w:tabs>
          <w:tab w:val="left" w:pos="2694"/>
          <w:tab w:val="left" w:pos="2977"/>
        </w:tabs>
        <w:ind w:right="1"/>
        <w:rPr>
          <w:rFonts w:asciiTheme="minorHAnsi" w:hAnsiTheme="minorHAnsi" w:cstheme="minorHAnsi"/>
          <w:bCs/>
          <w:i/>
          <w:iCs/>
        </w:rPr>
      </w:pPr>
      <w:r w:rsidRPr="00FC5504">
        <w:rPr>
          <w:rFonts w:asciiTheme="minorHAnsi" w:hAnsiTheme="minorHAnsi" w:cstheme="minorHAnsi"/>
          <w:bCs/>
          <w:i/>
          <w:iCs/>
        </w:rPr>
        <w:t xml:space="preserve">OBRAZEC </w:t>
      </w:r>
      <w:r w:rsidR="00C70BED">
        <w:rPr>
          <w:rFonts w:asciiTheme="minorHAnsi" w:hAnsiTheme="minorHAnsi" w:cstheme="minorHAnsi"/>
          <w:bCs/>
          <w:i/>
          <w:iCs/>
        </w:rPr>
        <w:t>ZAVAROVANJA</w:t>
      </w:r>
      <w:r w:rsidRPr="00FC5504">
        <w:rPr>
          <w:rFonts w:asciiTheme="minorHAnsi" w:hAnsiTheme="minorHAnsi" w:cstheme="minorHAnsi"/>
          <w:bCs/>
          <w:i/>
          <w:iCs/>
        </w:rPr>
        <w:t xml:space="preserve"> ZA DOBRO IZVEDBO POGODBENIH OBVEZNOSTI</w:t>
      </w:r>
    </w:p>
    <w:p w14:paraId="17CF1449" w14:textId="77777777" w:rsidR="00090EDB" w:rsidRPr="00FC5504" w:rsidRDefault="00090EDB" w:rsidP="00090EDB">
      <w:pPr>
        <w:autoSpaceDE w:val="0"/>
        <w:autoSpaceDN w:val="0"/>
        <w:adjustRightInd w:val="0"/>
        <w:rPr>
          <w:rFonts w:asciiTheme="minorHAnsi" w:hAnsiTheme="minorHAnsi" w:cstheme="minorHAnsi"/>
          <w:b/>
        </w:rPr>
      </w:pPr>
    </w:p>
    <w:p w14:paraId="7E49FE78" w14:textId="77777777" w:rsidR="00090EDB" w:rsidRPr="00FC5504" w:rsidRDefault="00090EDB" w:rsidP="00090EDB">
      <w:pPr>
        <w:autoSpaceDE w:val="0"/>
        <w:autoSpaceDN w:val="0"/>
        <w:adjustRightInd w:val="0"/>
        <w:jc w:val="center"/>
        <w:rPr>
          <w:rFonts w:asciiTheme="minorHAnsi" w:hAnsiTheme="minorHAnsi" w:cstheme="minorHAnsi"/>
          <w:b/>
        </w:rPr>
      </w:pPr>
      <w:r w:rsidRPr="00FC5504">
        <w:rPr>
          <w:rFonts w:asciiTheme="minorHAnsi" w:hAnsiTheme="minorHAnsi" w:cstheme="minorHAnsi"/>
          <w:b/>
        </w:rPr>
        <w:t>MENIČNA IZJAVA</w:t>
      </w:r>
    </w:p>
    <w:p w14:paraId="77B44C82" w14:textId="77777777" w:rsidR="00090EDB" w:rsidRPr="00FC5504" w:rsidRDefault="00090EDB" w:rsidP="00090EDB">
      <w:pPr>
        <w:autoSpaceDE w:val="0"/>
        <w:autoSpaceDN w:val="0"/>
        <w:adjustRightInd w:val="0"/>
        <w:jc w:val="center"/>
        <w:rPr>
          <w:rFonts w:asciiTheme="minorHAnsi" w:hAnsiTheme="minorHAnsi" w:cstheme="minorHAnsi"/>
        </w:rPr>
      </w:pPr>
      <w:r w:rsidRPr="00FC5504">
        <w:rPr>
          <w:rFonts w:asciiTheme="minorHAnsi" w:hAnsiTheme="minorHAnsi" w:cstheme="minorHAnsi"/>
        </w:rPr>
        <w:t>s pooblastilom za unovčenje</w:t>
      </w:r>
    </w:p>
    <w:p w14:paraId="5AE80E70" w14:textId="77777777" w:rsidR="00090EDB" w:rsidRPr="00FC5504" w:rsidRDefault="00090EDB" w:rsidP="00090EDB">
      <w:pPr>
        <w:autoSpaceDE w:val="0"/>
        <w:autoSpaceDN w:val="0"/>
        <w:adjustRightInd w:val="0"/>
        <w:jc w:val="center"/>
        <w:rPr>
          <w:rFonts w:asciiTheme="minorHAnsi" w:hAnsiTheme="minorHAnsi" w:cstheme="minorHAnsi"/>
        </w:rPr>
      </w:pPr>
    </w:p>
    <w:p w14:paraId="137EB83B" w14:textId="77777777" w:rsidR="00090EDB" w:rsidRPr="00FC5504" w:rsidRDefault="00090EDB" w:rsidP="00090EDB">
      <w:pPr>
        <w:autoSpaceDE w:val="0"/>
        <w:autoSpaceDN w:val="0"/>
        <w:adjustRightInd w:val="0"/>
        <w:rPr>
          <w:rFonts w:asciiTheme="minorHAnsi" w:hAnsiTheme="minorHAnsi" w:cstheme="minorHAnsi"/>
        </w:rPr>
      </w:pPr>
      <w:r w:rsidRPr="00FC5504">
        <w:rPr>
          <w:rFonts w:asciiTheme="minorHAnsi" w:hAnsiTheme="minorHAnsi" w:cstheme="minorHAnsi"/>
        </w:rPr>
        <w:t xml:space="preserve">Izvajalec:  </w:t>
      </w:r>
      <w:sdt>
        <w:sdtPr>
          <w:rPr>
            <w:rFonts w:asciiTheme="minorHAnsi" w:hAnsiTheme="minorHAnsi" w:cstheme="minorHAnsi"/>
          </w:rPr>
          <w:id w:val="-2068870242"/>
          <w:placeholder>
            <w:docPart w:val="85D06A8EB82347C9B3BE5B785723B645"/>
          </w:placeholder>
          <w:showingPlcHdr/>
        </w:sdtPr>
        <w:sdtContent>
          <w:r w:rsidRPr="00FC5504">
            <w:rPr>
              <w:rStyle w:val="Besedilooznabemesta"/>
              <w:rFonts w:asciiTheme="minorHAnsi" w:eastAsia="MS ??" w:hAnsiTheme="minorHAnsi" w:cstheme="minorHAnsi"/>
            </w:rPr>
            <w:t>Kliknite ali tapnite tukaj, če želite vnesti besedilo.</w:t>
          </w:r>
        </w:sdtContent>
      </w:sdt>
    </w:p>
    <w:p w14:paraId="7F6E653B" w14:textId="77777777" w:rsidR="00090EDB" w:rsidRPr="00FC5504" w:rsidRDefault="00090EDB" w:rsidP="00090EDB">
      <w:pPr>
        <w:autoSpaceDE w:val="0"/>
        <w:autoSpaceDN w:val="0"/>
        <w:adjustRightInd w:val="0"/>
        <w:rPr>
          <w:rFonts w:asciiTheme="minorHAnsi" w:hAnsiTheme="minorHAnsi" w:cstheme="minorHAnsi"/>
        </w:rPr>
      </w:pPr>
    </w:p>
    <w:p w14:paraId="123D0D04" w14:textId="7C441410" w:rsidR="00090EDB" w:rsidRPr="00FC5504" w:rsidRDefault="007C00FC" w:rsidP="007C00FC">
      <w:pPr>
        <w:jc w:val="both"/>
        <w:rPr>
          <w:rFonts w:asciiTheme="minorHAnsi" w:hAnsiTheme="minorHAnsi" w:cstheme="minorHAnsi"/>
        </w:rPr>
      </w:pPr>
      <w:r w:rsidRPr="007C00FC">
        <w:rPr>
          <w:rFonts w:asciiTheme="minorHAnsi" w:hAnsiTheme="minorHAnsi" w:cstheme="minorHAnsi"/>
        </w:rPr>
        <w:t>Naročniku, Javnemu podjetju VODOVOD SISTEMA B d.o.o., Trg zmage 5, 9000 Murska Sobota, za zavarovanje dobre izvedbe pogodbenih obveznosti po javnem naročilu »</w:t>
      </w:r>
      <w:bookmarkStart w:id="37" w:name="_Hlk234493355"/>
      <w:r w:rsidRPr="007C00FC">
        <w:rPr>
          <w:rFonts w:asciiTheme="minorHAnsi" w:hAnsiTheme="minorHAnsi" w:cstheme="minorHAnsi"/>
        </w:rPr>
        <w:t>IZVAJANJE ANALIZ PITNE VODE</w:t>
      </w:r>
      <w:bookmarkEnd w:id="37"/>
      <w:r w:rsidRPr="007C00FC">
        <w:rPr>
          <w:rFonts w:asciiTheme="minorHAnsi" w:hAnsiTheme="minorHAnsi" w:cstheme="minorHAnsi"/>
        </w:rPr>
        <w:t>«, izročamo dve (2) podpisani bianco menici in to menično izjavo s pooblastilom za izpolnitev in unovčenje menic. Bianco menici sta neprenosljivi, unovčljivi na prvi poziv, brez protesta in podpisani s strani pooblaščene osebe</w:t>
      </w:r>
      <w:r w:rsidR="00FA3848">
        <w:rPr>
          <w:rFonts w:asciiTheme="minorHAnsi" w:hAnsiTheme="minorHAnsi" w:cstheme="minorHAnsi"/>
        </w:rPr>
        <w:t>.</w:t>
      </w:r>
    </w:p>
    <w:p w14:paraId="4B291D4E" w14:textId="77777777" w:rsidR="00090EDB" w:rsidRPr="00FC5504" w:rsidRDefault="00090EDB" w:rsidP="00090EDB">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090EDB" w:rsidRPr="00FC5504" w14:paraId="16FB6322" w14:textId="77777777" w:rsidTr="00932822">
        <w:sdt>
          <w:sdtPr>
            <w:rPr>
              <w:rFonts w:asciiTheme="minorHAnsi" w:hAnsiTheme="minorHAnsi" w:cstheme="minorHAnsi"/>
            </w:rPr>
            <w:id w:val="-1942283166"/>
            <w:placeholder>
              <w:docPart w:val="3DCEAA6B4E894C00A9245C6C3E00F244"/>
            </w:placeholder>
            <w:showingPlcHdr/>
            <w:text/>
          </w:sdtPr>
          <w:sdtContent>
            <w:tc>
              <w:tcPr>
                <w:tcW w:w="4786" w:type="dxa"/>
              </w:tcPr>
              <w:p w14:paraId="035624CA" w14:textId="77777777" w:rsidR="00090EDB" w:rsidRPr="00FC5504" w:rsidRDefault="00090EDB" w:rsidP="007C00FC">
                <w:pPr>
                  <w:autoSpaceDE w:val="0"/>
                  <w:autoSpaceDN w:val="0"/>
                  <w:adjustRightInd w:val="0"/>
                  <w:jc w:val="center"/>
                  <w:rPr>
                    <w:rFonts w:asciiTheme="minorHAnsi" w:hAnsiTheme="minorHAnsi" w:cstheme="minorHAnsi"/>
                  </w:rPr>
                </w:pPr>
                <w:r w:rsidRPr="00FC5504">
                  <w:rPr>
                    <w:rStyle w:val="Besedilooznabemesta"/>
                    <w:rFonts w:asciiTheme="minorHAnsi" w:hAnsiTheme="minorHAnsi" w:cstheme="minorHAnsi"/>
                  </w:rPr>
                  <w:t>Kliknite ali tapnite tukaj, če želite vnesti besedilo.</w:t>
                </w:r>
              </w:p>
            </w:tc>
          </w:sdtContent>
        </w:sdt>
        <w:tc>
          <w:tcPr>
            <w:tcW w:w="709" w:type="dxa"/>
          </w:tcPr>
          <w:p w14:paraId="1ACDF8A1" w14:textId="77777777" w:rsidR="00090EDB" w:rsidRPr="00FC5504" w:rsidRDefault="00090EDB" w:rsidP="007C00FC">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3DCEAA6B4E894C00A9245C6C3E00F244"/>
            </w:placeholder>
            <w:showingPlcHdr/>
            <w:text/>
          </w:sdtPr>
          <w:sdtContent>
            <w:tc>
              <w:tcPr>
                <w:tcW w:w="4111" w:type="dxa"/>
              </w:tcPr>
              <w:p w14:paraId="6AC80882" w14:textId="77777777" w:rsidR="00090EDB" w:rsidRPr="00FC5504" w:rsidRDefault="00090EDB" w:rsidP="007C00FC">
                <w:pPr>
                  <w:autoSpaceDE w:val="0"/>
                  <w:autoSpaceDN w:val="0"/>
                  <w:adjustRightInd w:val="0"/>
                  <w:jc w:val="center"/>
                  <w:rPr>
                    <w:rFonts w:asciiTheme="minorHAnsi" w:hAnsiTheme="minorHAnsi" w:cstheme="minorHAnsi"/>
                  </w:rPr>
                </w:pPr>
                <w:r w:rsidRPr="00FC5504">
                  <w:rPr>
                    <w:rStyle w:val="Besedilooznabemesta"/>
                    <w:rFonts w:asciiTheme="minorHAnsi" w:hAnsiTheme="minorHAnsi" w:cstheme="minorHAnsi"/>
                  </w:rPr>
                  <w:t>Kliknite ali tapnite tukaj, če želite vnesti besedilo.</w:t>
                </w:r>
              </w:p>
            </w:tc>
          </w:sdtContent>
        </w:sdt>
      </w:tr>
      <w:tr w:rsidR="00090EDB" w:rsidRPr="00FC5504" w14:paraId="661AB03A" w14:textId="77777777" w:rsidTr="00932822">
        <w:tc>
          <w:tcPr>
            <w:tcW w:w="4786" w:type="dxa"/>
          </w:tcPr>
          <w:p w14:paraId="4516C53A" w14:textId="77777777" w:rsidR="00090EDB" w:rsidRPr="00FC5504" w:rsidRDefault="00090EDB" w:rsidP="007C00FC">
            <w:pPr>
              <w:autoSpaceDE w:val="0"/>
              <w:autoSpaceDN w:val="0"/>
              <w:adjustRightInd w:val="0"/>
              <w:jc w:val="center"/>
              <w:rPr>
                <w:rFonts w:asciiTheme="minorHAnsi" w:hAnsiTheme="minorHAnsi" w:cstheme="minorHAnsi"/>
                <w:i/>
                <w:iCs/>
                <w:sz w:val="20"/>
                <w:szCs w:val="20"/>
              </w:rPr>
            </w:pPr>
            <w:r w:rsidRPr="00FC5504">
              <w:rPr>
                <w:rFonts w:asciiTheme="minorHAnsi" w:hAnsiTheme="minorHAnsi" w:cstheme="minorHAnsi"/>
                <w:i/>
                <w:iCs/>
                <w:sz w:val="20"/>
                <w:szCs w:val="20"/>
              </w:rPr>
              <w:t>(ime in priimek pooblaščene osebe)</w:t>
            </w:r>
          </w:p>
        </w:tc>
        <w:tc>
          <w:tcPr>
            <w:tcW w:w="709" w:type="dxa"/>
          </w:tcPr>
          <w:p w14:paraId="15990C8D" w14:textId="77777777" w:rsidR="00090EDB" w:rsidRPr="00FC5504" w:rsidRDefault="00090EDB" w:rsidP="007C00FC">
            <w:pPr>
              <w:autoSpaceDE w:val="0"/>
              <w:autoSpaceDN w:val="0"/>
              <w:adjustRightInd w:val="0"/>
              <w:jc w:val="center"/>
              <w:rPr>
                <w:rFonts w:asciiTheme="minorHAnsi" w:hAnsiTheme="minorHAnsi" w:cstheme="minorHAnsi"/>
                <w:i/>
                <w:iCs/>
              </w:rPr>
            </w:pPr>
          </w:p>
        </w:tc>
        <w:tc>
          <w:tcPr>
            <w:tcW w:w="4111" w:type="dxa"/>
          </w:tcPr>
          <w:p w14:paraId="2B8345D4" w14:textId="77777777" w:rsidR="00090EDB" w:rsidRPr="00FC5504" w:rsidRDefault="00090EDB" w:rsidP="007C00FC">
            <w:pPr>
              <w:autoSpaceDE w:val="0"/>
              <w:autoSpaceDN w:val="0"/>
              <w:adjustRightInd w:val="0"/>
              <w:jc w:val="center"/>
              <w:rPr>
                <w:rFonts w:asciiTheme="minorHAnsi" w:hAnsiTheme="minorHAnsi" w:cstheme="minorHAnsi"/>
                <w:i/>
                <w:iCs/>
                <w:sz w:val="20"/>
                <w:szCs w:val="20"/>
              </w:rPr>
            </w:pPr>
            <w:r w:rsidRPr="00FC5504">
              <w:rPr>
                <w:rFonts w:asciiTheme="minorHAnsi" w:hAnsiTheme="minorHAnsi" w:cstheme="minorHAnsi"/>
                <w:i/>
                <w:iCs/>
                <w:sz w:val="20"/>
                <w:szCs w:val="20"/>
              </w:rPr>
              <w:t>(funkcija)</w:t>
            </w:r>
          </w:p>
        </w:tc>
      </w:tr>
      <w:tr w:rsidR="00090EDB" w:rsidRPr="00FC5504" w14:paraId="4AE33256" w14:textId="77777777" w:rsidTr="00932822">
        <w:tc>
          <w:tcPr>
            <w:tcW w:w="4786" w:type="dxa"/>
          </w:tcPr>
          <w:p w14:paraId="28E79596" w14:textId="77777777" w:rsidR="00090EDB" w:rsidRPr="00FC5504" w:rsidRDefault="00090EDB" w:rsidP="00932822">
            <w:pPr>
              <w:autoSpaceDE w:val="0"/>
              <w:autoSpaceDN w:val="0"/>
              <w:adjustRightInd w:val="0"/>
              <w:rPr>
                <w:rFonts w:asciiTheme="minorHAnsi" w:hAnsiTheme="minorHAnsi" w:cstheme="minorHAnsi"/>
              </w:rPr>
            </w:pPr>
          </w:p>
        </w:tc>
        <w:tc>
          <w:tcPr>
            <w:tcW w:w="709" w:type="dxa"/>
          </w:tcPr>
          <w:p w14:paraId="57626046" w14:textId="77777777" w:rsidR="00090EDB" w:rsidRPr="00FC5504" w:rsidRDefault="00090EDB" w:rsidP="00932822">
            <w:pPr>
              <w:autoSpaceDE w:val="0"/>
              <w:autoSpaceDN w:val="0"/>
              <w:adjustRightInd w:val="0"/>
              <w:rPr>
                <w:rFonts w:asciiTheme="minorHAnsi" w:hAnsiTheme="minorHAnsi" w:cstheme="minorHAnsi"/>
              </w:rPr>
            </w:pPr>
          </w:p>
        </w:tc>
        <w:tc>
          <w:tcPr>
            <w:tcW w:w="4111" w:type="dxa"/>
          </w:tcPr>
          <w:p w14:paraId="741453E3" w14:textId="77777777" w:rsidR="00090EDB" w:rsidRPr="00FC5504" w:rsidRDefault="00090EDB" w:rsidP="00932822">
            <w:pPr>
              <w:autoSpaceDE w:val="0"/>
              <w:autoSpaceDN w:val="0"/>
              <w:adjustRightInd w:val="0"/>
              <w:rPr>
                <w:rFonts w:asciiTheme="minorHAnsi" w:hAnsiTheme="minorHAnsi" w:cstheme="minorHAnsi"/>
              </w:rPr>
            </w:pPr>
          </w:p>
        </w:tc>
      </w:tr>
      <w:tr w:rsidR="00090EDB" w:rsidRPr="00FC5504" w14:paraId="4B27A225" w14:textId="77777777" w:rsidTr="00932822">
        <w:tc>
          <w:tcPr>
            <w:tcW w:w="4786" w:type="dxa"/>
            <w:tcBorders>
              <w:bottom w:val="single" w:sz="4" w:space="0" w:color="auto"/>
            </w:tcBorders>
          </w:tcPr>
          <w:p w14:paraId="090EE549" w14:textId="77777777" w:rsidR="00090EDB" w:rsidRPr="00FC5504" w:rsidRDefault="00090EDB" w:rsidP="00932822">
            <w:pPr>
              <w:autoSpaceDE w:val="0"/>
              <w:autoSpaceDN w:val="0"/>
              <w:adjustRightInd w:val="0"/>
              <w:rPr>
                <w:rFonts w:asciiTheme="minorHAnsi" w:hAnsiTheme="minorHAnsi" w:cstheme="minorHAnsi"/>
              </w:rPr>
            </w:pPr>
          </w:p>
        </w:tc>
        <w:tc>
          <w:tcPr>
            <w:tcW w:w="709" w:type="dxa"/>
          </w:tcPr>
          <w:p w14:paraId="1B7EE568" w14:textId="77777777" w:rsidR="00090EDB" w:rsidRPr="00FC5504" w:rsidRDefault="00090EDB" w:rsidP="00932822">
            <w:pPr>
              <w:autoSpaceDE w:val="0"/>
              <w:autoSpaceDN w:val="0"/>
              <w:adjustRightInd w:val="0"/>
              <w:rPr>
                <w:rFonts w:asciiTheme="minorHAnsi" w:hAnsiTheme="minorHAnsi" w:cstheme="minorHAnsi"/>
              </w:rPr>
            </w:pPr>
          </w:p>
        </w:tc>
        <w:tc>
          <w:tcPr>
            <w:tcW w:w="4111" w:type="dxa"/>
          </w:tcPr>
          <w:p w14:paraId="6E338FFC" w14:textId="77777777" w:rsidR="00090EDB" w:rsidRPr="00FC5504" w:rsidRDefault="00090EDB" w:rsidP="00932822">
            <w:pPr>
              <w:autoSpaceDE w:val="0"/>
              <w:autoSpaceDN w:val="0"/>
              <w:adjustRightInd w:val="0"/>
              <w:rPr>
                <w:rFonts w:asciiTheme="minorHAnsi" w:hAnsiTheme="minorHAnsi" w:cstheme="minorHAnsi"/>
              </w:rPr>
            </w:pPr>
          </w:p>
        </w:tc>
      </w:tr>
      <w:tr w:rsidR="00090EDB" w:rsidRPr="00FC5504" w14:paraId="0F8066FA" w14:textId="77777777" w:rsidTr="00932822">
        <w:tc>
          <w:tcPr>
            <w:tcW w:w="4786" w:type="dxa"/>
            <w:tcBorders>
              <w:top w:val="single" w:sz="4" w:space="0" w:color="auto"/>
            </w:tcBorders>
          </w:tcPr>
          <w:p w14:paraId="4A8438FC" w14:textId="77777777" w:rsidR="00090EDB" w:rsidRPr="00FC5504" w:rsidRDefault="00090EDB" w:rsidP="00932822">
            <w:pPr>
              <w:autoSpaceDE w:val="0"/>
              <w:autoSpaceDN w:val="0"/>
              <w:adjustRightInd w:val="0"/>
              <w:jc w:val="center"/>
              <w:rPr>
                <w:rFonts w:asciiTheme="minorHAnsi" w:hAnsiTheme="minorHAnsi" w:cstheme="minorHAnsi"/>
                <w:i/>
                <w:iCs/>
                <w:sz w:val="20"/>
                <w:szCs w:val="20"/>
              </w:rPr>
            </w:pPr>
            <w:r w:rsidRPr="00FC5504">
              <w:rPr>
                <w:rFonts w:asciiTheme="minorHAnsi" w:hAnsiTheme="minorHAnsi" w:cstheme="minorHAnsi"/>
                <w:i/>
                <w:iCs/>
                <w:sz w:val="20"/>
                <w:szCs w:val="20"/>
              </w:rPr>
              <w:t>(podpis)</w:t>
            </w:r>
          </w:p>
        </w:tc>
        <w:tc>
          <w:tcPr>
            <w:tcW w:w="709" w:type="dxa"/>
          </w:tcPr>
          <w:p w14:paraId="4D8B09B1" w14:textId="77777777" w:rsidR="00090EDB" w:rsidRPr="00FC5504" w:rsidRDefault="00090EDB" w:rsidP="00932822">
            <w:pPr>
              <w:autoSpaceDE w:val="0"/>
              <w:autoSpaceDN w:val="0"/>
              <w:adjustRightInd w:val="0"/>
              <w:rPr>
                <w:rFonts w:asciiTheme="minorHAnsi" w:hAnsiTheme="minorHAnsi" w:cstheme="minorHAnsi"/>
              </w:rPr>
            </w:pPr>
          </w:p>
        </w:tc>
        <w:tc>
          <w:tcPr>
            <w:tcW w:w="4111" w:type="dxa"/>
          </w:tcPr>
          <w:p w14:paraId="69FFA596" w14:textId="77777777" w:rsidR="00090EDB" w:rsidRPr="00FC5504" w:rsidRDefault="00090EDB" w:rsidP="00932822">
            <w:pPr>
              <w:autoSpaceDE w:val="0"/>
              <w:autoSpaceDN w:val="0"/>
              <w:adjustRightInd w:val="0"/>
              <w:rPr>
                <w:rFonts w:asciiTheme="minorHAnsi" w:hAnsiTheme="minorHAnsi" w:cstheme="minorHAnsi"/>
              </w:rPr>
            </w:pPr>
          </w:p>
        </w:tc>
      </w:tr>
    </w:tbl>
    <w:p w14:paraId="4BFB457C" w14:textId="77777777" w:rsidR="00090EDB" w:rsidRPr="00FC5504" w:rsidRDefault="00090EDB" w:rsidP="00090EDB">
      <w:pPr>
        <w:autoSpaceDE w:val="0"/>
        <w:autoSpaceDN w:val="0"/>
        <w:adjustRightInd w:val="0"/>
        <w:rPr>
          <w:rFonts w:asciiTheme="minorHAnsi" w:hAnsiTheme="minorHAnsi" w:cstheme="minorHAnsi"/>
        </w:rPr>
      </w:pPr>
    </w:p>
    <w:p w14:paraId="01A57686" w14:textId="6D448CEB" w:rsidR="00090EDB" w:rsidRPr="00FC5504" w:rsidRDefault="00090EDB" w:rsidP="00090EDB">
      <w:pPr>
        <w:jc w:val="both"/>
        <w:rPr>
          <w:rFonts w:asciiTheme="minorHAnsi" w:hAnsiTheme="minorHAnsi" w:cstheme="minorHAnsi"/>
        </w:rPr>
      </w:pPr>
      <w:r w:rsidRPr="00FC5504">
        <w:rPr>
          <w:rFonts w:asciiTheme="minorHAnsi" w:hAnsiTheme="minorHAnsi" w:cstheme="minorHAnsi"/>
        </w:rPr>
        <w:t>Naročnika,</w:t>
      </w:r>
      <w:r>
        <w:rPr>
          <w:rFonts w:asciiTheme="minorHAnsi" w:hAnsiTheme="minorHAnsi" w:cstheme="minorHAnsi"/>
        </w:rPr>
        <w:t xml:space="preserve"> </w:t>
      </w:r>
      <w:r w:rsidRPr="00B32B98">
        <w:rPr>
          <w:rFonts w:asciiTheme="minorHAnsi" w:hAnsiTheme="minorHAnsi" w:cstheme="minorHAnsi"/>
        </w:rPr>
        <w:t xml:space="preserve">Javno podjetje VODOVOD SISTEMA B d.o.o., </w:t>
      </w:r>
      <w:r w:rsidR="0080362D">
        <w:rPr>
          <w:rFonts w:asciiTheme="minorHAnsi" w:hAnsiTheme="minorHAnsi" w:cstheme="minorHAnsi"/>
        </w:rPr>
        <w:t>Trg zmage 5</w:t>
      </w:r>
      <w:r w:rsidRPr="00B32B98">
        <w:rPr>
          <w:rFonts w:asciiTheme="minorHAnsi" w:hAnsiTheme="minorHAnsi" w:cstheme="minorHAnsi"/>
        </w:rPr>
        <w:t>, 9000 Murska Sobota</w:t>
      </w:r>
      <w:r w:rsidRPr="00FC5504">
        <w:rPr>
          <w:rFonts w:asciiTheme="minorHAnsi" w:hAnsiTheme="minorHAnsi" w:cstheme="minorHAnsi"/>
        </w:rPr>
        <w:t>, nepreklicno</w:t>
      </w:r>
      <w:r w:rsidR="007C00FC">
        <w:rPr>
          <w:rFonts w:asciiTheme="minorHAnsi" w:hAnsiTheme="minorHAnsi" w:cstheme="minorHAnsi"/>
        </w:rPr>
        <w:t xml:space="preserve"> in brezpogojno</w:t>
      </w:r>
      <w:r w:rsidRPr="00FC5504">
        <w:rPr>
          <w:rFonts w:asciiTheme="minorHAnsi" w:hAnsiTheme="minorHAnsi" w:cstheme="minorHAnsi"/>
        </w:rPr>
        <w:t xml:space="preserve"> pooblaščamo, da izpolni t</w:t>
      </w:r>
      <w:r w:rsidR="00FA3848">
        <w:rPr>
          <w:rFonts w:asciiTheme="minorHAnsi" w:hAnsiTheme="minorHAnsi" w:cstheme="minorHAnsi"/>
        </w:rPr>
        <w:t>i</w:t>
      </w:r>
      <w:r w:rsidRPr="00FC5504">
        <w:rPr>
          <w:rFonts w:asciiTheme="minorHAnsi" w:hAnsiTheme="minorHAnsi" w:cstheme="minorHAnsi"/>
        </w:rPr>
        <w:t xml:space="preserve"> bianco menic</w:t>
      </w:r>
      <w:r w:rsidR="00FA3848">
        <w:rPr>
          <w:rFonts w:asciiTheme="minorHAnsi" w:hAnsiTheme="minorHAnsi" w:cstheme="minorHAnsi"/>
        </w:rPr>
        <w:t>i</w:t>
      </w:r>
      <w:r w:rsidRPr="00FC5504">
        <w:rPr>
          <w:rFonts w:asciiTheme="minorHAnsi" w:hAnsiTheme="minorHAnsi" w:cstheme="minorHAnsi"/>
        </w:rPr>
        <w:t xml:space="preserve"> v znesku  </w:t>
      </w:r>
      <w:sdt>
        <w:sdtPr>
          <w:rPr>
            <w:rFonts w:asciiTheme="minorHAnsi" w:hAnsiTheme="minorHAnsi" w:cstheme="minorHAnsi"/>
          </w:rPr>
          <w:id w:val="-1489705643"/>
          <w:placeholder>
            <w:docPart w:val="A72D9F501C49422DAA49FDD63A8571FB"/>
          </w:placeholder>
          <w:showingPlcHdr/>
          <w:text/>
        </w:sdtPr>
        <w:sdtContent>
          <w:r w:rsidRPr="00FC5504">
            <w:rPr>
              <w:rStyle w:val="Besedilooznabemesta"/>
              <w:rFonts w:asciiTheme="minorHAnsi" w:eastAsiaTheme="majorEastAsia" w:hAnsiTheme="minorHAnsi" w:cstheme="minorHAnsi"/>
            </w:rPr>
            <w:t>Kliknite ali tapnite tukaj, če želite vnesti besedilo.</w:t>
          </w:r>
        </w:sdtContent>
      </w:sdt>
      <w:r w:rsidRPr="00FC5504">
        <w:rPr>
          <w:rFonts w:asciiTheme="minorHAnsi" w:hAnsiTheme="minorHAnsi" w:cstheme="minorHAnsi"/>
        </w:rPr>
        <w:t xml:space="preserve"> </w:t>
      </w:r>
      <w:r w:rsidR="007C00FC">
        <w:rPr>
          <w:rFonts w:asciiTheme="minorHAnsi" w:hAnsiTheme="minorHAnsi" w:cstheme="minorHAnsi"/>
        </w:rPr>
        <w:t xml:space="preserve">EUR, </w:t>
      </w:r>
      <w:r w:rsidR="007C00FC" w:rsidRPr="007C00FC">
        <w:rPr>
          <w:rFonts w:asciiTheme="minorHAnsi" w:hAnsiTheme="minorHAnsi" w:cstheme="minorHAnsi"/>
        </w:rPr>
        <w:t>kar predstavlja 10% pogodbene vrednosti z DDV</w:t>
      </w:r>
      <w:r w:rsidRPr="00FC5504">
        <w:rPr>
          <w:rFonts w:asciiTheme="minorHAnsi" w:hAnsiTheme="minorHAnsi" w:cstheme="minorHAnsi"/>
        </w:rPr>
        <w:t xml:space="preserve"> in jo unovči v primeru:</w:t>
      </w:r>
    </w:p>
    <w:p w14:paraId="136C3ED4" w14:textId="7A32448B" w:rsidR="007C00FC" w:rsidRPr="007C00FC" w:rsidRDefault="007C00FC" w:rsidP="007C00FC">
      <w:pPr>
        <w:pStyle w:val="Odstavekseznama"/>
        <w:numPr>
          <w:ilvl w:val="1"/>
          <w:numId w:val="53"/>
        </w:numPr>
        <w:autoSpaceDE w:val="0"/>
        <w:autoSpaceDN w:val="0"/>
        <w:adjustRightInd w:val="0"/>
        <w:ind w:left="709" w:hanging="283"/>
        <w:jc w:val="both"/>
        <w:rPr>
          <w:rFonts w:asciiTheme="minorHAnsi" w:hAnsiTheme="minorHAnsi" w:cstheme="minorHAnsi"/>
        </w:rPr>
      </w:pPr>
      <w:r w:rsidRPr="007C00FC">
        <w:rPr>
          <w:rFonts w:asciiTheme="minorHAnsi" w:hAnsiTheme="minorHAnsi" w:cstheme="minorHAnsi"/>
        </w:rPr>
        <w:t xml:space="preserve">če izvajalec ne izpolni, nepravilno izpolni ali prepozno izpolni svojih pogodbenih obveznosti iz Pogodbe o izvedbi storitve št. </w:t>
      </w:r>
      <w:r w:rsidR="00BE32F7">
        <w:rPr>
          <w:rFonts w:asciiTheme="minorHAnsi" w:hAnsiTheme="minorHAnsi" w:cstheme="minorHAnsi"/>
        </w:rPr>
        <w:t>JR000009/2026</w:t>
      </w:r>
      <w:r w:rsidRPr="007C00FC">
        <w:rPr>
          <w:rFonts w:asciiTheme="minorHAnsi" w:hAnsiTheme="minorHAnsi" w:cstheme="minorHAnsi"/>
        </w:rPr>
        <w:t>;</w:t>
      </w:r>
    </w:p>
    <w:p w14:paraId="4E2EDB58" w14:textId="3BCA48C0" w:rsidR="00BE32F7" w:rsidRPr="00BE32F7" w:rsidRDefault="007C00FC" w:rsidP="00BE32F7">
      <w:pPr>
        <w:pStyle w:val="Odstavekseznama"/>
        <w:numPr>
          <w:ilvl w:val="1"/>
          <w:numId w:val="53"/>
        </w:numPr>
        <w:autoSpaceDE w:val="0"/>
        <w:autoSpaceDN w:val="0"/>
        <w:adjustRightInd w:val="0"/>
        <w:ind w:left="709" w:hanging="283"/>
        <w:jc w:val="both"/>
        <w:rPr>
          <w:rFonts w:asciiTheme="minorHAnsi" w:hAnsiTheme="minorHAnsi" w:cstheme="minorHAnsi"/>
        </w:rPr>
      </w:pPr>
      <w:r w:rsidRPr="007C00FC">
        <w:rPr>
          <w:rFonts w:asciiTheme="minorHAnsi" w:hAnsiTheme="minorHAnsi" w:cstheme="minorHAnsi"/>
        </w:rPr>
        <w:t>če naročnik odstopi od pogodbe oziroma razdre pogodbo zaradi kršitev pogodbenih obveznosti na strani izvajalca.</w:t>
      </w:r>
    </w:p>
    <w:p w14:paraId="1A27F528" w14:textId="77777777" w:rsidR="00090EDB" w:rsidRPr="00FC5504" w:rsidRDefault="00090EDB" w:rsidP="00090EDB">
      <w:pPr>
        <w:autoSpaceDE w:val="0"/>
        <w:autoSpaceDN w:val="0"/>
        <w:adjustRightInd w:val="0"/>
        <w:jc w:val="both"/>
        <w:rPr>
          <w:rFonts w:asciiTheme="minorHAnsi" w:hAnsiTheme="minorHAnsi" w:cstheme="minorHAnsi"/>
        </w:rPr>
      </w:pPr>
    </w:p>
    <w:p w14:paraId="2D42A6DA" w14:textId="4E3E9CB5" w:rsidR="007C00FC" w:rsidRDefault="007C00FC" w:rsidP="00090EDB">
      <w:pPr>
        <w:autoSpaceDE w:val="0"/>
        <w:autoSpaceDN w:val="0"/>
        <w:adjustRightInd w:val="0"/>
        <w:jc w:val="both"/>
        <w:rPr>
          <w:rFonts w:asciiTheme="minorHAnsi" w:hAnsiTheme="minorHAnsi" w:cstheme="minorHAnsi"/>
        </w:rPr>
      </w:pPr>
      <w:r w:rsidRPr="007C00FC">
        <w:rPr>
          <w:rFonts w:asciiTheme="minorHAnsi" w:hAnsiTheme="minorHAnsi" w:cstheme="minorHAnsi"/>
        </w:rPr>
        <w:t>Naročnik je pooblaščen, da v bianco menico vpiše vse manjkajoče sestavine menice, vključno z menično vsoto, datumom dospelosti, krajem in drugimi potrebnimi podatki, ter jo predloži v plačilo</w:t>
      </w:r>
      <w:r w:rsidR="00CE6539">
        <w:rPr>
          <w:rFonts w:asciiTheme="minorHAnsi" w:hAnsiTheme="minorHAnsi" w:cstheme="minorHAnsi"/>
        </w:rPr>
        <w:t xml:space="preserve"> </w:t>
      </w:r>
      <w:r w:rsidR="00CE6539" w:rsidRPr="00CE6539">
        <w:rPr>
          <w:rFonts w:asciiTheme="minorHAnsi" w:hAnsiTheme="minorHAnsi" w:cstheme="minorHAnsi"/>
        </w:rPr>
        <w:t>oziroma uporabi za izterjavo menične vsote</w:t>
      </w:r>
      <w:r w:rsidR="00CE6539">
        <w:rPr>
          <w:rFonts w:asciiTheme="minorHAnsi" w:hAnsiTheme="minorHAnsi" w:cstheme="minorHAnsi"/>
        </w:rPr>
        <w:t>.</w:t>
      </w:r>
    </w:p>
    <w:p w14:paraId="50B4316C" w14:textId="77777777" w:rsidR="007C00FC" w:rsidRDefault="007C00FC" w:rsidP="00090EDB">
      <w:pPr>
        <w:autoSpaceDE w:val="0"/>
        <w:autoSpaceDN w:val="0"/>
        <w:adjustRightInd w:val="0"/>
        <w:jc w:val="both"/>
        <w:rPr>
          <w:rFonts w:asciiTheme="minorHAnsi" w:hAnsiTheme="minorHAnsi" w:cstheme="minorHAnsi"/>
        </w:rPr>
      </w:pPr>
    </w:p>
    <w:p w14:paraId="09F4AF1D" w14:textId="7107BB95" w:rsidR="00090EDB" w:rsidRPr="00FC5504" w:rsidRDefault="00090EDB" w:rsidP="00090EDB">
      <w:pPr>
        <w:autoSpaceDE w:val="0"/>
        <w:autoSpaceDN w:val="0"/>
        <w:adjustRightInd w:val="0"/>
        <w:jc w:val="both"/>
        <w:rPr>
          <w:rFonts w:asciiTheme="minorHAnsi" w:hAnsiTheme="minorHAnsi" w:cstheme="minorHAnsi"/>
        </w:rPr>
      </w:pPr>
      <w:r w:rsidRPr="00FC5504">
        <w:rPr>
          <w:rFonts w:asciiTheme="minorHAnsi" w:hAnsiTheme="minorHAnsi" w:cstheme="minorHAnsi"/>
        </w:rPr>
        <w:t xml:space="preserve">Menica je plačljiva pri banki: </w:t>
      </w:r>
      <w:sdt>
        <w:sdtPr>
          <w:rPr>
            <w:rFonts w:asciiTheme="minorHAnsi" w:hAnsiTheme="minorHAnsi" w:cstheme="minorHAnsi"/>
          </w:rPr>
          <w:id w:val="-1183662345"/>
          <w:placeholder>
            <w:docPart w:val="3DCEAA6B4E894C00A9245C6C3E00F244"/>
          </w:placeholder>
          <w:showingPlcHdr/>
          <w:text/>
        </w:sdtPr>
        <w:sdtContent>
          <w:r w:rsidRPr="00FC5504">
            <w:rPr>
              <w:rStyle w:val="Besedilooznabemesta"/>
              <w:rFonts w:asciiTheme="minorHAnsi" w:hAnsiTheme="minorHAnsi" w:cstheme="minorHAnsi"/>
            </w:rPr>
            <w:t>Kliknite ali tapnite tukaj, če želite vnesti besedilo.</w:t>
          </w:r>
        </w:sdtContent>
      </w:sdt>
    </w:p>
    <w:p w14:paraId="0AEEAC20" w14:textId="77777777" w:rsidR="00090EDB" w:rsidRPr="00FC5504" w:rsidRDefault="00090EDB" w:rsidP="00090EDB">
      <w:pPr>
        <w:autoSpaceDE w:val="0"/>
        <w:autoSpaceDN w:val="0"/>
        <w:adjustRightInd w:val="0"/>
        <w:jc w:val="both"/>
        <w:rPr>
          <w:rFonts w:asciiTheme="minorHAnsi" w:hAnsiTheme="minorHAnsi" w:cstheme="minorHAnsi"/>
        </w:rPr>
      </w:pPr>
      <w:r w:rsidRPr="00FC5504">
        <w:rPr>
          <w:rFonts w:asciiTheme="minorHAnsi" w:hAnsiTheme="minorHAnsi" w:cstheme="minorHAnsi"/>
        </w:rPr>
        <w:t xml:space="preserve">ki vodi naš TRR številka: </w:t>
      </w:r>
      <w:sdt>
        <w:sdtPr>
          <w:rPr>
            <w:rFonts w:asciiTheme="minorHAnsi" w:hAnsiTheme="minorHAnsi" w:cstheme="minorHAnsi"/>
          </w:rPr>
          <w:id w:val="1497148727"/>
          <w:placeholder>
            <w:docPart w:val="3DCEAA6B4E894C00A9245C6C3E00F244"/>
          </w:placeholder>
          <w:showingPlcHdr/>
          <w:text/>
        </w:sdtPr>
        <w:sdtContent>
          <w:r w:rsidRPr="00FC5504">
            <w:rPr>
              <w:rStyle w:val="Besedilooznabemesta"/>
              <w:rFonts w:asciiTheme="minorHAnsi" w:hAnsiTheme="minorHAnsi" w:cstheme="minorHAnsi"/>
            </w:rPr>
            <w:t>Kliknite ali tapnite tukaj, če želite vnesti besedilo.</w:t>
          </w:r>
        </w:sdtContent>
      </w:sdt>
    </w:p>
    <w:p w14:paraId="014E1122" w14:textId="77777777" w:rsidR="00090EDB" w:rsidRDefault="00090EDB" w:rsidP="00090EDB">
      <w:pPr>
        <w:autoSpaceDE w:val="0"/>
        <w:autoSpaceDN w:val="0"/>
        <w:adjustRightInd w:val="0"/>
        <w:jc w:val="both"/>
        <w:rPr>
          <w:rFonts w:asciiTheme="minorHAnsi" w:hAnsiTheme="minorHAnsi" w:cstheme="minorHAnsi"/>
        </w:rPr>
      </w:pPr>
    </w:p>
    <w:p w14:paraId="610F7462" w14:textId="5B6393F6" w:rsidR="007C00FC" w:rsidRDefault="007C00FC" w:rsidP="00090EDB">
      <w:pPr>
        <w:autoSpaceDE w:val="0"/>
        <w:autoSpaceDN w:val="0"/>
        <w:adjustRightInd w:val="0"/>
        <w:jc w:val="both"/>
        <w:rPr>
          <w:rFonts w:asciiTheme="minorHAnsi" w:hAnsiTheme="minorHAnsi" w:cstheme="minorHAnsi"/>
        </w:rPr>
      </w:pPr>
      <w:r w:rsidRPr="007C00FC">
        <w:rPr>
          <w:rFonts w:asciiTheme="minorHAnsi" w:hAnsiTheme="minorHAnsi" w:cstheme="minorHAnsi"/>
        </w:rPr>
        <w:t>Nepreklicno pooblaščamo banko oziroma katerokoli drugo banko, ki bo v času unovčenja vodila naš transakcijski račun, da unovči menico v breme sredstev na našem transakcijskem računu.</w:t>
      </w:r>
    </w:p>
    <w:p w14:paraId="50122A13" w14:textId="77777777" w:rsidR="007C00FC" w:rsidRDefault="007C00FC" w:rsidP="00090EDB">
      <w:pPr>
        <w:autoSpaceDE w:val="0"/>
        <w:autoSpaceDN w:val="0"/>
        <w:adjustRightInd w:val="0"/>
        <w:jc w:val="both"/>
        <w:rPr>
          <w:rFonts w:asciiTheme="minorHAnsi" w:hAnsiTheme="minorHAnsi" w:cstheme="minorHAnsi"/>
        </w:rPr>
      </w:pPr>
    </w:p>
    <w:p w14:paraId="6DB48224" w14:textId="08CFBC3D" w:rsidR="00090EDB" w:rsidRDefault="007C00FC" w:rsidP="00090EDB">
      <w:pPr>
        <w:autoSpaceDE w:val="0"/>
        <w:autoSpaceDN w:val="0"/>
        <w:adjustRightInd w:val="0"/>
        <w:jc w:val="both"/>
        <w:rPr>
          <w:rFonts w:asciiTheme="minorHAnsi" w:hAnsiTheme="minorHAnsi" w:cstheme="minorHAnsi"/>
        </w:rPr>
      </w:pPr>
      <w:r w:rsidRPr="007C00FC">
        <w:rPr>
          <w:rFonts w:asciiTheme="minorHAnsi" w:hAnsiTheme="minorHAnsi" w:cstheme="minorHAnsi"/>
        </w:rPr>
        <w:t>Ta menična izjava velja ves čas trajanja pogodbe in še 30 dni po poteku njene veljavnosti.</w:t>
      </w:r>
    </w:p>
    <w:p w14:paraId="4A3869D1" w14:textId="77777777" w:rsidR="00CE6539" w:rsidRDefault="00CE6539" w:rsidP="00090EDB">
      <w:pPr>
        <w:autoSpaceDE w:val="0"/>
        <w:autoSpaceDN w:val="0"/>
        <w:adjustRightInd w:val="0"/>
        <w:jc w:val="both"/>
        <w:rPr>
          <w:rFonts w:asciiTheme="minorHAnsi" w:hAnsiTheme="minorHAnsi" w:cstheme="minorHAnsi"/>
        </w:rPr>
      </w:pPr>
    </w:p>
    <w:p w14:paraId="774383BD" w14:textId="747511CA" w:rsidR="00CE6539" w:rsidRPr="00FC5504" w:rsidRDefault="00CE6539" w:rsidP="00090EDB">
      <w:pPr>
        <w:autoSpaceDE w:val="0"/>
        <w:autoSpaceDN w:val="0"/>
        <w:adjustRightInd w:val="0"/>
        <w:jc w:val="both"/>
        <w:rPr>
          <w:rFonts w:asciiTheme="minorHAnsi" w:hAnsiTheme="minorHAnsi" w:cstheme="minorHAnsi"/>
        </w:rPr>
      </w:pPr>
      <w:r w:rsidRPr="00CE6539">
        <w:rPr>
          <w:rFonts w:asciiTheme="minorHAnsi" w:hAnsiTheme="minorHAnsi" w:cstheme="minorHAnsi"/>
        </w:rPr>
        <w:t>Izrecno potrjujemo in soglašamo, da velja to pooblastilo in bianco podpisani menici tudi v primeru spremembe pooblaščenih podpisnikov izdajatelja menice.</w:t>
      </w:r>
    </w:p>
    <w:p w14:paraId="4467B9DB" w14:textId="77777777" w:rsidR="007C00FC" w:rsidRDefault="007C00FC" w:rsidP="00090EDB">
      <w:pPr>
        <w:autoSpaceDE w:val="0"/>
        <w:autoSpaceDN w:val="0"/>
        <w:adjustRightInd w:val="0"/>
        <w:jc w:val="both"/>
        <w:rPr>
          <w:rFonts w:asciiTheme="minorHAnsi" w:hAnsiTheme="minorHAnsi" w:cstheme="minorHAnsi"/>
          <w:sz w:val="20"/>
          <w:szCs w:val="20"/>
        </w:rPr>
      </w:pPr>
    </w:p>
    <w:p w14:paraId="40F19A39" w14:textId="37A957CB" w:rsidR="00090EDB" w:rsidRPr="0033515C" w:rsidRDefault="00090EDB" w:rsidP="00090EDB">
      <w:pPr>
        <w:autoSpaceDE w:val="0"/>
        <w:autoSpaceDN w:val="0"/>
        <w:adjustRightInd w:val="0"/>
        <w:jc w:val="both"/>
        <w:rPr>
          <w:rFonts w:asciiTheme="minorHAnsi" w:hAnsiTheme="minorHAnsi" w:cstheme="minorHAnsi"/>
          <w:sz w:val="20"/>
          <w:szCs w:val="20"/>
        </w:rPr>
      </w:pPr>
      <w:r w:rsidRPr="0033515C">
        <w:rPr>
          <w:rFonts w:asciiTheme="minorHAnsi" w:hAnsiTheme="minorHAnsi" w:cstheme="minorHAnsi"/>
          <w:sz w:val="20"/>
          <w:szCs w:val="20"/>
        </w:rPr>
        <w:t xml:space="preserve">Priloga: </w:t>
      </w:r>
      <w:r w:rsidR="007C00FC">
        <w:rPr>
          <w:rFonts w:asciiTheme="minorHAnsi" w:hAnsiTheme="minorHAnsi" w:cstheme="minorHAnsi"/>
          <w:sz w:val="20"/>
          <w:szCs w:val="20"/>
        </w:rPr>
        <w:t>dve (2)</w:t>
      </w:r>
      <w:r w:rsidRPr="0033515C">
        <w:rPr>
          <w:rFonts w:asciiTheme="minorHAnsi" w:hAnsiTheme="minorHAnsi" w:cstheme="minorHAnsi"/>
          <w:sz w:val="20"/>
          <w:szCs w:val="20"/>
        </w:rPr>
        <w:t xml:space="preserve"> bianco menic</w:t>
      </w:r>
      <w:r w:rsidR="007C00FC">
        <w:rPr>
          <w:rFonts w:asciiTheme="minorHAnsi" w:hAnsiTheme="minorHAnsi" w:cstheme="minorHAnsi"/>
          <w:sz w:val="20"/>
          <w:szCs w:val="20"/>
        </w:rPr>
        <w:t>i</w:t>
      </w:r>
    </w:p>
    <w:tbl>
      <w:tblPr>
        <w:tblW w:w="9846" w:type="dxa"/>
        <w:tblLook w:val="01E0" w:firstRow="1" w:lastRow="1" w:firstColumn="1" w:lastColumn="1" w:noHBand="0" w:noVBand="0"/>
      </w:tblPr>
      <w:tblGrid>
        <w:gridCol w:w="3261"/>
        <w:gridCol w:w="2126"/>
        <w:gridCol w:w="4459"/>
      </w:tblGrid>
      <w:tr w:rsidR="00090EDB" w:rsidRPr="00DA6496" w14:paraId="654F1229" w14:textId="77777777" w:rsidTr="00932822">
        <w:tc>
          <w:tcPr>
            <w:tcW w:w="3261" w:type="dxa"/>
          </w:tcPr>
          <w:p w14:paraId="0FB65799" w14:textId="77777777" w:rsidR="00090EDB" w:rsidRPr="00DA6496" w:rsidRDefault="00090EDB" w:rsidP="00932822">
            <w:pPr>
              <w:jc w:val="both"/>
              <w:rPr>
                <w:rFonts w:asciiTheme="minorHAnsi" w:hAnsiTheme="minorHAnsi" w:cstheme="minorHAnsi"/>
                <w:sz w:val="20"/>
                <w:szCs w:val="20"/>
              </w:rPr>
            </w:pPr>
          </w:p>
          <w:p w14:paraId="614B48B8" w14:textId="77777777" w:rsidR="00090EDB" w:rsidRPr="00DA6496" w:rsidRDefault="00090EDB" w:rsidP="00932822">
            <w:pPr>
              <w:jc w:val="both"/>
              <w:rPr>
                <w:rFonts w:asciiTheme="minorHAnsi" w:hAnsiTheme="minorHAnsi" w:cstheme="minorHAnsi"/>
                <w:sz w:val="20"/>
                <w:szCs w:val="20"/>
              </w:rPr>
            </w:pPr>
            <w:r w:rsidRPr="00DA6496">
              <w:rPr>
                <w:rFonts w:asciiTheme="minorHAnsi" w:hAnsiTheme="minorHAnsi" w:cstheme="minorHAnsi"/>
                <w:sz w:val="20"/>
                <w:szCs w:val="20"/>
              </w:rPr>
              <w:t xml:space="preserve">Datum: </w:t>
            </w:r>
            <w:sdt>
              <w:sdtPr>
                <w:rPr>
                  <w:rFonts w:asciiTheme="minorHAnsi" w:hAnsiTheme="minorHAnsi" w:cstheme="minorHAnsi"/>
                  <w:sz w:val="20"/>
                  <w:szCs w:val="20"/>
                </w:rPr>
                <w:id w:val="1752316952"/>
                <w:placeholder>
                  <w:docPart w:val="21AA404E353C4615A1F1DAAC46C1114D"/>
                </w:placeholder>
                <w:showingPlcHdr/>
                <w:date>
                  <w:dateFormat w:val="dd/MM/yyyy"/>
                  <w:lid w:val="sl-SI"/>
                  <w:storeMappedDataAs w:val="dateTime"/>
                  <w:calendar w:val="gregorian"/>
                </w:date>
              </w:sdtPr>
              <w:sdtContent>
                <w:r w:rsidRPr="00DA6496">
                  <w:rPr>
                    <w:rStyle w:val="Besedilooznabemesta"/>
                    <w:rFonts w:asciiTheme="minorHAnsi" w:hAnsiTheme="minorHAnsi" w:cstheme="minorHAnsi"/>
                    <w:sz w:val="20"/>
                    <w:szCs w:val="20"/>
                  </w:rPr>
                  <w:t>Kliknite ali tapnite tukaj, če želite vnesti datum.</w:t>
                </w:r>
              </w:sdtContent>
            </w:sdt>
          </w:p>
        </w:tc>
        <w:tc>
          <w:tcPr>
            <w:tcW w:w="2126" w:type="dxa"/>
          </w:tcPr>
          <w:p w14:paraId="2031A744" w14:textId="77777777" w:rsidR="00090EDB" w:rsidRPr="00DA6496" w:rsidRDefault="00090EDB" w:rsidP="00932822">
            <w:pPr>
              <w:jc w:val="both"/>
              <w:rPr>
                <w:rFonts w:asciiTheme="minorHAnsi" w:hAnsiTheme="minorHAnsi" w:cstheme="minorHAnsi"/>
                <w:sz w:val="20"/>
                <w:szCs w:val="20"/>
              </w:rPr>
            </w:pPr>
          </w:p>
        </w:tc>
        <w:tc>
          <w:tcPr>
            <w:tcW w:w="4459" w:type="dxa"/>
          </w:tcPr>
          <w:p w14:paraId="2BEAAF2D" w14:textId="77777777" w:rsidR="00090EDB" w:rsidRPr="00DA6496" w:rsidRDefault="00090EDB" w:rsidP="00932822">
            <w:pPr>
              <w:jc w:val="both"/>
              <w:rPr>
                <w:rFonts w:asciiTheme="minorHAnsi" w:hAnsiTheme="minorHAnsi" w:cstheme="minorHAnsi"/>
                <w:sz w:val="20"/>
                <w:szCs w:val="20"/>
              </w:rPr>
            </w:pPr>
          </w:p>
        </w:tc>
      </w:tr>
      <w:tr w:rsidR="00090EDB" w:rsidRPr="00DA6496" w14:paraId="087DE3A5" w14:textId="77777777" w:rsidTr="00932822">
        <w:tc>
          <w:tcPr>
            <w:tcW w:w="3261" w:type="dxa"/>
          </w:tcPr>
          <w:p w14:paraId="25788D4E" w14:textId="77777777" w:rsidR="00090EDB" w:rsidRPr="00DA6496" w:rsidRDefault="00090EDB" w:rsidP="00932822">
            <w:pPr>
              <w:jc w:val="both"/>
              <w:rPr>
                <w:rFonts w:asciiTheme="minorHAnsi" w:hAnsiTheme="minorHAnsi" w:cstheme="minorHAnsi"/>
                <w:sz w:val="20"/>
                <w:szCs w:val="20"/>
              </w:rPr>
            </w:pPr>
          </w:p>
        </w:tc>
        <w:tc>
          <w:tcPr>
            <w:tcW w:w="2126" w:type="dxa"/>
          </w:tcPr>
          <w:p w14:paraId="1CD1BE15" w14:textId="77777777" w:rsidR="00090EDB" w:rsidRPr="00DA6496" w:rsidRDefault="00090EDB" w:rsidP="00932822">
            <w:pPr>
              <w:jc w:val="both"/>
              <w:rPr>
                <w:rFonts w:asciiTheme="minorHAnsi" w:hAnsiTheme="minorHAnsi" w:cstheme="minorHAnsi"/>
                <w:sz w:val="20"/>
                <w:szCs w:val="20"/>
              </w:rPr>
            </w:pPr>
          </w:p>
        </w:tc>
        <w:tc>
          <w:tcPr>
            <w:tcW w:w="4459" w:type="dxa"/>
          </w:tcPr>
          <w:p w14:paraId="3575EFD1" w14:textId="77777777" w:rsidR="00090EDB" w:rsidRPr="00DA6496" w:rsidRDefault="00090EDB" w:rsidP="00932822">
            <w:pPr>
              <w:jc w:val="both"/>
              <w:rPr>
                <w:rFonts w:asciiTheme="minorHAnsi" w:hAnsiTheme="minorHAnsi" w:cstheme="minorHAnsi"/>
                <w:sz w:val="20"/>
                <w:szCs w:val="20"/>
              </w:rPr>
            </w:pPr>
          </w:p>
        </w:tc>
      </w:tr>
      <w:tr w:rsidR="00090EDB" w:rsidRPr="00DA6496" w14:paraId="3C2C2533" w14:textId="77777777" w:rsidTr="00932822">
        <w:tc>
          <w:tcPr>
            <w:tcW w:w="3261" w:type="dxa"/>
          </w:tcPr>
          <w:p w14:paraId="6092E5B0" w14:textId="77777777" w:rsidR="00090EDB" w:rsidRPr="00DA6496" w:rsidRDefault="00090EDB" w:rsidP="00932822">
            <w:pPr>
              <w:rPr>
                <w:rFonts w:asciiTheme="minorHAnsi" w:hAnsiTheme="minorHAnsi" w:cstheme="minorHAnsi"/>
                <w:sz w:val="20"/>
                <w:szCs w:val="20"/>
              </w:rPr>
            </w:pPr>
            <w:r w:rsidRPr="00DA6496">
              <w:rPr>
                <w:rFonts w:asciiTheme="minorHAnsi" w:hAnsiTheme="minorHAnsi" w:cstheme="minorHAnsi"/>
                <w:sz w:val="20"/>
                <w:szCs w:val="20"/>
              </w:rPr>
              <w:t xml:space="preserve">Kraj: </w:t>
            </w:r>
            <w:sdt>
              <w:sdtPr>
                <w:rPr>
                  <w:rFonts w:asciiTheme="minorHAnsi" w:hAnsiTheme="minorHAnsi" w:cstheme="minorHAnsi"/>
                  <w:sz w:val="20"/>
                  <w:szCs w:val="20"/>
                </w:rPr>
                <w:id w:val="1379439073"/>
                <w:placeholder>
                  <w:docPart w:val="3DCEAA6B4E894C00A9245C6C3E00F244"/>
                </w:placeholder>
                <w:showingPlcHdr/>
                <w:text/>
              </w:sdtPr>
              <w:sdtContent>
                <w:r w:rsidRPr="00DA6496">
                  <w:rPr>
                    <w:rStyle w:val="Besedilooznabemesta"/>
                    <w:rFonts w:asciiTheme="minorHAnsi" w:hAnsiTheme="minorHAnsi" w:cstheme="minorHAnsi"/>
                    <w:sz w:val="20"/>
                    <w:szCs w:val="20"/>
                  </w:rPr>
                  <w:t>Kliknite ali tapnite tukaj, če želite vnesti besedilo.</w:t>
                </w:r>
              </w:sdtContent>
            </w:sdt>
          </w:p>
        </w:tc>
        <w:tc>
          <w:tcPr>
            <w:tcW w:w="2126" w:type="dxa"/>
          </w:tcPr>
          <w:p w14:paraId="7E828C57" w14:textId="77777777" w:rsidR="00090EDB" w:rsidRPr="00DA6496" w:rsidRDefault="00090EDB" w:rsidP="00932822">
            <w:pPr>
              <w:rPr>
                <w:rFonts w:asciiTheme="minorHAnsi" w:hAnsiTheme="minorHAnsi" w:cstheme="minorHAnsi"/>
                <w:sz w:val="20"/>
                <w:szCs w:val="20"/>
              </w:rPr>
            </w:pPr>
            <w:r w:rsidRPr="00DA6496">
              <w:rPr>
                <w:rFonts w:asciiTheme="minorHAnsi" w:hAnsiTheme="minorHAnsi" w:cstheme="minorHAnsi"/>
                <w:sz w:val="20"/>
                <w:szCs w:val="20"/>
              </w:rPr>
              <w:t xml:space="preserve">   Izdajatelj menice</w:t>
            </w:r>
          </w:p>
        </w:tc>
        <w:tc>
          <w:tcPr>
            <w:tcW w:w="4459" w:type="dxa"/>
          </w:tcPr>
          <w:p w14:paraId="714EEC06" w14:textId="77777777" w:rsidR="00090EDB" w:rsidRPr="00DA6496" w:rsidRDefault="00090EDB" w:rsidP="00932822">
            <w:pPr>
              <w:rPr>
                <w:rFonts w:asciiTheme="minorHAnsi" w:hAnsiTheme="minorHAnsi" w:cstheme="minorHAnsi"/>
                <w:sz w:val="20"/>
                <w:szCs w:val="20"/>
              </w:rPr>
            </w:pPr>
          </w:p>
          <w:p w14:paraId="7BC19D49" w14:textId="77777777" w:rsidR="00090EDB" w:rsidRPr="00DA6496" w:rsidRDefault="00090EDB" w:rsidP="00932822">
            <w:pPr>
              <w:rPr>
                <w:rFonts w:asciiTheme="minorHAnsi" w:hAnsiTheme="minorHAnsi" w:cstheme="minorHAnsi"/>
                <w:sz w:val="20"/>
                <w:szCs w:val="20"/>
              </w:rPr>
            </w:pPr>
            <w:r w:rsidRPr="00DA6496">
              <w:rPr>
                <w:rFonts w:asciiTheme="minorHAnsi" w:hAnsiTheme="minorHAnsi" w:cstheme="minorHAnsi"/>
                <w:sz w:val="20"/>
                <w:szCs w:val="20"/>
              </w:rPr>
              <w:t>________________________________</w:t>
            </w:r>
          </w:p>
          <w:p w14:paraId="4DBBE424" w14:textId="77777777" w:rsidR="00090EDB" w:rsidRPr="00DA6496" w:rsidRDefault="00090EDB" w:rsidP="00932822">
            <w:pPr>
              <w:jc w:val="center"/>
              <w:rPr>
                <w:rFonts w:asciiTheme="minorHAnsi" w:hAnsiTheme="minorHAnsi" w:cstheme="minorHAnsi"/>
                <w:sz w:val="20"/>
                <w:szCs w:val="20"/>
              </w:rPr>
            </w:pPr>
            <w:r w:rsidRPr="00DA6496">
              <w:rPr>
                <w:rFonts w:asciiTheme="minorHAnsi" w:hAnsiTheme="minorHAnsi" w:cstheme="minorHAnsi"/>
                <w:sz w:val="20"/>
                <w:szCs w:val="20"/>
              </w:rPr>
              <w:t>žig in podpis</w:t>
            </w:r>
          </w:p>
        </w:tc>
      </w:tr>
    </w:tbl>
    <w:p w14:paraId="6E937960" w14:textId="77777777" w:rsidR="00C66846" w:rsidRDefault="00C66846" w:rsidP="00D61549">
      <w:pPr>
        <w:autoSpaceDE w:val="0"/>
        <w:adjustRightInd w:val="0"/>
        <w:rPr>
          <w:rFonts w:asciiTheme="minorHAnsi" w:hAnsiTheme="minorHAnsi" w:cstheme="minorHAnsi"/>
          <w:b/>
          <w:i/>
        </w:rPr>
        <w:sectPr w:rsidR="00C66846" w:rsidSect="007C00FC">
          <w:pgSz w:w="11906" w:h="16838"/>
          <w:pgMar w:top="851" w:right="1417" w:bottom="1417" w:left="1417" w:header="708" w:footer="708" w:gutter="0"/>
          <w:pgNumType w:start="0"/>
          <w:cols w:space="708"/>
          <w:titlePg/>
          <w:docGrid w:linePitch="360"/>
        </w:sectPr>
      </w:pPr>
    </w:p>
    <w:p w14:paraId="31AD0978" w14:textId="77777777" w:rsidR="00D61549" w:rsidRPr="00470CF0" w:rsidRDefault="00D61549" w:rsidP="00D61549">
      <w:pPr>
        <w:autoSpaceDE w:val="0"/>
        <w:adjustRightInd w:val="0"/>
        <w:rPr>
          <w:rFonts w:asciiTheme="minorHAnsi" w:hAnsiTheme="minorHAnsi" w:cstheme="minorHAnsi"/>
          <w:b/>
          <w:i/>
        </w:rPr>
      </w:pPr>
      <w:r w:rsidRPr="00470CF0">
        <w:rPr>
          <w:rFonts w:asciiTheme="minorHAnsi" w:hAnsiTheme="minorHAnsi" w:cstheme="minorHAnsi"/>
          <w:b/>
          <w:i/>
        </w:rPr>
        <w:lastRenderedPageBreak/>
        <w:t>OBR-10</w:t>
      </w:r>
    </w:p>
    <w:p w14:paraId="56510C1F" w14:textId="77777777" w:rsidR="00D61549" w:rsidRPr="00470CF0" w:rsidRDefault="00D61549" w:rsidP="00D61549">
      <w:pPr>
        <w:autoSpaceDE w:val="0"/>
        <w:adjustRightInd w:val="0"/>
        <w:rPr>
          <w:rFonts w:asciiTheme="minorHAnsi" w:hAnsiTheme="minorHAnsi" w:cstheme="minorHAnsi"/>
          <w:b/>
          <w:i/>
        </w:rPr>
      </w:pPr>
    </w:p>
    <w:p w14:paraId="7E4ADEB2" w14:textId="77777777" w:rsidR="00D61549" w:rsidRPr="00470CF0" w:rsidRDefault="00D61549" w:rsidP="00D61549">
      <w:pPr>
        <w:autoSpaceDE w:val="0"/>
        <w:adjustRightInd w:val="0"/>
        <w:rPr>
          <w:rFonts w:asciiTheme="minorHAnsi" w:hAnsiTheme="minorHAnsi" w:cstheme="minorHAnsi"/>
        </w:rPr>
      </w:pPr>
      <w:r w:rsidRPr="00470CF0">
        <w:rPr>
          <w:rFonts w:asciiTheme="minorHAnsi" w:hAnsiTheme="minorHAnsi" w:cstheme="minorHAnsi"/>
        </w:rPr>
        <w:t>Naziv:</w:t>
      </w:r>
      <w:sdt>
        <w:sdtPr>
          <w:rPr>
            <w:rFonts w:asciiTheme="minorHAnsi" w:hAnsiTheme="minorHAnsi" w:cstheme="minorHAnsi"/>
          </w:rPr>
          <w:id w:val="1850134833"/>
          <w:placeholder>
            <w:docPart w:val="00BDA64A7DBC4F69A26ADB9672817A35"/>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194E3FEA" w14:textId="77777777" w:rsidR="00D61549" w:rsidRDefault="00D61549" w:rsidP="00D61549">
      <w:pPr>
        <w:autoSpaceDE w:val="0"/>
        <w:adjustRightInd w:val="0"/>
        <w:rPr>
          <w:rFonts w:asciiTheme="minorHAnsi" w:hAnsiTheme="minorHAnsi" w:cstheme="minorHAnsi"/>
          <w:b/>
          <w:bCs/>
        </w:rPr>
      </w:pPr>
    </w:p>
    <w:p w14:paraId="69F6A130" w14:textId="77777777" w:rsidR="00D61549" w:rsidRPr="00470CF0" w:rsidRDefault="00D61549" w:rsidP="00D61549">
      <w:pPr>
        <w:autoSpaceDE w:val="0"/>
        <w:adjustRightInd w:val="0"/>
        <w:rPr>
          <w:rFonts w:asciiTheme="minorHAnsi" w:hAnsiTheme="minorHAnsi" w:cstheme="minorHAnsi"/>
          <w:b/>
          <w:bCs/>
        </w:rPr>
      </w:pPr>
    </w:p>
    <w:p w14:paraId="35929C95" w14:textId="77777777" w:rsidR="00D61549" w:rsidRDefault="00D61549" w:rsidP="00D61549">
      <w:pPr>
        <w:autoSpaceDE w:val="0"/>
        <w:adjustRightInd w:val="0"/>
        <w:jc w:val="center"/>
        <w:rPr>
          <w:rFonts w:asciiTheme="minorHAnsi" w:hAnsiTheme="minorHAnsi" w:cstheme="minorHAnsi"/>
          <w:b/>
          <w:bCs/>
        </w:rPr>
      </w:pPr>
      <w:r w:rsidRPr="00FC5504">
        <w:rPr>
          <w:rFonts w:asciiTheme="minorHAnsi" w:hAnsiTheme="minorHAnsi" w:cstheme="minorHAnsi"/>
          <w:b/>
          <w:bCs/>
        </w:rPr>
        <w:t xml:space="preserve">SEZNAM KADROV </w:t>
      </w:r>
    </w:p>
    <w:p w14:paraId="548DDA6B" w14:textId="77777777" w:rsidR="00D61549" w:rsidRPr="00FC5504" w:rsidRDefault="00D61549" w:rsidP="00D61549">
      <w:pPr>
        <w:autoSpaceDE w:val="0"/>
        <w:adjustRightInd w:val="0"/>
        <w:jc w:val="center"/>
        <w:rPr>
          <w:rFonts w:asciiTheme="minorHAnsi" w:hAnsiTheme="minorHAnsi" w:cstheme="minorHAnsi"/>
          <w:b/>
          <w:bCs/>
        </w:rPr>
      </w:pPr>
    </w:p>
    <w:p w14:paraId="61010FFD" w14:textId="77777777" w:rsidR="00D61549" w:rsidRPr="00FC5504" w:rsidRDefault="00D61549" w:rsidP="00D61549">
      <w:pPr>
        <w:jc w:val="center"/>
        <w:rPr>
          <w:rFonts w:asciiTheme="minorHAnsi" w:hAnsiTheme="minorHAnsi" w:cstheme="minorHAnsi"/>
        </w:rPr>
      </w:pPr>
    </w:p>
    <w:p w14:paraId="00CF43F1" w14:textId="3960B40E" w:rsidR="00D61549" w:rsidRPr="00527678" w:rsidRDefault="00D61549" w:rsidP="00D61549">
      <w:pPr>
        <w:autoSpaceDE w:val="0"/>
        <w:autoSpaceDN w:val="0"/>
        <w:adjustRightInd w:val="0"/>
        <w:jc w:val="both"/>
        <w:rPr>
          <w:rFonts w:asciiTheme="minorHAnsi" w:hAnsiTheme="minorHAnsi" w:cstheme="minorHAnsi"/>
          <w:b/>
        </w:rPr>
      </w:pPr>
      <w:r w:rsidRPr="00FC5504">
        <w:rPr>
          <w:rFonts w:asciiTheme="minorHAnsi" w:hAnsiTheme="minorHAnsi" w:cstheme="minorHAnsi"/>
        </w:rPr>
        <w:t xml:space="preserve">Za namen dokazovanja usposobljenosti ponudnika v zvezi z javnim naročilom </w:t>
      </w:r>
      <w:r>
        <w:rPr>
          <w:rFonts w:asciiTheme="minorHAnsi" w:hAnsiTheme="minorHAnsi" w:cstheme="minorHAnsi"/>
        </w:rPr>
        <w:t>»</w:t>
      </w:r>
      <w:r w:rsidR="004F33D8" w:rsidRPr="008013F5">
        <w:rPr>
          <w:rFonts w:asciiTheme="minorHAnsi" w:hAnsiTheme="minorHAnsi" w:cstheme="minorHAnsi"/>
          <w:bCs/>
        </w:rPr>
        <w:t>IZVAJANJE ANALIZ PITNE VODE</w:t>
      </w:r>
      <w:r>
        <w:rPr>
          <w:rFonts w:asciiTheme="minorHAnsi" w:hAnsiTheme="minorHAnsi" w:cstheme="minorHAnsi"/>
          <w:b/>
        </w:rPr>
        <w:t xml:space="preserve">« </w:t>
      </w:r>
      <w:r w:rsidRPr="00FC5504">
        <w:rPr>
          <w:rFonts w:asciiTheme="minorHAnsi" w:hAnsiTheme="minorHAnsi" w:cstheme="minorHAnsi"/>
        </w:rPr>
        <w:t xml:space="preserve">potrjujemo, da razpolagamo </w:t>
      </w:r>
      <w:r>
        <w:rPr>
          <w:rFonts w:asciiTheme="minorHAnsi" w:hAnsiTheme="minorHAnsi" w:cstheme="minorHAnsi"/>
        </w:rPr>
        <w:t>s kadrovsko zasedbo, ki v celoti izpolnjuje zahteve iz predmetnega javnega naročila</w:t>
      </w:r>
      <w:r w:rsidRPr="00FC5504">
        <w:rPr>
          <w:rFonts w:asciiTheme="minorHAnsi" w:hAnsiTheme="minorHAnsi" w:cstheme="minorHAnsi"/>
        </w:rPr>
        <w:t>:</w:t>
      </w:r>
    </w:p>
    <w:p w14:paraId="2A6E1EAA" w14:textId="77777777" w:rsidR="00D61549" w:rsidRPr="00FC5504" w:rsidRDefault="00D61549" w:rsidP="00D61549">
      <w:pPr>
        <w:autoSpaceDE w:val="0"/>
        <w:adjustRightInd w:val="0"/>
        <w:rPr>
          <w:rFonts w:asciiTheme="minorHAnsi" w:hAnsiTheme="minorHAnsi" w:cstheme="minorHAnsi"/>
          <w:i/>
          <w:iCs/>
        </w:rPr>
      </w:pPr>
    </w:p>
    <w:p w14:paraId="5D9B1661" w14:textId="77777777" w:rsidR="00D61549" w:rsidRPr="00FC5504" w:rsidRDefault="00000000" w:rsidP="00D61549">
      <w:pPr>
        <w:pBdr>
          <w:bottom w:val="single" w:sz="4" w:space="1" w:color="auto"/>
        </w:pBdr>
        <w:rPr>
          <w:rFonts w:asciiTheme="minorHAnsi" w:hAnsiTheme="minorHAnsi" w:cstheme="minorHAnsi"/>
          <w:b/>
          <w:bCs/>
          <w:i/>
          <w:iCs/>
        </w:rPr>
      </w:pPr>
      <w:r>
        <w:rPr>
          <w:rFonts w:asciiTheme="minorHAnsi" w:hAnsiTheme="minorHAnsi" w:cstheme="minorHAnsi"/>
          <w:b/>
          <w:bCs/>
          <w:i/>
          <w:iCs/>
        </w:rPr>
        <w:pict w14:anchorId="5D9F1F37">
          <v:rect id="_x0000_i1025" style="width:0;height:1.5pt" o:hralign="center" o:hrstd="t" o:hr="t" fillcolor="#a0a0a0" stroked="f"/>
        </w:pict>
      </w:r>
    </w:p>
    <w:p w14:paraId="21B67C8A" w14:textId="77777777" w:rsidR="00D61549" w:rsidRPr="00FC5504" w:rsidRDefault="00D61549" w:rsidP="00D61549">
      <w:pPr>
        <w:pBdr>
          <w:bottom w:val="single" w:sz="4" w:space="1" w:color="auto"/>
        </w:pBdr>
        <w:rPr>
          <w:rFonts w:asciiTheme="minorHAnsi" w:hAnsiTheme="minorHAnsi" w:cstheme="minorHAnsi"/>
          <w:b/>
          <w:bCs/>
          <w:i/>
          <w:iCs/>
        </w:rPr>
      </w:pPr>
      <w:r>
        <w:rPr>
          <w:rFonts w:asciiTheme="minorHAnsi" w:hAnsiTheme="minorHAnsi" w:cstheme="minorHAnsi"/>
          <w:b/>
          <w:bCs/>
          <w:i/>
          <w:iCs/>
        </w:rPr>
        <w:t>VZORČEVALEC</w:t>
      </w:r>
    </w:p>
    <w:p w14:paraId="70D48E80" w14:textId="77777777" w:rsidR="00D61549" w:rsidRPr="00FC5504" w:rsidRDefault="00D61549" w:rsidP="00D61549">
      <w:pPr>
        <w:rPr>
          <w:rFonts w:asciiTheme="minorHAnsi" w:hAnsiTheme="minorHAnsi" w:cstheme="minorHAnsi"/>
        </w:rPr>
      </w:pPr>
      <w:r w:rsidRPr="00FC5504">
        <w:rPr>
          <w:rFonts w:asciiTheme="minorHAnsi" w:hAnsiTheme="minorHAnsi" w:cstheme="minorHAnsi"/>
        </w:rPr>
        <w:t xml:space="preserve">Ime in priimek: </w:t>
      </w:r>
      <w:sdt>
        <w:sdtPr>
          <w:rPr>
            <w:rFonts w:asciiTheme="minorHAnsi" w:hAnsiTheme="minorHAnsi" w:cstheme="minorHAnsi"/>
          </w:rPr>
          <w:id w:val="908663959"/>
          <w:placeholder>
            <w:docPart w:val="B05AA5CCE6A64461AA8ED2E67E2551CC"/>
          </w:placeholder>
          <w:showingPlcHdr/>
          <w:text/>
        </w:sdtPr>
        <w:sdtContent>
          <w:r w:rsidRPr="00FC5504">
            <w:rPr>
              <w:rStyle w:val="Besedilooznabemesta"/>
              <w:rFonts w:asciiTheme="minorHAnsi" w:eastAsiaTheme="majorEastAsia" w:hAnsiTheme="minorHAnsi" w:cstheme="minorHAnsi"/>
            </w:rPr>
            <w:t>Kliknite ali tapnite tukaj, če želite vnesti besedilo.</w:t>
          </w:r>
        </w:sdtContent>
      </w:sdt>
    </w:p>
    <w:p w14:paraId="256BB292" w14:textId="77777777" w:rsidR="00D61549" w:rsidRDefault="00D61549" w:rsidP="00D61549">
      <w:pPr>
        <w:rPr>
          <w:rFonts w:asciiTheme="minorHAnsi" w:hAnsiTheme="minorHAnsi" w:cstheme="minorHAnsi"/>
        </w:rPr>
      </w:pPr>
      <w:r>
        <w:rPr>
          <w:rFonts w:asciiTheme="minorHAnsi" w:hAnsiTheme="minorHAnsi" w:cstheme="minorHAnsi"/>
        </w:rPr>
        <w:t>Strokovna izobrazba</w:t>
      </w:r>
      <w:r w:rsidRPr="00FC5504">
        <w:rPr>
          <w:rFonts w:asciiTheme="minorHAnsi" w:hAnsiTheme="minorHAnsi" w:cstheme="minorHAnsi"/>
        </w:rPr>
        <w:t xml:space="preserve">: </w:t>
      </w:r>
      <w:sdt>
        <w:sdtPr>
          <w:rPr>
            <w:rFonts w:asciiTheme="minorHAnsi" w:hAnsiTheme="minorHAnsi" w:cstheme="minorHAnsi"/>
          </w:rPr>
          <w:id w:val="-125240604"/>
          <w:placeholder>
            <w:docPart w:val="B05AA5CCE6A64461AA8ED2E67E2551CC"/>
          </w:placeholder>
          <w:showingPlcHdr/>
          <w:text/>
        </w:sdtPr>
        <w:sdtContent>
          <w:r w:rsidRPr="00FC5504">
            <w:rPr>
              <w:rStyle w:val="Besedilooznabemesta"/>
              <w:rFonts w:asciiTheme="minorHAnsi" w:eastAsiaTheme="majorEastAsia" w:hAnsiTheme="minorHAnsi" w:cstheme="minorHAnsi"/>
            </w:rPr>
            <w:t>Kliknite ali tapnite tukaj, če želite vnesti besedilo.</w:t>
          </w:r>
        </w:sdtContent>
      </w:sdt>
      <w:r w:rsidRPr="00FC5504">
        <w:rPr>
          <w:rFonts w:asciiTheme="minorHAnsi" w:hAnsiTheme="minorHAnsi" w:cstheme="minorHAnsi"/>
        </w:rPr>
        <w:t xml:space="preserve"> </w:t>
      </w:r>
    </w:p>
    <w:p w14:paraId="2FAE5E70" w14:textId="77777777" w:rsidR="00D61549" w:rsidRDefault="00D61549" w:rsidP="00D61549">
      <w:pPr>
        <w:pBdr>
          <w:bottom w:val="single" w:sz="4" w:space="1" w:color="auto"/>
        </w:pBdr>
        <w:rPr>
          <w:rFonts w:asciiTheme="minorHAnsi" w:hAnsiTheme="minorHAnsi" w:cstheme="minorHAnsi"/>
          <w:b/>
          <w:bCs/>
          <w:i/>
          <w:iCs/>
        </w:rPr>
      </w:pPr>
    </w:p>
    <w:p w14:paraId="4F69A888" w14:textId="77777777" w:rsidR="00D61549" w:rsidRDefault="00D61549" w:rsidP="00D61549">
      <w:pPr>
        <w:pBdr>
          <w:bottom w:val="single" w:sz="4" w:space="1" w:color="auto"/>
        </w:pBdr>
        <w:rPr>
          <w:rFonts w:asciiTheme="minorHAnsi" w:hAnsiTheme="minorHAnsi" w:cstheme="minorHAnsi"/>
          <w:b/>
          <w:bCs/>
          <w:i/>
          <w:iCs/>
        </w:rPr>
      </w:pPr>
    </w:p>
    <w:p w14:paraId="23734BF0" w14:textId="77777777" w:rsidR="00D61549" w:rsidRPr="00FC5504" w:rsidRDefault="00000000" w:rsidP="00D61549">
      <w:pPr>
        <w:pBdr>
          <w:bottom w:val="single" w:sz="4" w:space="1" w:color="auto"/>
        </w:pBdr>
        <w:rPr>
          <w:rFonts w:asciiTheme="minorHAnsi" w:hAnsiTheme="minorHAnsi" w:cstheme="minorHAnsi"/>
          <w:b/>
          <w:bCs/>
          <w:i/>
          <w:iCs/>
        </w:rPr>
      </w:pPr>
      <w:r>
        <w:rPr>
          <w:rFonts w:asciiTheme="minorHAnsi" w:hAnsiTheme="minorHAnsi" w:cstheme="minorHAnsi"/>
          <w:b/>
          <w:bCs/>
          <w:i/>
          <w:iCs/>
        </w:rPr>
        <w:pict w14:anchorId="3C7D6589">
          <v:rect id="_x0000_i1026" style="width:0;height:1.5pt" o:hralign="center" o:hrstd="t" o:hr="t" fillcolor="#a0a0a0" stroked="f"/>
        </w:pict>
      </w:r>
    </w:p>
    <w:p w14:paraId="19350A8F" w14:textId="77777777" w:rsidR="00D61549" w:rsidRPr="00FC5504" w:rsidRDefault="00D61549" w:rsidP="00D61549">
      <w:pPr>
        <w:pBdr>
          <w:bottom w:val="single" w:sz="4" w:space="1" w:color="auto"/>
        </w:pBdr>
        <w:rPr>
          <w:rFonts w:asciiTheme="minorHAnsi" w:hAnsiTheme="minorHAnsi" w:cstheme="minorHAnsi"/>
          <w:b/>
          <w:bCs/>
          <w:i/>
          <w:iCs/>
        </w:rPr>
      </w:pPr>
      <w:r>
        <w:rPr>
          <w:rFonts w:asciiTheme="minorHAnsi" w:hAnsiTheme="minorHAnsi" w:cstheme="minorHAnsi"/>
          <w:b/>
          <w:bCs/>
          <w:i/>
          <w:iCs/>
        </w:rPr>
        <w:t>NAMESTNIK VZORČEVALCA</w:t>
      </w:r>
    </w:p>
    <w:p w14:paraId="22E2D7A8" w14:textId="77777777" w:rsidR="00D61549" w:rsidRPr="00FC5504" w:rsidRDefault="00D61549" w:rsidP="00D61549">
      <w:pPr>
        <w:rPr>
          <w:rFonts w:asciiTheme="minorHAnsi" w:hAnsiTheme="minorHAnsi" w:cstheme="minorHAnsi"/>
        </w:rPr>
      </w:pPr>
      <w:r w:rsidRPr="00FC5504">
        <w:rPr>
          <w:rFonts w:asciiTheme="minorHAnsi" w:hAnsiTheme="minorHAnsi" w:cstheme="minorHAnsi"/>
        </w:rPr>
        <w:t xml:space="preserve">Ime in priimek: </w:t>
      </w:r>
      <w:sdt>
        <w:sdtPr>
          <w:rPr>
            <w:rFonts w:asciiTheme="minorHAnsi" w:hAnsiTheme="minorHAnsi" w:cstheme="minorHAnsi"/>
          </w:rPr>
          <w:id w:val="-564564493"/>
          <w:placeholder>
            <w:docPart w:val="4EF8506135564237A086E37D5D3D4CD0"/>
          </w:placeholder>
          <w:showingPlcHdr/>
          <w:text/>
        </w:sdtPr>
        <w:sdtContent>
          <w:r w:rsidRPr="00FC5504">
            <w:rPr>
              <w:rStyle w:val="Besedilooznabemesta"/>
              <w:rFonts w:asciiTheme="minorHAnsi" w:eastAsiaTheme="majorEastAsia" w:hAnsiTheme="minorHAnsi" w:cstheme="minorHAnsi"/>
            </w:rPr>
            <w:t>Kliknite ali tapnite tukaj, če želite vnesti besedilo.</w:t>
          </w:r>
        </w:sdtContent>
      </w:sdt>
    </w:p>
    <w:p w14:paraId="73781B59" w14:textId="77777777" w:rsidR="00D61549" w:rsidRDefault="00D61549" w:rsidP="00D61549">
      <w:pPr>
        <w:rPr>
          <w:rFonts w:asciiTheme="minorHAnsi" w:hAnsiTheme="minorHAnsi" w:cstheme="minorHAnsi"/>
        </w:rPr>
      </w:pPr>
      <w:r>
        <w:rPr>
          <w:rFonts w:asciiTheme="minorHAnsi" w:hAnsiTheme="minorHAnsi" w:cstheme="minorHAnsi"/>
        </w:rPr>
        <w:t>Strokovna izobrazba</w:t>
      </w:r>
      <w:r w:rsidRPr="00FC5504">
        <w:rPr>
          <w:rFonts w:asciiTheme="minorHAnsi" w:hAnsiTheme="minorHAnsi" w:cstheme="minorHAnsi"/>
        </w:rPr>
        <w:t xml:space="preserve">: </w:t>
      </w:r>
      <w:sdt>
        <w:sdtPr>
          <w:rPr>
            <w:rFonts w:asciiTheme="minorHAnsi" w:hAnsiTheme="minorHAnsi" w:cstheme="minorHAnsi"/>
          </w:rPr>
          <w:id w:val="1353002176"/>
          <w:placeholder>
            <w:docPart w:val="4EF8506135564237A086E37D5D3D4CD0"/>
          </w:placeholder>
          <w:showingPlcHdr/>
          <w:text/>
        </w:sdtPr>
        <w:sdtContent>
          <w:r w:rsidRPr="00FC5504">
            <w:rPr>
              <w:rStyle w:val="Besedilooznabemesta"/>
              <w:rFonts w:asciiTheme="minorHAnsi" w:eastAsiaTheme="majorEastAsia" w:hAnsiTheme="minorHAnsi" w:cstheme="minorHAnsi"/>
            </w:rPr>
            <w:t>Kliknite ali tapnite tukaj, če želite vnesti besedilo.</w:t>
          </w:r>
        </w:sdtContent>
      </w:sdt>
      <w:r w:rsidRPr="00FC5504">
        <w:rPr>
          <w:rFonts w:asciiTheme="minorHAnsi" w:hAnsiTheme="minorHAnsi" w:cstheme="minorHAnsi"/>
        </w:rPr>
        <w:t xml:space="preserve"> </w:t>
      </w:r>
    </w:p>
    <w:p w14:paraId="61BE24EF" w14:textId="77777777" w:rsidR="00D61549" w:rsidRDefault="00D61549" w:rsidP="00D61549">
      <w:pPr>
        <w:rPr>
          <w:rFonts w:asciiTheme="minorHAnsi" w:hAnsiTheme="minorHAnsi" w:cstheme="minorHAnsi"/>
          <w:b/>
          <w:bCs/>
          <w:i/>
          <w:iCs/>
        </w:rPr>
      </w:pPr>
    </w:p>
    <w:p w14:paraId="569BCB8D" w14:textId="77777777" w:rsidR="00D61549" w:rsidRPr="00FC5504" w:rsidRDefault="00D61549" w:rsidP="00D61549">
      <w:pPr>
        <w:rPr>
          <w:rFonts w:asciiTheme="minorHAnsi" w:hAnsiTheme="minorHAnsi" w:cstheme="minorHAnsi"/>
        </w:rPr>
      </w:pPr>
    </w:p>
    <w:p w14:paraId="31DCBB30" w14:textId="77777777" w:rsidR="00D61549" w:rsidRPr="00FC5504" w:rsidRDefault="00D61549" w:rsidP="00D61549">
      <w:pPr>
        <w:rPr>
          <w:rFonts w:asciiTheme="minorHAnsi" w:hAnsiTheme="minorHAnsi" w:cstheme="minorHAnsi"/>
        </w:rPr>
      </w:pPr>
    </w:p>
    <w:p w14:paraId="7C05E78B" w14:textId="77777777" w:rsidR="00D61549" w:rsidRPr="00FC5504" w:rsidRDefault="00D61549" w:rsidP="00D61549">
      <w:pPr>
        <w:rPr>
          <w:rFonts w:asciiTheme="minorHAnsi" w:hAnsiTheme="minorHAnsi" w:cstheme="minorHAnsi"/>
        </w:rPr>
      </w:pPr>
    </w:p>
    <w:p w14:paraId="0990A7CD" w14:textId="77777777" w:rsidR="00D61549" w:rsidRPr="00FC5504" w:rsidRDefault="00D61549" w:rsidP="00D61549">
      <w:pPr>
        <w:rPr>
          <w:rFonts w:asciiTheme="minorHAnsi" w:hAnsiTheme="minorHAnsi" w:cstheme="minorHAnsi"/>
        </w:rPr>
      </w:pPr>
    </w:p>
    <w:p w14:paraId="0D8210F5" w14:textId="77777777" w:rsidR="00D61549" w:rsidRPr="00FC5504" w:rsidRDefault="00D61549" w:rsidP="00D61549">
      <w:pPr>
        <w:rPr>
          <w:rFonts w:asciiTheme="minorHAnsi" w:hAnsiTheme="minorHAnsi" w:cstheme="minorHAnsi"/>
        </w:rPr>
      </w:pPr>
    </w:p>
    <w:p w14:paraId="51D1444B" w14:textId="77777777" w:rsidR="00D61549" w:rsidRPr="00FC5504" w:rsidRDefault="00D61549" w:rsidP="00D61549">
      <w:pPr>
        <w:autoSpaceDE w:val="0"/>
        <w:adjustRightInd w:val="0"/>
        <w:rPr>
          <w:rFonts w:asciiTheme="minorHAnsi" w:hAnsiTheme="minorHAnsi" w:cstheme="minorHAnsi"/>
        </w:rPr>
      </w:pPr>
      <w:r w:rsidRPr="00FC5504">
        <w:rPr>
          <w:rFonts w:asciiTheme="minorHAnsi" w:hAnsiTheme="minorHAnsi" w:cstheme="minorHAnsi"/>
        </w:rPr>
        <w:t xml:space="preserve">Datum: </w:t>
      </w:r>
      <w:sdt>
        <w:sdtPr>
          <w:rPr>
            <w:rFonts w:asciiTheme="minorHAnsi" w:hAnsiTheme="minorHAnsi" w:cstheme="minorHAnsi"/>
          </w:rPr>
          <w:id w:val="1944725088"/>
          <w:placeholder>
            <w:docPart w:val="C3CC933D95A34D118BFD4432A8982A5A"/>
          </w:placeholder>
          <w:showingPlcHdr/>
          <w:date>
            <w:dateFormat w:val="d. MM. yyyy"/>
            <w:lid w:val="sl-SI"/>
            <w:storeMappedDataAs w:val="dateTime"/>
            <w:calendar w:val="gregorian"/>
          </w:date>
        </w:sdtPr>
        <w:sdtContent>
          <w:r w:rsidRPr="00FC5504">
            <w:rPr>
              <w:rStyle w:val="Besedilooznabemesta"/>
              <w:rFonts w:asciiTheme="minorHAnsi" w:eastAsiaTheme="minorHAnsi" w:hAnsiTheme="minorHAnsi" w:cstheme="minorHAnsi"/>
            </w:rPr>
            <w:t>Kliknite ali tapnite tukaj, če želite vnesti datum.</w:t>
          </w:r>
        </w:sdtContent>
      </w:sdt>
    </w:p>
    <w:p w14:paraId="6435E169" w14:textId="77777777" w:rsidR="00D61549" w:rsidRPr="00FC5504" w:rsidRDefault="00D61549" w:rsidP="00D61549">
      <w:pPr>
        <w:autoSpaceDE w:val="0"/>
        <w:adjustRightInd w:val="0"/>
        <w:rPr>
          <w:rFonts w:asciiTheme="minorHAnsi" w:hAnsiTheme="minorHAnsi" w:cstheme="minorHAnsi"/>
        </w:rPr>
      </w:pPr>
    </w:p>
    <w:p w14:paraId="02157621" w14:textId="77777777" w:rsidR="00D61549" w:rsidRDefault="00D61549" w:rsidP="00D61549">
      <w:pPr>
        <w:autoSpaceDE w:val="0"/>
        <w:adjustRightInd w:val="0"/>
        <w:rPr>
          <w:rFonts w:asciiTheme="minorHAnsi" w:hAnsiTheme="minorHAnsi" w:cstheme="minorHAnsi"/>
        </w:rPr>
      </w:pPr>
    </w:p>
    <w:p w14:paraId="0C618291" w14:textId="77777777" w:rsidR="00D61549" w:rsidRPr="00FC5504" w:rsidRDefault="00D61549" w:rsidP="00D61549">
      <w:pPr>
        <w:autoSpaceDE w:val="0"/>
        <w:adjustRightInd w:val="0"/>
        <w:rPr>
          <w:rFonts w:asciiTheme="minorHAnsi" w:hAnsiTheme="minorHAnsi" w:cstheme="minorHAnsi"/>
        </w:rPr>
      </w:pPr>
    </w:p>
    <w:p w14:paraId="13DABF76" w14:textId="77777777" w:rsidR="00D61549" w:rsidRPr="00FC5504" w:rsidRDefault="00D61549" w:rsidP="00D61549">
      <w:pPr>
        <w:autoSpaceDE w:val="0"/>
        <w:adjustRightInd w:val="0"/>
        <w:rPr>
          <w:rFonts w:asciiTheme="minorHAnsi" w:hAnsiTheme="minorHAnsi" w:cstheme="minorHAnsi"/>
        </w:rPr>
      </w:pPr>
      <w:r w:rsidRPr="00FC5504">
        <w:rPr>
          <w:rFonts w:asciiTheme="minorHAnsi" w:hAnsiTheme="minorHAnsi" w:cstheme="minorHAnsi"/>
        </w:rPr>
        <w:tab/>
      </w:r>
      <w:r w:rsidRPr="00FC5504">
        <w:rPr>
          <w:rFonts w:asciiTheme="minorHAnsi" w:hAnsiTheme="minorHAnsi" w:cstheme="minorHAnsi"/>
        </w:rPr>
        <w:tab/>
      </w:r>
      <w:r w:rsidRPr="00FC5504">
        <w:rPr>
          <w:rFonts w:asciiTheme="minorHAnsi" w:hAnsiTheme="minorHAnsi" w:cstheme="minorHAnsi"/>
        </w:rPr>
        <w:tab/>
      </w:r>
      <w:r w:rsidRPr="00FC5504">
        <w:rPr>
          <w:rFonts w:asciiTheme="minorHAnsi" w:hAnsiTheme="minorHAnsi" w:cstheme="minorHAnsi"/>
        </w:rPr>
        <w:tab/>
      </w:r>
      <w:r w:rsidRPr="00FC5504">
        <w:rPr>
          <w:rFonts w:asciiTheme="minorHAnsi" w:hAnsiTheme="minorHAnsi" w:cstheme="minorHAnsi"/>
        </w:rPr>
        <w:tab/>
      </w:r>
      <w:r w:rsidRPr="00FC5504">
        <w:rPr>
          <w:rFonts w:asciiTheme="minorHAnsi" w:hAnsiTheme="minorHAnsi" w:cstheme="minorHAnsi"/>
        </w:rPr>
        <w:tab/>
        <w:t>Žig in podpis odgovorne osebe:</w:t>
      </w:r>
    </w:p>
    <w:p w14:paraId="49EFC09D" w14:textId="77777777" w:rsidR="00D61549" w:rsidRPr="00FC5504" w:rsidRDefault="00D61549" w:rsidP="00D61549">
      <w:pPr>
        <w:autoSpaceDE w:val="0"/>
        <w:adjustRightInd w:val="0"/>
        <w:rPr>
          <w:rFonts w:asciiTheme="minorHAnsi" w:hAnsiTheme="minorHAnsi" w:cstheme="minorHAnsi"/>
        </w:rPr>
      </w:pPr>
    </w:p>
    <w:p w14:paraId="3132B469" w14:textId="77777777" w:rsidR="00A47669" w:rsidRDefault="00A47669" w:rsidP="00A47669">
      <w:pPr>
        <w:rPr>
          <w:rFonts w:asciiTheme="minorHAnsi" w:hAnsiTheme="minorHAnsi" w:cstheme="minorHAnsi"/>
        </w:rPr>
      </w:pPr>
    </w:p>
    <w:p w14:paraId="013FE801" w14:textId="77777777" w:rsidR="00A47669" w:rsidRDefault="00A47669" w:rsidP="00A47669">
      <w:pPr>
        <w:rPr>
          <w:rFonts w:asciiTheme="minorHAnsi" w:hAnsiTheme="minorHAnsi" w:cstheme="minorHAnsi"/>
        </w:rPr>
      </w:pPr>
    </w:p>
    <w:p w14:paraId="0BB42943" w14:textId="77777777" w:rsidR="00A47669" w:rsidRDefault="00A47669" w:rsidP="00A47669">
      <w:pPr>
        <w:rPr>
          <w:rFonts w:asciiTheme="minorHAnsi" w:hAnsiTheme="minorHAnsi" w:cstheme="minorHAnsi"/>
        </w:rPr>
      </w:pPr>
    </w:p>
    <w:p w14:paraId="199F99FA" w14:textId="77777777" w:rsidR="009770B9" w:rsidRDefault="009770B9" w:rsidP="00A47669">
      <w:pPr>
        <w:rPr>
          <w:rFonts w:asciiTheme="minorHAnsi" w:hAnsiTheme="minorHAnsi" w:cstheme="minorHAnsi"/>
        </w:rPr>
      </w:pPr>
    </w:p>
    <w:p w14:paraId="1AE2D85D" w14:textId="77777777" w:rsidR="003D18CA" w:rsidRDefault="003D18CA">
      <w:pPr>
        <w:spacing w:after="160" w:line="259" w:lineRule="auto"/>
        <w:rPr>
          <w:rFonts w:asciiTheme="minorHAnsi" w:hAnsiTheme="minorHAnsi" w:cstheme="minorHAnsi"/>
        </w:rPr>
      </w:pPr>
      <w:r>
        <w:rPr>
          <w:rFonts w:asciiTheme="minorHAnsi" w:hAnsiTheme="minorHAnsi" w:cstheme="minorHAnsi"/>
        </w:rPr>
        <w:br w:type="page"/>
      </w:r>
    </w:p>
    <w:p w14:paraId="3289701F" w14:textId="77777777" w:rsidR="00D61549" w:rsidRDefault="00D61549" w:rsidP="00A47669">
      <w:pPr>
        <w:tabs>
          <w:tab w:val="left" w:pos="2694"/>
          <w:tab w:val="left" w:pos="2977"/>
        </w:tabs>
        <w:ind w:right="1"/>
        <w:rPr>
          <w:rFonts w:asciiTheme="minorHAnsi" w:hAnsiTheme="minorHAnsi" w:cstheme="minorHAnsi"/>
          <w:b/>
          <w:i/>
        </w:rPr>
        <w:sectPr w:rsidR="00D61549" w:rsidSect="007C00FC">
          <w:pgSz w:w="11906" w:h="16838"/>
          <w:pgMar w:top="851" w:right="1417" w:bottom="1417" w:left="1417" w:header="708" w:footer="708" w:gutter="0"/>
          <w:pgNumType w:start="0"/>
          <w:cols w:space="708"/>
          <w:titlePg/>
          <w:docGrid w:linePitch="360"/>
        </w:sectPr>
      </w:pPr>
      <w:bookmarkStart w:id="38" w:name="_Hlk63587591"/>
    </w:p>
    <w:p w14:paraId="4A24B9B3" w14:textId="77777777" w:rsidR="00A47669" w:rsidRPr="002A0D1D" w:rsidRDefault="00A47669" w:rsidP="00A47669">
      <w:pPr>
        <w:tabs>
          <w:tab w:val="left" w:pos="2694"/>
          <w:tab w:val="left" w:pos="2977"/>
        </w:tabs>
        <w:ind w:right="1"/>
        <w:rPr>
          <w:rFonts w:asciiTheme="minorHAnsi" w:hAnsiTheme="minorHAnsi" w:cstheme="minorHAnsi"/>
          <w:b/>
        </w:rPr>
      </w:pPr>
      <w:r w:rsidRPr="002A0D1D">
        <w:rPr>
          <w:rFonts w:asciiTheme="minorHAnsi" w:hAnsiTheme="minorHAnsi" w:cstheme="minorHAnsi"/>
          <w:b/>
          <w:i/>
        </w:rPr>
        <w:lastRenderedPageBreak/>
        <w:t>OBR-11</w:t>
      </w:r>
    </w:p>
    <w:p w14:paraId="7DF4DDD1" w14:textId="77777777" w:rsidR="00A47669" w:rsidRPr="002A0D1D" w:rsidRDefault="00A47669" w:rsidP="00A47669">
      <w:pPr>
        <w:tabs>
          <w:tab w:val="left" w:pos="2694"/>
          <w:tab w:val="left" w:pos="2977"/>
        </w:tabs>
        <w:ind w:right="1"/>
        <w:jc w:val="center"/>
        <w:rPr>
          <w:rFonts w:asciiTheme="minorHAnsi" w:hAnsiTheme="minorHAnsi" w:cstheme="minorHAnsi"/>
          <w:b/>
        </w:rPr>
      </w:pPr>
      <w:r w:rsidRPr="002A0D1D">
        <w:rPr>
          <w:rFonts w:asciiTheme="minorHAnsi" w:hAnsiTheme="minorHAnsi" w:cstheme="minorHAnsi"/>
          <w:b/>
        </w:rPr>
        <w:t>I Z J A V A</w:t>
      </w:r>
    </w:p>
    <w:p w14:paraId="35EE9A4E" w14:textId="77777777" w:rsidR="00A47669" w:rsidRPr="002A0D1D" w:rsidRDefault="00A47669" w:rsidP="00A47669">
      <w:pPr>
        <w:ind w:right="1"/>
        <w:jc w:val="center"/>
        <w:rPr>
          <w:rFonts w:asciiTheme="minorHAnsi" w:hAnsiTheme="minorHAnsi" w:cstheme="minorHAnsi"/>
          <w:b/>
        </w:rPr>
      </w:pPr>
      <w:r w:rsidRPr="002A0D1D">
        <w:rPr>
          <w:rFonts w:asciiTheme="minorHAnsi" w:hAnsiTheme="minorHAnsi" w:cstheme="minorHAnsi"/>
          <w:b/>
        </w:rPr>
        <w:t>O UDELEŽBI FIZIČNIH IN PRAVNIH OSEB V LASTNIŠTVU GOSPODARSKEGA SUBJEKTA</w:t>
      </w:r>
    </w:p>
    <w:p w14:paraId="1DA27416" w14:textId="77777777" w:rsidR="00A47669" w:rsidRPr="006B6E77" w:rsidRDefault="00A47669" w:rsidP="00A47669">
      <w:pPr>
        <w:tabs>
          <w:tab w:val="left" w:pos="284"/>
        </w:tabs>
        <w:rPr>
          <w:rFonts w:asciiTheme="minorHAnsi" w:hAnsiTheme="minorHAnsi" w:cstheme="minorHAnsi"/>
          <w:sz w:val="16"/>
          <w:szCs w:val="16"/>
        </w:rPr>
      </w:pPr>
    </w:p>
    <w:p w14:paraId="7C4C29FC" w14:textId="77777777" w:rsidR="00A47669" w:rsidRPr="002A0D1D" w:rsidRDefault="00A47669" w:rsidP="00A47669">
      <w:pPr>
        <w:ind w:right="1"/>
        <w:jc w:val="both"/>
        <w:rPr>
          <w:rFonts w:asciiTheme="minorHAnsi" w:hAnsiTheme="minorHAnsi" w:cstheme="minorHAnsi"/>
        </w:rPr>
      </w:pPr>
      <w:r w:rsidRPr="002A0D1D">
        <w:rPr>
          <w:rFonts w:asciiTheme="minorHAnsi" w:hAnsiTheme="minorHAnsi" w:cstheme="minorHAnsi"/>
        </w:rPr>
        <w:t>Podatki o pravni osebi (gospodarskem subjektu):</w:t>
      </w:r>
    </w:p>
    <w:p w14:paraId="10F39904" w14:textId="2E4800D4" w:rsidR="00A47669" w:rsidRPr="008013F5" w:rsidRDefault="00A47669" w:rsidP="00A47669">
      <w:pPr>
        <w:ind w:right="1"/>
        <w:jc w:val="both"/>
        <w:rPr>
          <w:rFonts w:asciiTheme="minorHAnsi" w:hAnsiTheme="minorHAnsi" w:cstheme="minorHAnsi"/>
        </w:rPr>
      </w:pPr>
      <w:r w:rsidRPr="008013F5">
        <w:rPr>
          <w:rFonts w:asciiTheme="minorHAnsi" w:hAnsiTheme="minorHAnsi" w:cstheme="minorHAnsi"/>
        </w:rPr>
        <w:t>Polno ime:</w:t>
      </w:r>
      <w:sdt>
        <w:sdtPr>
          <w:rPr>
            <w:rFonts w:asciiTheme="minorHAnsi" w:hAnsiTheme="minorHAnsi" w:cstheme="minorHAnsi"/>
          </w:rPr>
          <w:id w:val="-1671785046"/>
          <w:placeholder>
            <w:docPart w:val="0E92E8F45F764D9DBEB7E933415CE946"/>
          </w:placeholder>
          <w:showingPlcHdr/>
          <w:text/>
        </w:sdtPr>
        <w:sdtContent>
          <w:r w:rsidR="008013F5" w:rsidRPr="008013F5">
            <w:rPr>
              <w:rStyle w:val="Besedilooznabemesta"/>
              <w:rFonts w:asciiTheme="minorHAnsi" w:eastAsiaTheme="majorEastAsia" w:hAnsiTheme="minorHAnsi" w:cstheme="minorHAnsi"/>
            </w:rPr>
            <w:t>Kliknite ali tapnite tukaj, če želite vnesti besedilo.</w:t>
          </w:r>
        </w:sdtContent>
      </w:sdt>
    </w:p>
    <w:p w14:paraId="6C41FAA7" w14:textId="49864408" w:rsidR="00A47669" w:rsidRPr="008013F5" w:rsidRDefault="00A47669" w:rsidP="00A47669">
      <w:pPr>
        <w:ind w:right="1"/>
        <w:jc w:val="both"/>
        <w:rPr>
          <w:rFonts w:asciiTheme="minorHAnsi" w:hAnsiTheme="minorHAnsi" w:cstheme="minorHAnsi"/>
        </w:rPr>
      </w:pPr>
      <w:r w:rsidRPr="008013F5">
        <w:rPr>
          <w:rFonts w:asciiTheme="minorHAnsi" w:hAnsiTheme="minorHAnsi" w:cstheme="minorHAnsi"/>
        </w:rPr>
        <w:t xml:space="preserve">Sedež: </w:t>
      </w:r>
      <w:sdt>
        <w:sdtPr>
          <w:rPr>
            <w:rFonts w:asciiTheme="minorHAnsi" w:hAnsiTheme="minorHAnsi" w:cstheme="minorHAnsi"/>
          </w:rPr>
          <w:id w:val="-1833372056"/>
          <w:placeholder>
            <w:docPart w:val="0E92E8F45F764D9DBEB7E933415CE946"/>
          </w:placeholder>
          <w:showingPlcHdr/>
          <w:text/>
        </w:sdtPr>
        <w:sdtContent>
          <w:r w:rsidR="008013F5" w:rsidRPr="008013F5">
            <w:rPr>
              <w:rStyle w:val="Besedilooznabemesta"/>
              <w:rFonts w:asciiTheme="minorHAnsi" w:eastAsiaTheme="majorEastAsia" w:hAnsiTheme="minorHAnsi" w:cstheme="minorHAnsi"/>
            </w:rPr>
            <w:t>Kliknite ali tapnite tukaj, če želite vnesti besedilo.</w:t>
          </w:r>
        </w:sdtContent>
      </w:sdt>
    </w:p>
    <w:p w14:paraId="3A39CE75" w14:textId="6D260509" w:rsidR="00A47669" w:rsidRPr="008013F5" w:rsidRDefault="00A47669" w:rsidP="00A47669">
      <w:pPr>
        <w:ind w:right="1"/>
        <w:jc w:val="both"/>
        <w:rPr>
          <w:rFonts w:asciiTheme="minorHAnsi" w:hAnsiTheme="minorHAnsi" w:cstheme="minorHAnsi"/>
        </w:rPr>
      </w:pPr>
      <w:r w:rsidRPr="008013F5">
        <w:rPr>
          <w:rFonts w:asciiTheme="minorHAnsi" w:hAnsiTheme="minorHAnsi" w:cstheme="minorHAnsi"/>
        </w:rPr>
        <w:t>Matična številka:</w:t>
      </w:r>
      <w:sdt>
        <w:sdtPr>
          <w:rPr>
            <w:rFonts w:asciiTheme="minorHAnsi" w:hAnsiTheme="minorHAnsi" w:cstheme="minorHAnsi"/>
          </w:rPr>
          <w:id w:val="1686398818"/>
          <w:placeholder>
            <w:docPart w:val="0E92E8F45F764D9DBEB7E933415CE946"/>
          </w:placeholder>
          <w:showingPlcHdr/>
          <w:text/>
        </w:sdtPr>
        <w:sdtContent>
          <w:r w:rsidR="008013F5" w:rsidRPr="008013F5">
            <w:rPr>
              <w:rStyle w:val="Besedilooznabemesta"/>
              <w:rFonts w:asciiTheme="minorHAnsi" w:eastAsiaTheme="majorEastAsia" w:hAnsiTheme="minorHAnsi" w:cstheme="minorHAnsi"/>
            </w:rPr>
            <w:t>Kliknite ali tapnite tukaj, če želite vnesti besedilo.</w:t>
          </w:r>
        </w:sdtContent>
      </w:sdt>
    </w:p>
    <w:p w14:paraId="56B226A9" w14:textId="1EBA5280" w:rsidR="00A47669" w:rsidRPr="002A0D1D" w:rsidRDefault="00A47669" w:rsidP="00A47669">
      <w:pPr>
        <w:ind w:right="1"/>
        <w:jc w:val="both"/>
        <w:rPr>
          <w:rFonts w:asciiTheme="minorHAnsi" w:hAnsiTheme="minorHAnsi" w:cstheme="minorHAnsi"/>
        </w:rPr>
      </w:pPr>
      <w:r w:rsidRPr="008013F5">
        <w:rPr>
          <w:rFonts w:asciiTheme="minorHAnsi" w:hAnsiTheme="minorHAnsi" w:cstheme="minorHAnsi"/>
        </w:rPr>
        <w:t>ID ZA DDV:</w:t>
      </w:r>
      <w:sdt>
        <w:sdtPr>
          <w:rPr>
            <w:rFonts w:asciiTheme="minorHAnsi" w:hAnsiTheme="minorHAnsi" w:cstheme="minorHAnsi"/>
          </w:rPr>
          <w:id w:val="-1716342886"/>
          <w:placeholder>
            <w:docPart w:val="0E92E8F45F764D9DBEB7E933415CE946"/>
          </w:placeholder>
          <w:showingPlcHdr/>
          <w:text/>
        </w:sdtPr>
        <w:sdtContent>
          <w:r w:rsidR="008013F5" w:rsidRPr="008013F5">
            <w:rPr>
              <w:rStyle w:val="Besedilooznabemesta"/>
              <w:rFonts w:asciiTheme="minorHAnsi" w:eastAsiaTheme="majorEastAsia" w:hAnsiTheme="minorHAnsi" w:cstheme="minorHAnsi"/>
            </w:rPr>
            <w:t>Kliknite ali tapnite tukaj, če želite vnesti besedilo.</w:t>
          </w:r>
        </w:sdtContent>
      </w:sdt>
    </w:p>
    <w:p w14:paraId="0B81F82A" w14:textId="77777777" w:rsidR="00A47669" w:rsidRPr="006B6E77" w:rsidRDefault="00A47669" w:rsidP="00A47669">
      <w:pPr>
        <w:ind w:right="1"/>
        <w:jc w:val="both"/>
        <w:rPr>
          <w:rFonts w:asciiTheme="minorHAnsi" w:hAnsiTheme="minorHAnsi" w:cstheme="minorHAnsi"/>
          <w:sz w:val="16"/>
          <w:szCs w:val="16"/>
        </w:rPr>
      </w:pPr>
    </w:p>
    <w:p w14:paraId="141A23C6" w14:textId="2C83D266"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Na podlagi šestega odstavka 14. in 35. člena Zakona o integriteti in preprečevanju korupcije (Uradni list RS, št. </w:t>
      </w:r>
      <w:hyperlink r:id="rId24" w:tgtFrame="_blank" w:tooltip="Zakon o integriteti in preprečevanju korupcije (uradno prečiščeno besedilo) (ZIntPK-UPB2)" w:history="1">
        <w:r w:rsidRPr="002A0D1D">
          <w:rPr>
            <w:rFonts w:asciiTheme="minorHAnsi" w:hAnsiTheme="minorHAnsi" w:cstheme="minorHAnsi"/>
          </w:rPr>
          <w:t>69/11</w:t>
        </w:r>
      </w:hyperlink>
      <w:r w:rsidRPr="002A0D1D">
        <w:rPr>
          <w:rFonts w:asciiTheme="minorHAnsi" w:hAnsiTheme="minorHAnsi" w:cstheme="minorHAnsi"/>
        </w:rPr>
        <w:t xml:space="preserve"> – uradno prečiščeno besedilo</w:t>
      </w:r>
      <w:r w:rsidR="008013F5">
        <w:rPr>
          <w:rFonts w:asciiTheme="minorHAnsi" w:hAnsiTheme="minorHAnsi" w:cstheme="minorHAnsi"/>
        </w:rPr>
        <w:t xml:space="preserve"> s spremembami</w:t>
      </w:r>
      <w:r w:rsidRPr="002A0D1D">
        <w:rPr>
          <w:rFonts w:asciiTheme="minorHAnsi" w:hAnsiTheme="minorHAnsi" w:cstheme="minorHAnsi"/>
        </w:rPr>
        <w:t>), vam v zvezi z javnim naročilom:</w:t>
      </w:r>
    </w:p>
    <w:p w14:paraId="49DB2577" w14:textId="77777777" w:rsidR="00A47669" w:rsidRPr="006B6E77" w:rsidRDefault="00A47669" w:rsidP="00A47669">
      <w:pPr>
        <w:jc w:val="both"/>
        <w:rPr>
          <w:rFonts w:asciiTheme="minorHAnsi" w:hAnsiTheme="minorHAnsi" w:cstheme="minorHAnsi"/>
          <w:sz w:val="16"/>
          <w:szCs w:val="16"/>
        </w:rPr>
      </w:pPr>
    </w:p>
    <w:p w14:paraId="77392B75" w14:textId="1C0E7C6E" w:rsidR="00A47669" w:rsidRPr="003E6125" w:rsidRDefault="00A47669" w:rsidP="00A47669">
      <w:pPr>
        <w:shd w:val="clear" w:color="auto" w:fill="FFFFFF"/>
        <w:rPr>
          <w:rFonts w:asciiTheme="minorHAnsi" w:hAnsiTheme="minorHAnsi" w:cstheme="minorHAnsi"/>
          <w:b/>
        </w:rPr>
      </w:pPr>
      <w:r w:rsidRPr="003E6125">
        <w:rPr>
          <w:rFonts w:asciiTheme="minorHAnsi" w:hAnsiTheme="minorHAnsi" w:cstheme="minorHAnsi"/>
          <w:b/>
        </w:rPr>
        <w:t>»</w:t>
      </w:r>
      <w:r w:rsidR="003E6125" w:rsidRPr="003E6125">
        <w:rPr>
          <w:rFonts w:asciiTheme="minorHAnsi" w:hAnsiTheme="minorHAnsi" w:cstheme="minorHAnsi"/>
          <w:b/>
        </w:rPr>
        <w:t>IZVAJANJE ANALIZ PITNE VODE</w:t>
      </w:r>
      <w:r w:rsidRPr="003E6125">
        <w:rPr>
          <w:rFonts w:asciiTheme="minorHAnsi" w:hAnsiTheme="minorHAnsi" w:cstheme="minorHAnsi"/>
          <w:b/>
        </w:rPr>
        <w:t>«</w:t>
      </w:r>
    </w:p>
    <w:p w14:paraId="6745108D" w14:textId="77777777" w:rsidR="00A47669" w:rsidRPr="006B6E77" w:rsidRDefault="00A47669" w:rsidP="00A47669">
      <w:pPr>
        <w:jc w:val="both"/>
        <w:rPr>
          <w:rFonts w:asciiTheme="minorHAnsi" w:hAnsiTheme="minorHAnsi" w:cstheme="minorHAnsi"/>
          <w:sz w:val="14"/>
          <w:szCs w:val="14"/>
        </w:rPr>
      </w:pPr>
    </w:p>
    <w:p w14:paraId="5F98E489" w14:textId="77777777" w:rsidR="00A47669" w:rsidRPr="002A0D1D" w:rsidRDefault="00A47669" w:rsidP="00A47669">
      <w:pPr>
        <w:pStyle w:val="Odstavekseznama"/>
        <w:numPr>
          <w:ilvl w:val="0"/>
          <w:numId w:val="9"/>
        </w:numPr>
        <w:ind w:left="426" w:hanging="425"/>
        <w:jc w:val="both"/>
        <w:rPr>
          <w:rFonts w:asciiTheme="minorHAnsi" w:hAnsiTheme="minorHAnsi" w:cstheme="minorHAnsi"/>
          <w:b/>
          <w:bCs/>
          <w:sz w:val="22"/>
          <w:szCs w:val="22"/>
        </w:rPr>
      </w:pPr>
      <w:r w:rsidRPr="002A0D1D">
        <w:rPr>
          <w:rFonts w:asciiTheme="minorHAnsi" w:hAnsiTheme="minorHAnsi" w:cstheme="minorHAnsi"/>
          <w:b/>
          <w:bCs/>
          <w:sz w:val="22"/>
          <w:szCs w:val="22"/>
        </w:rPr>
        <w:t>posredujemo podatke o udeležbi fizičnih in pravnih oseb v lastništvu gospodarskega subjekta, vključno z udeležbo tihih družbenikov</w:t>
      </w:r>
      <w:r w:rsidRPr="002A0D1D">
        <w:rPr>
          <w:rStyle w:val="Sprotnaopomba-sklic"/>
          <w:rFonts w:asciiTheme="minorHAnsi" w:hAnsiTheme="minorHAnsi" w:cstheme="minorHAnsi"/>
          <w:b/>
          <w:bCs/>
          <w:sz w:val="22"/>
          <w:szCs w:val="22"/>
        </w:rPr>
        <w:footnoteReference w:id="5"/>
      </w:r>
      <w:r w:rsidRPr="002A0D1D">
        <w:rPr>
          <w:rFonts w:asciiTheme="minorHAnsi" w:hAnsiTheme="minorHAnsi" w:cstheme="minorHAnsi"/>
          <w:b/>
          <w:bCs/>
          <w:sz w:val="22"/>
          <w:szCs w:val="22"/>
        </w:rPr>
        <w:t>, ter gospodarskih subjektih, za katere se glede na določbe zakona, ki ureja gospodarske družbe šteje, da so povezane družbe z gospodarskim subjektom.</w:t>
      </w:r>
    </w:p>
    <w:p w14:paraId="07844A84" w14:textId="77777777" w:rsidR="00A47669" w:rsidRPr="006B6E77" w:rsidRDefault="00A47669" w:rsidP="00A47669">
      <w:pPr>
        <w:jc w:val="both"/>
        <w:rPr>
          <w:rFonts w:asciiTheme="minorHAnsi" w:hAnsiTheme="minorHAnsi" w:cstheme="minorHAnsi"/>
          <w:sz w:val="14"/>
          <w:szCs w:val="14"/>
        </w:rPr>
      </w:pPr>
    </w:p>
    <w:p w14:paraId="792B6F42" w14:textId="77777777" w:rsidR="00A47669" w:rsidRPr="002A0D1D" w:rsidRDefault="00A47669" w:rsidP="00A47669">
      <w:pPr>
        <w:jc w:val="both"/>
        <w:rPr>
          <w:rFonts w:asciiTheme="minorHAnsi" w:hAnsiTheme="minorHAnsi" w:cstheme="minorHAnsi"/>
          <w:i/>
          <w:iCs/>
          <w:sz w:val="20"/>
          <w:szCs w:val="20"/>
        </w:rPr>
      </w:pPr>
      <w:r w:rsidRPr="002A0D1D">
        <w:rPr>
          <w:rFonts w:asciiTheme="minorHAnsi" w:hAnsiTheme="minorHAnsi" w:cstheme="minorHAnsi"/>
          <w:i/>
          <w:iCs/>
          <w:sz w:val="20"/>
          <w:szCs w:val="20"/>
        </w:rPr>
        <w:t>Spodaj podpisani zastopnik izjavljam, da so pri lastništvu zgoraj navedenega gospodarskega subjekta udeleženi naslednji subjekti (fizične in pravne osebe):</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56"/>
        <w:gridCol w:w="2956"/>
        <w:gridCol w:w="2956"/>
      </w:tblGrid>
      <w:tr w:rsidR="00A47669" w:rsidRPr="002A0D1D" w14:paraId="20F46F93" w14:textId="77777777" w:rsidTr="00147874">
        <w:trPr>
          <w:trHeight w:val="59"/>
          <w:jc w:val="center"/>
        </w:trPr>
        <w:tc>
          <w:tcPr>
            <w:tcW w:w="562" w:type="dxa"/>
            <w:tcBorders>
              <w:bottom w:val="single" w:sz="4" w:space="0" w:color="auto"/>
            </w:tcBorders>
            <w:shd w:val="clear" w:color="auto" w:fill="D9E2F3" w:themeFill="accent5" w:themeFillTint="33"/>
            <w:vAlign w:val="center"/>
          </w:tcPr>
          <w:p w14:paraId="125837DB"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Št.</w:t>
            </w:r>
          </w:p>
        </w:tc>
        <w:tc>
          <w:tcPr>
            <w:tcW w:w="2956" w:type="dxa"/>
            <w:shd w:val="clear" w:color="auto" w:fill="D9E2F3" w:themeFill="accent5" w:themeFillTint="33"/>
            <w:vAlign w:val="center"/>
          </w:tcPr>
          <w:p w14:paraId="5D639038"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Ime in priimek/Naziv:</w:t>
            </w:r>
          </w:p>
        </w:tc>
        <w:tc>
          <w:tcPr>
            <w:tcW w:w="2956" w:type="dxa"/>
            <w:shd w:val="clear" w:color="auto" w:fill="D9E2F3" w:themeFill="accent5" w:themeFillTint="33"/>
            <w:vAlign w:val="center"/>
          </w:tcPr>
          <w:p w14:paraId="4FA08F02"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Naslov stalnega bivališča/Sedež:</w:t>
            </w:r>
          </w:p>
        </w:tc>
        <w:tc>
          <w:tcPr>
            <w:tcW w:w="2956" w:type="dxa"/>
            <w:shd w:val="clear" w:color="auto" w:fill="D9E2F3" w:themeFill="accent5" w:themeFillTint="33"/>
            <w:vAlign w:val="center"/>
          </w:tcPr>
          <w:p w14:paraId="5D9B1152"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Delež lastništva v %</w:t>
            </w:r>
          </w:p>
        </w:tc>
      </w:tr>
      <w:tr w:rsidR="00A47669" w:rsidRPr="002A0D1D" w14:paraId="4628C66A" w14:textId="77777777" w:rsidTr="00147874">
        <w:trPr>
          <w:trHeight w:val="20"/>
          <w:jc w:val="center"/>
        </w:trPr>
        <w:tc>
          <w:tcPr>
            <w:tcW w:w="562" w:type="dxa"/>
            <w:shd w:val="clear" w:color="auto" w:fill="D9E2F3" w:themeFill="accent5" w:themeFillTint="33"/>
            <w:vAlign w:val="center"/>
          </w:tcPr>
          <w:p w14:paraId="5C692CBF" w14:textId="77777777" w:rsidR="00A47669" w:rsidRPr="002A0D1D" w:rsidRDefault="00A47669" w:rsidP="00147874">
            <w:pPr>
              <w:numPr>
                <w:ilvl w:val="0"/>
                <w:numId w:val="10"/>
              </w:numPr>
              <w:rPr>
                <w:rFonts w:asciiTheme="minorHAnsi" w:hAnsiTheme="minorHAnsi" w:cstheme="minorHAnsi"/>
                <w:b/>
                <w:sz w:val="20"/>
                <w:szCs w:val="20"/>
              </w:rPr>
            </w:pPr>
          </w:p>
        </w:tc>
        <w:sdt>
          <w:sdtPr>
            <w:rPr>
              <w:rFonts w:asciiTheme="minorHAnsi" w:hAnsiTheme="minorHAnsi" w:cstheme="minorHAnsi"/>
              <w:sz w:val="20"/>
              <w:szCs w:val="20"/>
            </w:rPr>
            <w:id w:val="-248120211"/>
            <w:placeholder>
              <w:docPart w:val="DefaultPlaceholder_-1854013440"/>
            </w:placeholder>
            <w:showingPlcHdr/>
            <w:text/>
          </w:sdtPr>
          <w:sdtContent>
            <w:tc>
              <w:tcPr>
                <w:tcW w:w="2956" w:type="dxa"/>
                <w:vAlign w:val="center"/>
              </w:tcPr>
              <w:p w14:paraId="49E68D21" w14:textId="6134891D"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356092644"/>
            <w:placeholder>
              <w:docPart w:val="76C5253C0E574DC88E222172668E2E95"/>
            </w:placeholder>
            <w:showingPlcHdr/>
            <w:text/>
          </w:sdtPr>
          <w:sdtContent>
            <w:tc>
              <w:tcPr>
                <w:tcW w:w="2956" w:type="dxa"/>
                <w:vAlign w:val="center"/>
              </w:tcPr>
              <w:p w14:paraId="2CC0FA7D" w14:textId="5907C803"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1370721343"/>
            <w:placeholder>
              <w:docPart w:val="955BE3FF81BB46198994E7B0C6359F83"/>
            </w:placeholder>
            <w:showingPlcHdr/>
            <w:text/>
          </w:sdtPr>
          <w:sdtContent>
            <w:tc>
              <w:tcPr>
                <w:tcW w:w="2956" w:type="dxa"/>
                <w:vAlign w:val="center"/>
              </w:tcPr>
              <w:p w14:paraId="02565C8A" w14:textId="4E965B29"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7253F5A8" w14:textId="77777777" w:rsidTr="00147874">
        <w:trPr>
          <w:trHeight w:val="20"/>
          <w:jc w:val="center"/>
        </w:trPr>
        <w:tc>
          <w:tcPr>
            <w:tcW w:w="562" w:type="dxa"/>
            <w:shd w:val="clear" w:color="auto" w:fill="D9E2F3" w:themeFill="accent5" w:themeFillTint="33"/>
            <w:vAlign w:val="center"/>
          </w:tcPr>
          <w:p w14:paraId="2550B7C3" w14:textId="77777777" w:rsidR="00A47669" w:rsidRPr="002A0D1D" w:rsidRDefault="00A47669" w:rsidP="00147874">
            <w:pPr>
              <w:numPr>
                <w:ilvl w:val="0"/>
                <w:numId w:val="10"/>
              </w:numPr>
              <w:jc w:val="center"/>
              <w:rPr>
                <w:rFonts w:asciiTheme="minorHAnsi" w:hAnsiTheme="minorHAnsi" w:cstheme="minorHAnsi"/>
                <w:b/>
                <w:sz w:val="20"/>
                <w:szCs w:val="20"/>
              </w:rPr>
            </w:pPr>
          </w:p>
        </w:tc>
        <w:sdt>
          <w:sdtPr>
            <w:rPr>
              <w:rFonts w:asciiTheme="minorHAnsi" w:hAnsiTheme="minorHAnsi" w:cstheme="minorHAnsi"/>
              <w:sz w:val="20"/>
              <w:szCs w:val="20"/>
            </w:rPr>
            <w:id w:val="612018757"/>
            <w:placeholder>
              <w:docPart w:val="CF747758D80B4F8DA83CE8D7FE70B9FE"/>
            </w:placeholder>
            <w:showingPlcHdr/>
            <w:text/>
          </w:sdtPr>
          <w:sdtContent>
            <w:tc>
              <w:tcPr>
                <w:tcW w:w="2956" w:type="dxa"/>
                <w:vAlign w:val="center"/>
              </w:tcPr>
              <w:p w14:paraId="24A689DC" w14:textId="42AB0B2E"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696429996"/>
            <w:placeholder>
              <w:docPart w:val="ED3D71C0C18B41EBB18AA60337C12AFE"/>
            </w:placeholder>
            <w:showingPlcHdr/>
            <w:text/>
          </w:sdtPr>
          <w:sdtContent>
            <w:tc>
              <w:tcPr>
                <w:tcW w:w="2956" w:type="dxa"/>
                <w:vAlign w:val="center"/>
              </w:tcPr>
              <w:p w14:paraId="2403847B" w14:textId="7DB8DCBD"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541338663"/>
            <w:placeholder>
              <w:docPart w:val="179A6FAD83CC44EBA086E94788B1C255"/>
            </w:placeholder>
            <w:showingPlcHdr/>
            <w:text/>
          </w:sdtPr>
          <w:sdtContent>
            <w:tc>
              <w:tcPr>
                <w:tcW w:w="2956" w:type="dxa"/>
                <w:vAlign w:val="center"/>
              </w:tcPr>
              <w:p w14:paraId="35FE2811" w14:textId="0B8DD419"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7B50E729" w14:textId="77777777" w:rsidTr="00147874">
        <w:trPr>
          <w:trHeight w:val="271"/>
          <w:jc w:val="center"/>
        </w:trPr>
        <w:tc>
          <w:tcPr>
            <w:tcW w:w="562" w:type="dxa"/>
            <w:shd w:val="clear" w:color="auto" w:fill="D9E2F3" w:themeFill="accent5" w:themeFillTint="33"/>
            <w:vAlign w:val="center"/>
          </w:tcPr>
          <w:p w14:paraId="1A0413F0" w14:textId="77777777" w:rsidR="00A47669" w:rsidRPr="002A0D1D" w:rsidRDefault="00A47669" w:rsidP="00147874">
            <w:pPr>
              <w:numPr>
                <w:ilvl w:val="0"/>
                <w:numId w:val="10"/>
              </w:numPr>
              <w:jc w:val="center"/>
              <w:rPr>
                <w:rFonts w:asciiTheme="minorHAnsi" w:hAnsiTheme="minorHAnsi" w:cstheme="minorHAnsi"/>
                <w:b/>
                <w:sz w:val="20"/>
                <w:szCs w:val="20"/>
              </w:rPr>
            </w:pPr>
          </w:p>
        </w:tc>
        <w:sdt>
          <w:sdtPr>
            <w:rPr>
              <w:rFonts w:asciiTheme="minorHAnsi" w:hAnsiTheme="minorHAnsi" w:cstheme="minorHAnsi"/>
              <w:sz w:val="20"/>
              <w:szCs w:val="20"/>
            </w:rPr>
            <w:id w:val="74560996"/>
            <w:placeholder>
              <w:docPart w:val="188A730F07674089A7D6786DC4C433FD"/>
            </w:placeholder>
            <w:showingPlcHdr/>
            <w:text/>
          </w:sdtPr>
          <w:sdtContent>
            <w:tc>
              <w:tcPr>
                <w:tcW w:w="2956" w:type="dxa"/>
                <w:vAlign w:val="center"/>
              </w:tcPr>
              <w:p w14:paraId="297D92DD" w14:textId="209ED5B5"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1082419197"/>
            <w:placeholder>
              <w:docPart w:val="80156E68E7DF46829FD32AE8E0048337"/>
            </w:placeholder>
            <w:showingPlcHdr/>
            <w:text/>
          </w:sdtPr>
          <w:sdtContent>
            <w:tc>
              <w:tcPr>
                <w:tcW w:w="2956" w:type="dxa"/>
                <w:vAlign w:val="center"/>
              </w:tcPr>
              <w:p w14:paraId="5177F65C" w14:textId="559F3BA4"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149296488"/>
            <w:placeholder>
              <w:docPart w:val="F35F5C72E6B14BEC96E678CD63D13E9D"/>
            </w:placeholder>
            <w:showingPlcHdr/>
            <w:text/>
          </w:sdtPr>
          <w:sdtContent>
            <w:tc>
              <w:tcPr>
                <w:tcW w:w="2956" w:type="dxa"/>
                <w:vAlign w:val="center"/>
              </w:tcPr>
              <w:p w14:paraId="02330B9B" w14:textId="155DDBA2"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2D575B5B" w14:textId="77777777" w:rsidTr="00147874">
        <w:trPr>
          <w:trHeight w:val="20"/>
          <w:jc w:val="center"/>
        </w:trPr>
        <w:tc>
          <w:tcPr>
            <w:tcW w:w="562" w:type="dxa"/>
            <w:shd w:val="clear" w:color="auto" w:fill="D9E2F3" w:themeFill="accent5" w:themeFillTint="33"/>
            <w:vAlign w:val="center"/>
          </w:tcPr>
          <w:p w14:paraId="69C11664" w14:textId="77777777" w:rsidR="00A47669" w:rsidRPr="002A0D1D" w:rsidRDefault="00A47669" w:rsidP="00147874">
            <w:pPr>
              <w:rPr>
                <w:rFonts w:asciiTheme="minorHAnsi" w:hAnsiTheme="minorHAnsi" w:cstheme="minorHAnsi"/>
                <w:b/>
                <w:sz w:val="20"/>
                <w:szCs w:val="20"/>
              </w:rPr>
            </w:pPr>
            <w:r w:rsidRPr="002A0D1D">
              <w:rPr>
                <w:rFonts w:asciiTheme="minorHAnsi" w:hAnsiTheme="minorHAnsi" w:cstheme="minorHAnsi"/>
                <w:b/>
                <w:sz w:val="20"/>
                <w:szCs w:val="20"/>
              </w:rPr>
              <w:t>....</w:t>
            </w:r>
          </w:p>
        </w:tc>
        <w:sdt>
          <w:sdtPr>
            <w:rPr>
              <w:rFonts w:asciiTheme="minorHAnsi" w:hAnsiTheme="minorHAnsi" w:cstheme="minorHAnsi"/>
              <w:sz w:val="20"/>
              <w:szCs w:val="20"/>
            </w:rPr>
            <w:id w:val="1391458537"/>
            <w:placeholder>
              <w:docPart w:val="6A8165A3EA1E43EC8E573C20BE04AE24"/>
            </w:placeholder>
            <w:showingPlcHdr/>
            <w:text/>
          </w:sdtPr>
          <w:sdtContent>
            <w:tc>
              <w:tcPr>
                <w:tcW w:w="2956" w:type="dxa"/>
                <w:vAlign w:val="center"/>
              </w:tcPr>
              <w:p w14:paraId="2F84ECE5" w14:textId="3C68A70F"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2070714819"/>
            <w:placeholder>
              <w:docPart w:val="F2A2E2CE61C7411A9D339086AAA41831"/>
            </w:placeholder>
            <w:showingPlcHdr/>
            <w:text/>
          </w:sdtPr>
          <w:sdtContent>
            <w:tc>
              <w:tcPr>
                <w:tcW w:w="2956" w:type="dxa"/>
                <w:vAlign w:val="center"/>
              </w:tcPr>
              <w:p w14:paraId="1980DC9E" w14:textId="4E7155F3"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379598751"/>
            <w:placeholder>
              <w:docPart w:val="85CC7B7325A94C1CA1A4CFA2A5DA187D"/>
            </w:placeholder>
            <w:showingPlcHdr/>
            <w:text/>
          </w:sdtPr>
          <w:sdtContent>
            <w:tc>
              <w:tcPr>
                <w:tcW w:w="2956" w:type="dxa"/>
                <w:vAlign w:val="center"/>
              </w:tcPr>
              <w:p w14:paraId="7F9C618D" w14:textId="07A65E69"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bl>
    <w:p w14:paraId="0B5872BA" w14:textId="77777777" w:rsidR="00A47669" w:rsidRPr="002A0D1D" w:rsidRDefault="00A47669" w:rsidP="00A47669">
      <w:pPr>
        <w:jc w:val="both"/>
        <w:rPr>
          <w:rFonts w:asciiTheme="minorHAnsi" w:hAnsiTheme="minorHAnsi" w:cstheme="minorHAnsi"/>
          <w:sz w:val="20"/>
          <w:szCs w:val="20"/>
        </w:rPr>
      </w:pPr>
    </w:p>
    <w:p w14:paraId="5B35F3AE" w14:textId="77777777" w:rsidR="00A47669" w:rsidRPr="002A0D1D" w:rsidRDefault="00A47669" w:rsidP="00A47669">
      <w:pPr>
        <w:jc w:val="both"/>
        <w:rPr>
          <w:rFonts w:asciiTheme="minorHAnsi" w:hAnsiTheme="minorHAnsi" w:cstheme="minorHAnsi"/>
          <w:i/>
          <w:iCs/>
          <w:sz w:val="20"/>
          <w:szCs w:val="20"/>
        </w:rPr>
      </w:pPr>
      <w:r w:rsidRPr="002A0D1D">
        <w:rPr>
          <w:rFonts w:asciiTheme="minorHAnsi" w:hAnsiTheme="minorHAnsi" w:cstheme="minorHAnsi"/>
          <w:i/>
          <w:iCs/>
          <w:sz w:val="20"/>
          <w:szCs w:val="20"/>
        </w:rPr>
        <w:t>Spodaj podpisani zastopnik izjavljam, da so skladno z določbami zakona, ki ureja gospodarske družbe, povezane družbe z zgoraj navedenim gospodarskim subjektom, naslednji gospodarski subjekti:</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14"/>
        <w:gridCol w:w="2972"/>
        <w:gridCol w:w="3402"/>
        <w:gridCol w:w="2410"/>
      </w:tblGrid>
      <w:tr w:rsidR="00A47669" w:rsidRPr="002A0D1D" w14:paraId="24683DAE" w14:textId="77777777" w:rsidTr="00147874">
        <w:trPr>
          <w:trHeight w:val="20"/>
        </w:trPr>
        <w:tc>
          <w:tcPr>
            <w:tcW w:w="714" w:type="dxa"/>
            <w:tcBorders>
              <w:bottom w:val="single" w:sz="4" w:space="0" w:color="auto"/>
            </w:tcBorders>
            <w:shd w:val="clear" w:color="auto" w:fill="D9E2F3" w:themeFill="accent5" w:themeFillTint="33"/>
            <w:vAlign w:val="center"/>
          </w:tcPr>
          <w:p w14:paraId="3FD23733"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Št.</w:t>
            </w:r>
          </w:p>
        </w:tc>
        <w:tc>
          <w:tcPr>
            <w:tcW w:w="2972" w:type="dxa"/>
            <w:shd w:val="clear" w:color="auto" w:fill="D9E2F3" w:themeFill="accent5" w:themeFillTint="33"/>
            <w:vAlign w:val="center"/>
          </w:tcPr>
          <w:p w14:paraId="7E9C62F6"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Naziv</w:t>
            </w:r>
          </w:p>
        </w:tc>
        <w:tc>
          <w:tcPr>
            <w:tcW w:w="3402" w:type="dxa"/>
            <w:shd w:val="clear" w:color="auto" w:fill="D9E2F3" w:themeFill="accent5" w:themeFillTint="33"/>
            <w:vAlign w:val="center"/>
          </w:tcPr>
          <w:p w14:paraId="508D637D"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Sedež</w:t>
            </w:r>
          </w:p>
        </w:tc>
        <w:tc>
          <w:tcPr>
            <w:tcW w:w="2410" w:type="dxa"/>
            <w:shd w:val="clear" w:color="auto" w:fill="D9E2F3" w:themeFill="accent5" w:themeFillTint="33"/>
            <w:vAlign w:val="center"/>
          </w:tcPr>
          <w:p w14:paraId="5B2E9072"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Matična številka</w:t>
            </w:r>
          </w:p>
        </w:tc>
      </w:tr>
      <w:tr w:rsidR="00A47669" w:rsidRPr="002A0D1D" w14:paraId="2F1CC326" w14:textId="77777777" w:rsidTr="00147874">
        <w:trPr>
          <w:trHeight w:val="20"/>
        </w:trPr>
        <w:tc>
          <w:tcPr>
            <w:tcW w:w="714" w:type="dxa"/>
            <w:shd w:val="clear" w:color="auto" w:fill="D9E2F3" w:themeFill="accent5" w:themeFillTint="33"/>
            <w:vAlign w:val="center"/>
          </w:tcPr>
          <w:p w14:paraId="4E131500" w14:textId="77777777" w:rsidR="00A47669" w:rsidRPr="002A0D1D" w:rsidRDefault="00A47669" w:rsidP="00147874">
            <w:pPr>
              <w:numPr>
                <w:ilvl w:val="0"/>
                <w:numId w:val="11"/>
              </w:numPr>
              <w:jc w:val="center"/>
              <w:rPr>
                <w:rFonts w:asciiTheme="minorHAnsi" w:hAnsiTheme="minorHAnsi" w:cstheme="minorHAnsi"/>
                <w:b/>
                <w:sz w:val="20"/>
                <w:szCs w:val="20"/>
              </w:rPr>
            </w:pPr>
          </w:p>
        </w:tc>
        <w:sdt>
          <w:sdtPr>
            <w:rPr>
              <w:rFonts w:asciiTheme="minorHAnsi" w:hAnsiTheme="minorHAnsi" w:cstheme="minorHAnsi"/>
              <w:sz w:val="20"/>
              <w:szCs w:val="20"/>
            </w:rPr>
            <w:id w:val="1893928822"/>
            <w:placeholder>
              <w:docPart w:val="ABDE2FD526FB4C96B5C88CC48EA2C637"/>
            </w:placeholder>
            <w:showingPlcHdr/>
            <w:text/>
          </w:sdtPr>
          <w:sdtContent>
            <w:tc>
              <w:tcPr>
                <w:tcW w:w="2972" w:type="dxa"/>
                <w:vAlign w:val="center"/>
              </w:tcPr>
              <w:p w14:paraId="4D198434" w14:textId="3CF7B600"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740286518"/>
            <w:placeholder>
              <w:docPart w:val="D89E525027C54A46AFEDC57D42D4D5E1"/>
            </w:placeholder>
            <w:showingPlcHdr/>
            <w:text/>
          </w:sdtPr>
          <w:sdtContent>
            <w:tc>
              <w:tcPr>
                <w:tcW w:w="3402" w:type="dxa"/>
                <w:vAlign w:val="center"/>
              </w:tcPr>
              <w:p w14:paraId="66F1AB9C" w14:textId="70ABC30D"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2040625097"/>
            <w:placeholder>
              <w:docPart w:val="A8484AAA79CF43A9A6C078AA764373C3"/>
            </w:placeholder>
            <w:showingPlcHdr/>
            <w:text/>
          </w:sdtPr>
          <w:sdtContent>
            <w:tc>
              <w:tcPr>
                <w:tcW w:w="2410" w:type="dxa"/>
                <w:vAlign w:val="center"/>
              </w:tcPr>
              <w:p w14:paraId="60516F03" w14:textId="614905C4"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7C180C41" w14:textId="77777777" w:rsidTr="00147874">
        <w:trPr>
          <w:trHeight w:val="20"/>
        </w:trPr>
        <w:tc>
          <w:tcPr>
            <w:tcW w:w="714" w:type="dxa"/>
            <w:shd w:val="clear" w:color="auto" w:fill="D9E2F3" w:themeFill="accent5" w:themeFillTint="33"/>
            <w:vAlign w:val="center"/>
          </w:tcPr>
          <w:p w14:paraId="7D774259" w14:textId="77777777" w:rsidR="00A47669" w:rsidRPr="002A0D1D" w:rsidRDefault="00A47669" w:rsidP="00147874">
            <w:pPr>
              <w:numPr>
                <w:ilvl w:val="0"/>
                <w:numId w:val="11"/>
              </w:numPr>
              <w:jc w:val="center"/>
              <w:rPr>
                <w:rFonts w:asciiTheme="minorHAnsi" w:hAnsiTheme="minorHAnsi" w:cstheme="minorHAnsi"/>
                <w:b/>
                <w:sz w:val="20"/>
                <w:szCs w:val="20"/>
              </w:rPr>
            </w:pPr>
          </w:p>
        </w:tc>
        <w:sdt>
          <w:sdtPr>
            <w:rPr>
              <w:rFonts w:asciiTheme="minorHAnsi" w:hAnsiTheme="minorHAnsi" w:cstheme="minorHAnsi"/>
              <w:sz w:val="20"/>
              <w:szCs w:val="20"/>
            </w:rPr>
            <w:id w:val="-2063090972"/>
            <w:placeholder>
              <w:docPart w:val="3B50F51FF6884CB0ADB00A26EA350CBE"/>
            </w:placeholder>
            <w:showingPlcHdr/>
            <w:text/>
          </w:sdtPr>
          <w:sdtContent>
            <w:tc>
              <w:tcPr>
                <w:tcW w:w="2972" w:type="dxa"/>
                <w:vAlign w:val="center"/>
              </w:tcPr>
              <w:p w14:paraId="63393D5A" w14:textId="1A6837E6"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315654340"/>
            <w:placeholder>
              <w:docPart w:val="DD8C174FDE984F87942F6322F84DB83B"/>
            </w:placeholder>
            <w:showingPlcHdr/>
            <w:text/>
          </w:sdtPr>
          <w:sdtContent>
            <w:tc>
              <w:tcPr>
                <w:tcW w:w="3402" w:type="dxa"/>
                <w:vAlign w:val="center"/>
              </w:tcPr>
              <w:p w14:paraId="25F38AA0" w14:textId="4406FFA6"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428043196"/>
            <w:placeholder>
              <w:docPart w:val="507DA3CA833D4B6FB5B7428CFEE0D7CC"/>
            </w:placeholder>
            <w:showingPlcHdr/>
            <w:text/>
          </w:sdtPr>
          <w:sdtContent>
            <w:tc>
              <w:tcPr>
                <w:tcW w:w="2410" w:type="dxa"/>
                <w:vAlign w:val="center"/>
              </w:tcPr>
              <w:p w14:paraId="0B19E94E" w14:textId="2494D2E0"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35DAA301" w14:textId="77777777" w:rsidTr="00147874">
        <w:trPr>
          <w:trHeight w:val="20"/>
        </w:trPr>
        <w:tc>
          <w:tcPr>
            <w:tcW w:w="714" w:type="dxa"/>
            <w:shd w:val="clear" w:color="auto" w:fill="D9E2F3" w:themeFill="accent5" w:themeFillTint="33"/>
            <w:vAlign w:val="center"/>
          </w:tcPr>
          <w:p w14:paraId="419B1F49" w14:textId="77777777" w:rsidR="00A47669" w:rsidRPr="002A0D1D" w:rsidRDefault="00A47669" w:rsidP="00147874">
            <w:pPr>
              <w:numPr>
                <w:ilvl w:val="0"/>
                <w:numId w:val="11"/>
              </w:numPr>
              <w:jc w:val="center"/>
              <w:rPr>
                <w:rFonts w:asciiTheme="minorHAnsi" w:hAnsiTheme="minorHAnsi" w:cstheme="minorHAnsi"/>
                <w:b/>
                <w:sz w:val="20"/>
                <w:szCs w:val="20"/>
              </w:rPr>
            </w:pPr>
          </w:p>
        </w:tc>
        <w:sdt>
          <w:sdtPr>
            <w:rPr>
              <w:rFonts w:asciiTheme="minorHAnsi" w:hAnsiTheme="minorHAnsi" w:cstheme="minorHAnsi"/>
              <w:sz w:val="20"/>
              <w:szCs w:val="20"/>
            </w:rPr>
            <w:id w:val="-935438079"/>
            <w:placeholder>
              <w:docPart w:val="1EBD3D39E05B4EBCAA2350ECC5F18507"/>
            </w:placeholder>
            <w:showingPlcHdr/>
            <w:text/>
          </w:sdtPr>
          <w:sdtContent>
            <w:tc>
              <w:tcPr>
                <w:tcW w:w="2972" w:type="dxa"/>
                <w:vAlign w:val="center"/>
              </w:tcPr>
              <w:p w14:paraId="770C0F27" w14:textId="626C3371"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489213151"/>
            <w:placeholder>
              <w:docPart w:val="DF2B6B078A3F4EF5972EB5EF762B1E90"/>
            </w:placeholder>
            <w:showingPlcHdr/>
            <w:text/>
          </w:sdtPr>
          <w:sdtContent>
            <w:tc>
              <w:tcPr>
                <w:tcW w:w="3402" w:type="dxa"/>
                <w:vAlign w:val="center"/>
              </w:tcPr>
              <w:p w14:paraId="24AE50FE" w14:textId="719E738F"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274133286"/>
            <w:placeholder>
              <w:docPart w:val="AD5D277BBBBF40249EC9B2884803C87E"/>
            </w:placeholder>
            <w:showingPlcHdr/>
            <w:text/>
          </w:sdtPr>
          <w:sdtContent>
            <w:tc>
              <w:tcPr>
                <w:tcW w:w="2410" w:type="dxa"/>
                <w:vAlign w:val="center"/>
              </w:tcPr>
              <w:p w14:paraId="4E65E3A2" w14:textId="5AD00341"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7FBFD6E3" w14:textId="77777777" w:rsidTr="00147874">
        <w:trPr>
          <w:trHeight w:val="20"/>
        </w:trPr>
        <w:tc>
          <w:tcPr>
            <w:tcW w:w="714" w:type="dxa"/>
            <w:shd w:val="clear" w:color="auto" w:fill="D9E2F3" w:themeFill="accent5" w:themeFillTint="33"/>
            <w:vAlign w:val="center"/>
          </w:tcPr>
          <w:p w14:paraId="1FAC3F72"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w:t>
            </w:r>
          </w:p>
        </w:tc>
        <w:tc>
          <w:tcPr>
            <w:tcW w:w="2972" w:type="dxa"/>
            <w:vAlign w:val="center"/>
          </w:tcPr>
          <w:p w14:paraId="2E0AC957" w14:textId="77777777" w:rsidR="00A47669" w:rsidRPr="002A0D1D" w:rsidRDefault="00A47669" w:rsidP="00147874">
            <w:pPr>
              <w:rPr>
                <w:rFonts w:asciiTheme="minorHAnsi" w:hAnsiTheme="minorHAnsi" w:cstheme="minorHAnsi"/>
                <w:sz w:val="20"/>
                <w:szCs w:val="20"/>
              </w:rPr>
            </w:pPr>
          </w:p>
        </w:tc>
        <w:tc>
          <w:tcPr>
            <w:tcW w:w="3402" w:type="dxa"/>
            <w:vAlign w:val="center"/>
          </w:tcPr>
          <w:p w14:paraId="6EDAC8AC" w14:textId="77777777" w:rsidR="00A47669" w:rsidRPr="002A0D1D" w:rsidRDefault="00A47669" w:rsidP="00147874">
            <w:pPr>
              <w:rPr>
                <w:rFonts w:asciiTheme="minorHAnsi" w:hAnsiTheme="minorHAnsi" w:cstheme="minorHAnsi"/>
                <w:sz w:val="20"/>
                <w:szCs w:val="20"/>
              </w:rPr>
            </w:pPr>
          </w:p>
        </w:tc>
        <w:tc>
          <w:tcPr>
            <w:tcW w:w="2410" w:type="dxa"/>
            <w:vAlign w:val="center"/>
          </w:tcPr>
          <w:p w14:paraId="5A5165EB" w14:textId="77777777" w:rsidR="00A47669" w:rsidRPr="002A0D1D" w:rsidRDefault="00A47669" w:rsidP="00147874">
            <w:pPr>
              <w:rPr>
                <w:rFonts w:asciiTheme="minorHAnsi" w:hAnsiTheme="minorHAnsi" w:cstheme="minorHAnsi"/>
                <w:sz w:val="20"/>
                <w:szCs w:val="20"/>
              </w:rPr>
            </w:pPr>
          </w:p>
        </w:tc>
      </w:tr>
    </w:tbl>
    <w:p w14:paraId="7DA3BF97" w14:textId="77777777" w:rsidR="00A47669" w:rsidRPr="006B6E77" w:rsidRDefault="00A47669" w:rsidP="00A47669">
      <w:pPr>
        <w:jc w:val="both"/>
        <w:rPr>
          <w:rFonts w:asciiTheme="minorHAnsi" w:hAnsiTheme="minorHAnsi" w:cstheme="minorHAnsi"/>
          <w:i/>
          <w:sz w:val="20"/>
          <w:szCs w:val="20"/>
        </w:rPr>
      </w:pPr>
      <w:r w:rsidRPr="006B6E77">
        <w:rPr>
          <w:rFonts w:asciiTheme="minorHAnsi" w:hAnsiTheme="minorHAnsi" w:cstheme="minorHAnsi"/>
          <w:i/>
          <w:sz w:val="20"/>
          <w:szCs w:val="20"/>
        </w:rPr>
        <w:t>*V primeru, da ponudnik ne bo izpolnil zgornje tabele, bo naročnik štel, da gospodarski subjekt izjavlja, da nima povezanih družb.</w:t>
      </w:r>
    </w:p>
    <w:p w14:paraId="06BD7C48" w14:textId="77777777" w:rsidR="00A47669" w:rsidRPr="002A0D1D" w:rsidRDefault="00A47669" w:rsidP="00A47669">
      <w:pPr>
        <w:jc w:val="both"/>
        <w:rPr>
          <w:rFonts w:asciiTheme="minorHAnsi" w:hAnsiTheme="minorHAnsi" w:cstheme="minorHAnsi"/>
        </w:rPr>
      </w:pPr>
    </w:p>
    <w:p w14:paraId="2E559579"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4540918" w14:textId="77777777" w:rsidR="00A47669" w:rsidRPr="002A0D1D" w:rsidRDefault="00A47669" w:rsidP="00A47669">
      <w:pPr>
        <w:jc w:val="both"/>
        <w:rPr>
          <w:rFonts w:asciiTheme="minorHAnsi" w:hAnsiTheme="minorHAnsi" w:cstheme="minorHAnsi"/>
        </w:rPr>
      </w:pPr>
    </w:p>
    <w:p w14:paraId="46ED91CB" w14:textId="27440EC0" w:rsidR="00A47669" w:rsidRPr="002A0D1D" w:rsidRDefault="00A47669" w:rsidP="00A47669">
      <w:pPr>
        <w:jc w:val="both"/>
        <w:rPr>
          <w:rFonts w:asciiTheme="minorHAnsi" w:hAnsiTheme="minorHAnsi" w:cstheme="minorHAnsi"/>
        </w:rPr>
      </w:pPr>
      <w:r w:rsidRPr="002A0D1D">
        <w:rPr>
          <w:rFonts w:asciiTheme="minorHAnsi" w:hAnsiTheme="minorHAnsi" w:cstheme="minorHAnsi"/>
        </w:rPr>
        <w:t>S podpisom te izjave jamčimo za točnost in resničnost podatkov ter se zavedamo, da je pogodba</w:t>
      </w:r>
      <w:r w:rsidR="005165F7">
        <w:rPr>
          <w:rFonts w:asciiTheme="minorHAnsi" w:hAnsiTheme="minorHAnsi" w:cstheme="minorHAnsi"/>
        </w:rPr>
        <w:t>/okvirni sporazum</w:t>
      </w:r>
      <w:r w:rsidRPr="002A0D1D">
        <w:rPr>
          <w:rFonts w:asciiTheme="minorHAnsi" w:hAnsiTheme="minorHAnsi" w:cstheme="minorHAnsi"/>
        </w:rPr>
        <w:t xml:space="preserve"> v primeru lažne izjave ali neresničnih podatkov o dejstvih v izjavi nična. Zavezujemo se, da bom naročnika obvestil o vsaki spremembi posredovanih podatkov.</w:t>
      </w:r>
    </w:p>
    <w:p w14:paraId="22FEFBCE" w14:textId="77777777" w:rsidR="00A47669" w:rsidRPr="002A0D1D" w:rsidRDefault="00A47669" w:rsidP="00A47669">
      <w:pPr>
        <w:jc w:val="both"/>
        <w:rPr>
          <w:rFonts w:asciiTheme="minorHAnsi" w:hAnsiTheme="minorHAnsi" w:cstheme="minorHAnsi"/>
        </w:rPr>
      </w:pPr>
    </w:p>
    <w:p w14:paraId="2B0EC642" w14:textId="77777777" w:rsidR="00A47669" w:rsidRPr="006B6E77" w:rsidRDefault="00A47669" w:rsidP="00A47669">
      <w:pPr>
        <w:pStyle w:val="Odstavekseznama"/>
        <w:numPr>
          <w:ilvl w:val="0"/>
          <w:numId w:val="9"/>
        </w:numPr>
        <w:ind w:left="426" w:hanging="425"/>
        <w:jc w:val="both"/>
        <w:rPr>
          <w:rFonts w:asciiTheme="minorHAnsi" w:hAnsiTheme="minorHAnsi" w:cstheme="minorHAnsi"/>
          <w:b/>
          <w:bCs/>
        </w:rPr>
      </w:pPr>
      <w:r w:rsidRPr="006B6E77">
        <w:rPr>
          <w:rFonts w:asciiTheme="minorHAnsi" w:hAnsiTheme="minorHAnsi" w:cstheme="minorHAnsi"/>
          <w:b/>
          <w:bCs/>
        </w:rPr>
        <w:t>izjavljamo, da nismo povezani s funkcionarji naročnika predmetnega javnega naročila in, po našem vedenju, z njihovimi družinskimi člani</w:t>
      </w:r>
      <w:r w:rsidRPr="006B6E77">
        <w:rPr>
          <w:rFonts w:asciiTheme="minorHAnsi" w:hAnsiTheme="minorHAnsi" w:cstheme="minorHAnsi"/>
          <w:b/>
          <w:bCs/>
          <w:vertAlign w:val="superscript"/>
        </w:rPr>
        <w:footnoteReference w:id="6"/>
      </w:r>
      <w:r w:rsidRPr="006B6E77">
        <w:rPr>
          <w:rFonts w:asciiTheme="minorHAnsi" w:hAnsiTheme="minorHAnsi" w:cstheme="minorHAnsi"/>
          <w:b/>
          <w:bCs/>
        </w:rPr>
        <w:t xml:space="preserve"> na način, da bi bil funkcionar ali njegov družinski član v gospodarskem subjektu: </w:t>
      </w:r>
    </w:p>
    <w:p w14:paraId="70D8A332" w14:textId="77777777" w:rsidR="00A47669" w:rsidRPr="002A0D1D" w:rsidRDefault="00A47669" w:rsidP="00A47669">
      <w:pPr>
        <w:pStyle w:val="Odstavekseznama"/>
        <w:numPr>
          <w:ilvl w:val="0"/>
          <w:numId w:val="31"/>
        </w:numPr>
        <w:ind w:left="851"/>
        <w:jc w:val="both"/>
        <w:rPr>
          <w:rFonts w:asciiTheme="minorHAnsi" w:hAnsiTheme="minorHAnsi" w:cstheme="minorHAnsi"/>
          <w:b/>
          <w:bCs/>
        </w:rPr>
      </w:pPr>
      <w:r w:rsidRPr="002A0D1D">
        <w:rPr>
          <w:rFonts w:asciiTheme="minorHAnsi" w:hAnsiTheme="minorHAnsi" w:cstheme="minorHAnsi"/>
          <w:b/>
          <w:bCs/>
        </w:rPr>
        <w:t xml:space="preserve">udeležen kot poslovodja, član poslovodstva ali zakoniti zastopnik ali </w:t>
      </w:r>
    </w:p>
    <w:p w14:paraId="41F9B178" w14:textId="77777777" w:rsidR="00A47669" w:rsidRPr="006B6E77" w:rsidRDefault="00A47669" w:rsidP="00A47669">
      <w:pPr>
        <w:pStyle w:val="Odstavekseznama"/>
        <w:numPr>
          <w:ilvl w:val="0"/>
          <w:numId w:val="31"/>
        </w:numPr>
        <w:ind w:left="851"/>
        <w:jc w:val="both"/>
        <w:rPr>
          <w:rFonts w:asciiTheme="minorHAnsi" w:hAnsiTheme="minorHAnsi" w:cstheme="minorHAnsi"/>
          <w:b/>
          <w:bCs/>
        </w:rPr>
      </w:pPr>
      <w:r w:rsidRPr="006B6E77">
        <w:rPr>
          <w:rFonts w:asciiTheme="minorHAnsi" w:hAnsiTheme="minorHAnsi" w:cstheme="minorHAnsi"/>
          <w:b/>
          <w:bCs/>
        </w:rPr>
        <w:t xml:space="preserve">je neposredno ali preko drugih pravnih oseb v več kot pet odstotnem deležu udeležen pri ustanoviteljskih pravicah, upravljanju ali kapitalu. </w:t>
      </w:r>
    </w:p>
    <w:p w14:paraId="231A2F9F" w14:textId="77777777" w:rsidR="00A47669" w:rsidRPr="002A0D1D" w:rsidRDefault="00A47669" w:rsidP="00A47669">
      <w:pPr>
        <w:jc w:val="both"/>
        <w:rPr>
          <w:rFonts w:asciiTheme="minorHAnsi" w:hAnsiTheme="minorHAnsi" w:cstheme="minorHAnsi"/>
        </w:rPr>
      </w:pPr>
    </w:p>
    <w:p w14:paraId="3EA1B73C"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5CFF55C8" w14:textId="77777777" w:rsidR="00A47669" w:rsidRPr="002A0D1D" w:rsidRDefault="00A47669" w:rsidP="00A47669">
      <w:pPr>
        <w:jc w:val="both"/>
        <w:rPr>
          <w:rFonts w:asciiTheme="minorHAnsi" w:hAnsiTheme="minorHAnsi" w:cstheme="minorHAnsi"/>
        </w:rPr>
      </w:pPr>
    </w:p>
    <w:p w14:paraId="4A8AC374" w14:textId="0BA86754" w:rsidR="00A47669" w:rsidRPr="002A0D1D" w:rsidRDefault="00A47669" w:rsidP="00A47669">
      <w:pPr>
        <w:jc w:val="both"/>
        <w:rPr>
          <w:rFonts w:asciiTheme="minorHAnsi" w:hAnsiTheme="minorHAnsi" w:cstheme="minorHAnsi"/>
        </w:rPr>
      </w:pPr>
      <w:r w:rsidRPr="002A0D1D">
        <w:rPr>
          <w:rFonts w:asciiTheme="minorHAnsi" w:hAnsiTheme="minorHAnsi" w:cstheme="minorHAnsi"/>
        </w:rPr>
        <w:t>Zavedamo se posledice, da je pogodba</w:t>
      </w:r>
      <w:r w:rsidR="005165F7">
        <w:rPr>
          <w:rFonts w:asciiTheme="minorHAnsi" w:hAnsiTheme="minorHAnsi" w:cstheme="minorHAnsi"/>
        </w:rPr>
        <w:t>/okvirni sporazum</w:t>
      </w:r>
      <w:r w:rsidRPr="002A0D1D">
        <w:rPr>
          <w:rFonts w:asciiTheme="minorHAnsi" w:hAnsiTheme="minorHAnsi" w:cstheme="minorHAnsi"/>
        </w:rPr>
        <w:t xml:space="preserve"> nična, če je sklenjena v nasprotju z določbami 35. člena ZIntPK.</w:t>
      </w:r>
    </w:p>
    <w:p w14:paraId="48792543" w14:textId="77777777" w:rsidR="00A47669" w:rsidRPr="002A0D1D" w:rsidRDefault="00A47669" w:rsidP="00A47669">
      <w:pPr>
        <w:jc w:val="both"/>
        <w:rPr>
          <w:rFonts w:asciiTheme="minorHAnsi" w:hAnsiTheme="minorHAnsi" w:cstheme="minorHAnsi"/>
        </w:rPr>
      </w:pPr>
    </w:p>
    <w:p w14:paraId="6A97594C" w14:textId="77777777" w:rsidR="00A47669" w:rsidRPr="002A0D1D" w:rsidRDefault="00A47669" w:rsidP="00A47669">
      <w:pPr>
        <w:jc w:val="both"/>
        <w:rPr>
          <w:rFonts w:asciiTheme="minorHAnsi" w:hAnsiTheme="minorHAnsi" w:cstheme="minorHAnsi"/>
        </w:rPr>
      </w:pPr>
    </w:p>
    <w:p w14:paraId="4B49B045"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Vse izjave podajamo pod kazensko in materialno odgovornostjo.</w:t>
      </w:r>
    </w:p>
    <w:p w14:paraId="64FC23FA" w14:textId="77777777" w:rsidR="00A47669" w:rsidRPr="002A0D1D" w:rsidRDefault="00A47669" w:rsidP="00A47669">
      <w:pPr>
        <w:jc w:val="both"/>
        <w:rPr>
          <w:rFonts w:asciiTheme="minorHAnsi" w:hAnsiTheme="minorHAnsi" w:cstheme="minorHAnsi"/>
        </w:rPr>
      </w:pPr>
    </w:p>
    <w:sdt>
      <w:sdtPr>
        <w:rPr>
          <w:rFonts w:asciiTheme="minorHAnsi" w:hAnsiTheme="minorHAnsi" w:cstheme="minorHAnsi"/>
        </w:rPr>
        <w:id w:val="-1428186444"/>
        <w:placeholder>
          <w:docPart w:val="E8008F2D1F7042AF89BDD1131C246DC0"/>
        </w:placeholder>
        <w:showingPlcHdr/>
        <w:text/>
      </w:sdtPr>
      <w:sdtContent>
        <w:p w14:paraId="37FD10A7" w14:textId="4CB62E4C" w:rsidR="00A47669" w:rsidRPr="008013F5" w:rsidRDefault="008013F5" w:rsidP="00A47669">
          <w:pPr>
            <w:jc w:val="both"/>
            <w:rPr>
              <w:rFonts w:asciiTheme="minorHAnsi" w:hAnsiTheme="minorHAnsi" w:cstheme="minorHAnsi"/>
            </w:rPr>
          </w:pPr>
          <w:r w:rsidRPr="008013F5">
            <w:rPr>
              <w:rStyle w:val="Besedilooznabemesta"/>
              <w:rFonts w:asciiTheme="minorHAnsi" w:eastAsiaTheme="majorEastAsia" w:hAnsiTheme="minorHAnsi" w:cstheme="minorHAnsi"/>
            </w:rPr>
            <w:t>Kliknite ali tapnite tukaj, če želite vnesti besedilo.</w:t>
          </w:r>
        </w:p>
      </w:sdtContent>
    </w:sdt>
    <w:p w14:paraId="0274A08D" w14:textId="77777777" w:rsidR="00A47669" w:rsidRPr="008013F5" w:rsidRDefault="00A47669" w:rsidP="00A47669">
      <w:pPr>
        <w:jc w:val="both"/>
        <w:rPr>
          <w:rFonts w:asciiTheme="minorHAnsi" w:hAnsiTheme="minorHAnsi" w:cstheme="minorHAnsi"/>
        </w:rPr>
      </w:pPr>
      <w:r w:rsidRPr="008013F5">
        <w:rPr>
          <w:rFonts w:asciiTheme="minorHAnsi" w:hAnsiTheme="minorHAnsi" w:cstheme="minorHAnsi"/>
        </w:rPr>
        <w:t xml:space="preserve">(Kraj in datum)                                                                                    Žig            </w:t>
      </w:r>
    </w:p>
    <w:p w14:paraId="4F3FF872" w14:textId="77777777" w:rsidR="00A47669" w:rsidRPr="008013F5" w:rsidRDefault="00A47669" w:rsidP="00A47669">
      <w:pPr>
        <w:jc w:val="both"/>
        <w:rPr>
          <w:rFonts w:asciiTheme="minorHAnsi" w:hAnsiTheme="minorHAnsi" w:cstheme="minorHAnsi"/>
        </w:rPr>
      </w:pPr>
    </w:p>
    <w:p w14:paraId="642B023C" w14:textId="77777777" w:rsidR="00A47669" w:rsidRPr="008013F5" w:rsidRDefault="00A47669" w:rsidP="00A47669">
      <w:pPr>
        <w:jc w:val="both"/>
        <w:rPr>
          <w:rFonts w:asciiTheme="minorHAnsi" w:hAnsiTheme="minorHAnsi" w:cstheme="minorHAnsi"/>
        </w:rPr>
      </w:pPr>
    </w:p>
    <w:sdt>
      <w:sdtPr>
        <w:rPr>
          <w:rFonts w:asciiTheme="minorHAnsi" w:hAnsiTheme="minorHAnsi" w:cstheme="minorHAnsi"/>
        </w:rPr>
        <w:id w:val="-480536525"/>
        <w:placeholder>
          <w:docPart w:val="E8008F2D1F7042AF89BDD1131C246DC0"/>
        </w:placeholder>
        <w:showingPlcHdr/>
        <w:text/>
      </w:sdtPr>
      <w:sdtContent>
        <w:p w14:paraId="610199F4" w14:textId="608176E6" w:rsidR="00A47669" w:rsidRPr="008013F5" w:rsidRDefault="008013F5" w:rsidP="00A47669">
          <w:pPr>
            <w:jc w:val="both"/>
            <w:rPr>
              <w:rFonts w:asciiTheme="minorHAnsi" w:hAnsiTheme="minorHAnsi" w:cstheme="minorHAnsi"/>
            </w:rPr>
          </w:pPr>
          <w:r w:rsidRPr="008013F5">
            <w:rPr>
              <w:rStyle w:val="Besedilooznabemesta"/>
              <w:rFonts w:asciiTheme="minorHAnsi" w:eastAsiaTheme="majorEastAsia" w:hAnsiTheme="minorHAnsi" w:cstheme="minorHAnsi"/>
            </w:rPr>
            <w:t>Kliknite ali tapnite tukaj, če želite vnesti besedilo.</w:t>
          </w:r>
        </w:p>
      </w:sdtContent>
    </w:sdt>
    <w:p w14:paraId="157BFD89" w14:textId="77777777" w:rsidR="00A47669" w:rsidRPr="008013F5" w:rsidRDefault="00A47669" w:rsidP="00A47669">
      <w:pPr>
        <w:jc w:val="both"/>
        <w:rPr>
          <w:rFonts w:asciiTheme="minorHAnsi" w:hAnsiTheme="minorHAnsi" w:cstheme="minorHAnsi"/>
        </w:rPr>
      </w:pPr>
      <w:r w:rsidRPr="008013F5">
        <w:rPr>
          <w:rFonts w:asciiTheme="minorHAnsi" w:hAnsiTheme="minorHAnsi" w:cstheme="minorHAnsi"/>
        </w:rPr>
        <w:t xml:space="preserve">(Naziv in podpis zakonitega zastopnika ponudnika) </w:t>
      </w:r>
    </w:p>
    <w:p w14:paraId="50BA26B8" w14:textId="77777777" w:rsidR="00A47669" w:rsidRPr="008013F5" w:rsidRDefault="00A47669" w:rsidP="00A47669">
      <w:pPr>
        <w:tabs>
          <w:tab w:val="left" w:pos="2694"/>
          <w:tab w:val="left" w:pos="2977"/>
        </w:tabs>
        <w:ind w:right="1"/>
        <w:rPr>
          <w:rFonts w:asciiTheme="minorHAnsi" w:hAnsiTheme="minorHAnsi" w:cstheme="minorHAnsi"/>
          <w:b/>
          <w:i/>
        </w:rPr>
      </w:pPr>
    </w:p>
    <w:p w14:paraId="106C324B" w14:textId="77777777" w:rsidR="00A47669" w:rsidRPr="002A0D1D" w:rsidRDefault="00A47669" w:rsidP="00A47669">
      <w:pPr>
        <w:tabs>
          <w:tab w:val="left" w:pos="2694"/>
          <w:tab w:val="left" w:pos="2977"/>
        </w:tabs>
        <w:ind w:right="1"/>
        <w:rPr>
          <w:rFonts w:asciiTheme="minorHAnsi" w:hAnsiTheme="minorHAnsi" w:cstheme="minorHAnsi"/>
          <w:b/>
          <w:i/>
        </w:rPr>
      </w:pPr>
    </w:p>
    <w:p w14:paraId="21D22BBC" w14:textId="77777777" w:rsidR="00A47669" w:rsidRDefault="00A47669" w:rsidP="00A47669">
      <w:pPr>
        <w:tabs>
          <w:tab w:val="left" w:pos="2694"/>
          <w:tab w:val="left" w:pos="2977"/>
        </w:tabs>
        <w:ind w:right="1"/>
        <w:rPr>
          <w:rFonts w:asciiTheme="minorHAnsi" w:hAnsiTheme="minorHAnsi" w:cstheme="minorHAnsi"/>
          <w:b/>
          <w:i/>
        </w:rPr>
      </w:pPr>
    </w:p>
    <w:p w14:paraId="16E47F86" w14:textId="77777777" w:rsidR="00A47669" w:rsidRDefault="00A47669" w:rsidP="00A47669">
      <w:pPr>
        <w:tabs>
          <w:tab w:val="left" w:pos="2694"/>
          <w:tab w:val="left" w:pos="2977"/>
        </w:tabs>
        <w:ind w:right="1"/>
        <w:rPr>
          <w:rFonts w:asciiTheme="minorHAnsi" w:hAnsiTheme="minorHAnsi" w:cstheme="minorHAnsi"/>
          <w:b/>
          <w:i/>
        </w:rPr>
      </w:pPr>
    </w:p>
    <w:p w14:paraId="56FD024F" w14:textId="77777777" w:rsidR="009770B9" w:rsidRDefault="009770B9" w:rsidP="00A47669">
      <w:pPr>
        <w:tabs>
          <w:tab w:val="left" w:pos="2694"/>
          <w:tab w:val="left" w:pos="2977"/>
        </w:tabs>
        <w:ind w:right="1"/>
        <w:rPr>
          <w:rFonts w:asciiTheme="minorHAnsi" w:hAnsiTheme="minorHAnsi" w:cstheme="minorHAnsi"/>
          <w:b/>
          <w:i/>
        </w:rPr>
      </w:pPr>
    </w:p>
    <w:p w14:paraId="3F8A05F2" w14:textId="77777777" w:rsidR="006236FE" w:rsidRDefault="006236FE" w:rsidP="00A47669">
      <w:pPr>
        <w:tabs>
          <w:tab w:val="left" w:pos="2694"/>
          <w:tab w:val="left" w:pos="2977"/>
        </w:tabs>
        <w:ind w:right="1"/>
        <w:rPr>
          <w:rFonts w:asciiTheme="minorHAnsi" w:hAnsiTheme="minorHAnsi" w:cstheme="minorHAnsi"/>
          <w:b/>
          <w:i/>
        </w:rPr>
        <w:sectPr w:rsidR="006236FE" w:rsidSect="00A07106">
          <w:pgSz w:w="11906" w:h="16838"/>
          <w:pgMar w:top="1418" w:right="1417" w:bottom="1417" w:left="1417" w:header="708" w:footer="708" w:gutter="0"/>
          <w:pgNumType w:start="0"/>
          <w:cols w:space="708"/>
          <w:titlePg/>
          <w:docGrid w:linePitch="360"/>
        </w:sectPr>
      </w:pPr>
    </w:p>
    <w:p w14:paraId="20915760" w14:textId="77777777" w:rsidR="00A47669" w:rsidRPr="002A0D1D" w:rsidRDefault="00A47669" w:rsidP="00A47669">
      <w:pPr>
        <w:tabs>
          <w:tab w:val="left" w:pos="2694"/>
          <w:tab w:val="left" w:pos="2977"/>
        </w:tabs>
        <w:ind w:right="1"/>
        <w:rPr>
          <w:rFonts w:asciiTheme="minorHAnsi" w:hAnsiTheme="minorHAnsi" w:cstheme="minorHAnsi"/>
          <w:b/>
        </w:rPr>
      </w:pPr>
      <w:r w:rsidRPr="002A0D1D">
        <w:rPr>
          <w:rFonts w:asciiTheme="minorHAnsi" w:hAnsiTheme="minorHAnsi" w:cstheme="minorHAnsi"/>
          <w:b/>
          <w:i/>
        </w:rPr>
        <w:lastRenderedPageBreak/>
        <w:t>OBR-12</w:t>
      </w:r>
    </w:p>
    <w:p w14:paraId="02D1CB21" w14:textId="77777777" w:rsidR="00A47669" w:rsidRPr="002A0D1D" w:rsidRDefault="00A47669" w:rsidP="00A47669">
      <w:pPr>
        <w:spacing w:after="120"/>
        <w:rPr>
          <w:rFonts w:asciiTheme="minorHAnsi" w:hAnsiTheme="minorHAnsi" w:cstheme="minorHAnsi"/>
          <w:b/>
        </w:rPr>
      </w:pPr>
    </w:p>
    <w:p w14:paraId="456A6EE1" w14:textId="77777777" w:rsidR="00A47669" w:rsidRPr="008013F5" w:rsidRDefault="00A47669" w:rsidP="00A47669">
      <w:pPr>
        <w:rPr>
          <w:rFonts w:asciiTheme="minorHAnsi" w:hAnsiTheme="minorHAnsi" w:cstheme="minorHAnsi"/>
        </w:rPr>
      </w:pPr>
      <w:r w:rsidRPr="008013F5">
        <w:rPr>
          <w:rFonts w:asciiTheme="minorHAnsi" w:hAnsiTheme="minorHAnsi" w:cstheme="minorHAnsi"/>
          <w:i/>
        </w:rPr>
        <w:t>Gospodarski subjekt:</w:t>
      </w:r>
      <w:r w:rsidRPr="008013F5">
        <w:rPr>
          <w:rFonts w:asciiTheme="minorHAnsi" w:hAnsiTheme="minorHAnsi" w:cstheme="minorHAnsi"/>
        </w:rPr>
        <w:t xml:space="preserve"> </w:t>
      </w:r>
    </w:p>
    <w:sdt>
      <w:sdtPr>
        <w:rPr>
          <w:rFonts w:asciiTheme="minorHAnsi" w:hAnsiTheme="minorHAnsi" w:cstheme="minorHAnsi"/>
        </w:rPr>
        <w:id w:val="-804004835"/>
        <w:placeholder>
          <w:docPart w:val="F7DB5DA5B9374570896BE6B151066DA4"/>
        </w:placeholder>
        <w:showingPlcHdr/>
      </w:sdtPr>
      <w:sdtContent>
        <w:p w14:paraId="1F2C88EE" w14:textId="76447627" w:rsidR="00A47669" w:rsidRPr="008013F5" w:rsidRDefault="008013F5" w:rsidP="00A47669">
          <w:pPr>
            <w:spacing w:after="120"/>
            <w:rPr>
              <w:rFonts w:asciiTheme="minorHAnsi" w:hAnsiTheme="minorHAnsi" w:cstheme="minorHAnsi"/>
            </w:rPr>
          </w:pPr>
          <w:r w:rsidRPr="008013F5">
            <w:rPr>
              <w:rStyle w:val="Besedilooznabemesta"/>
              <w:rFonts w:asciiTheme="minorHAnsi" w:eastAsiaTheme="majorEastAsia" w:hAnsiTheme="minorHAnsi" w:cstheme="minorHAnsi"/>
            </w:rPr>
            <w:t>Kliknite ali tapnite tukaj, če želite vnesti besedilo.</w:t>
          </w:r>
        </w:p>
      </w:sdtContent>
    </w:sdt>
    <w:p w14:paraId="0A8DDF1E" w14:textId="77777777" w:rsidR="00A47669" w:rsidRPr="008013F5" w:rsidRDefault="00A47669" w:rsidP="00A47669">
      <w:pPr>
        <w:spacing w:after="120"/>
        <w:rPr>
          <w:rFonts w:asciiTheme="minorHAnsi" w:hAnsiTheme="minorHAnsi" w:cstheme="minorHAnsi"/>
          <w:b/>
        </w:rPr>
      </w:pPr>
    </w:p>
    <w:p w14:paraId="64C22192" w14:textId="19B275EA" w:rsidR="00A47669" w:rsidRPr="008013F5" w:rsidRDefault="00A47669" w:rsidP="00A07106">
      <w:pPr>
        <w:spacing w:after="120"/>
        <w:jc w:val="center"/>
        <w:rPr>
          <w:rFonts w:asciiTheme="minorHAnsi" w:hAnsiTheme="minorHAnsi" w:cstheme="minorHAnsi"/>
          <w:b/>
        </w:rPr>
      </w:pPr>
      <w:r w:rsidRPr="008013F5">
        <w:rPr>
          <w:rFonts w:asciiTheme="minorHAnsi" w:hAnsiTheme="minorHAnsi" w:cstheme="minorHAnsi"/>
          <w:b/>
        </w:rPr>
        <w:t>IZJAVA GOSPODARSKEGA SUBJEKT</w:t>
      </w:r>
      <w:r w:rsidR="00D95DC5" w:rsidRPr="008013F5">
        <w:rPr>
          <w:rFonts w:asciiTheme="minorHAnsi" w:hAnsiTheme="minorHAnsi" w:cstheme="minorHAnsi"/>
          <w:b/>
        </w:rPr>
        <w:t>A</w:t>
      </w:r>
    </w:p>
    <w:p w14:paraId="068EDD7F" w14:textId="77777777" w:rsidR="00A47669" w:rsidRPr="008013F5" w:rsidRDefault="00A47669" w:rsidP="00A47669">
      <w:pPr>
        <w:pStyle w:val="Odstavekseznama"/>
        <w:numPr>
          <w:ilvl w:val="0"/>
          <w:numId w:val="17"/>
        </w:numPr>
        <w:spacing w:after="120"/>
        <w:ind w:left="426" w:hanging="426"/>
        <w:contextualSpacing w:val="0"/>
        <w:jc w:val="both"/>
        <w:rPr>
          <w:rFonts w:asciiTheme="minorHAnsi" w:hAnsiTheme="minorHAnsi" w:cstheme="minorHAnsi"/>
        </w:rPr>
      </w:pPr>
      <w:r w:rsidRPr="008013F5">
        <w:rPr>
          <w:rFonts w:asciiTheme="minorHAnsi" w:hAnsiTheme="minorHAnsi" w:cstheme="minorHAnsi"/>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1D4037D" w14:textId="77777777" w:rsidR="00A47669" w:rsidRPr="008013F5" w:rsidRDefault="00A47669" w:rsidP="00A47669">
      <w:pPr>
        <w:rPr>
          <w:rFonts w:asciiTheme="minorHAnsi" w:hAnsiTheme="minorHAnsi" w:cstheme="minorHAnsi"/>
          <w:b/>
        </w:rPr>
      </w:pPr>
    </w:p>
    <w:p w14:paraId="2D96AEA6" w14:textId="77777777" w:rsidR="00A47669" w:rsidRPr="008013F5" w:rsidRDefault="00A47669" w:rsidP="00A47669">
      <w:pPr>
        <w:pStyle w:val="Odstavekseznama"/>
        <w:numPr>
          <w:ilvl w:val="0"/>
          <w:numId w:val="16"/>
        </w:numPr>
        <w:spacing w:after="120"/>
        <w:ind w:left="851"/>
        <w:contextualSpacing w:val="0"/>
        <w:jc w:val="both"/>
        <w:rPr>
          <w:rFonts w:asciiTheme="minorHAnsi" w:hAnsiTheme="minorHAnsi" w:cstheme="minorHAnsi"/>
        </w:rPr>
      </w:pPr>
      <w:r w:rsidRPr="008013F5">
        <w:rPr>
          <w:rFonts w:asciiTheme="minorHAnsi" w:hAnsiTheme="minorHAnsi" w:cstheme="minorHAnsi"/>
        </w:rPr>
        <w:t>ruski državljan ali fizična ali pravna oseba, subjekt ali organ s sedežem v Rusiji;</w:t>
      </w:r>
    </w:p>
    <w:p w14:paraId="08B6E0CA" w14:textId="77777777" w:rsidR="00A47669" w:rsidRPr="008013F5" w:rsidRDefault="00A47669" w:rsidP="00A47669">
      <w:pPr>
        <w:pStyle w:val="Odstavekseznama"/>
        <w:numPr>
          <w:ilvl w:val="0"/>
          <w:numId w:val="16"/>
        </w:numPr>
        <w:spacing w:after="120"/>
        <w:ind w:left="851"/>
        <w:contextualSpacing w:val="0"/>
        <w:jc w:val="both"/>
        <w:rPr>
          <w:rFonts w:asciiTheme="minorHAnsi" w:hAnsiTheme="minorHAnsi" w:cstheme="minorHAnsi"/>
        </w:rPr>
      </w:pPr>
      <w:r w:rsidRPr="008013F5">
        <w:rPr>
          <w:rFonts w:asciiTheme="minorHAnsi" w:hAnsiTheme="minorHAnsi" w:cstheme="minorHAnsi"/>
        </w:rPr>
        <w:t>pravna oseba, subjekt ali organ, katerega več kot 50-odstotni delež je v neposredni ali posredni lasti subjekta iz točke (a) tega odstavka, ali</w:t>
      </w:r>
    </w:p>
    <w:p w14:paraId="6ADA479F" w14:textId="77777777" w:rsidR="00A47669" w:rsidRPr="008013F5" w:rsidRDefault="00A47669" w:rsidP="00A47669">
      <w:pPr>
        <w:pStyle w:val="Odstavekseznama"/>
        <w:numPr>
          <w:ilvl w:val="0"/>
          <w:numId w:val="16"/>
        </w:numPr>
        <w:spacing w:after="120"/>
        <w:ind w:left="851"/>
        <w:contextualSpacing w:val="0"/>
        <w:jc w:val="both"/>
        <w:rPr>
          <w:rFonts w:asciiTheme="minorHAnsi" w:hAnsiTheme="minorHAnsi" w:cstheme="minorHAnsi"/>
        </w:rPr>
      </w:pPr>
      <w:r w:rsidRPr="008013F5">
        <w:rPr>
          <w:rFonts w:asciiTheme="minorHAnsi" w:hAnsiTheme="minorHAnsi" w:cstheme="minorHAnsi"/>
        </w:rPr>
        <w:t>fizična ali pravna oseba, subjekt ali organ, ki deluje v imenu ali po navodilih subjekta iz točke (a) ali (b) tega odstavka,</w:t>
      </w:r>
    </w:p>
    <w:p w14:paraId="52FA9F56" w14:textId="77777777" w:rsidR="00A47669" w:rsidRPr="008013F5" w:rsidRDefault="00A47669" w:rsidP="00A47669">
      <w:pPr>
        <w:pStyle w:val="Odstavekseznama"/>
        <w:numPr>
          <w:ilvl w:val="0"/>
          <w:numId w:val="16"/>
        </w:numPr>
        <w:spacing w:after="120"/>
        <w:ind w:left="851"/>
        <w:contextualSpacing w:val="0"/>
        <w:jc w:val="both"/>
        <w:rPr>
          <w:rFonts w:asciiTheme="minorHAnsi" w:hAnsiTheme="minorHAnsi" w:cstheme="minorHAnsi"/>
        </w:rPr>
      </w:pPr>
      <w:r w:rsidRPr="008013F5">
        <w:rPr>
          <w:rFonts w:asciiTheme="minorHAnsi" w:hAnsiTheme="minorHAnsi" w:cstheme="minorHAnsi"/>
        </w:rPr>
        <w:t>podizvajalec, dobavitelj ali subjekt, katerega zmogljivosti se uporabljajo v smislu direktiv o javnem naročanju, ki predstavljajo več kot 10 % vrednosti predmetnega naročila.</w:t>
      </w:r>
    </w:p>
    <w:p w14:paraId="73BF9AC1" w14:textId="77777777" w:rsidR="00A47669" w:rsidRPr="008013F5" w:rsidRDefault="00A47669" w:rsidP="00A47669">
      <w:pPr>
        <w:rPr>
          <w:rFonts w:asciiTheme="minorHAnsi" w:hAnsiTheme="minorHAnsi" w:cstheme="minorHAnsi"/>
        </w:rPr>
      </w:pPr>
    </w:p>
    <w:p w14:paraId="18A0C943" w14:textId="3A728111" w:rsidR="00A47669" w:rsidRPr="008013F5" w:rsidRDefault="00A47669" w:rsidP="00A47669">
      <w:pPr>
        <w:pStyle w:val="Odstavekseznama"/>
        <w:numPr>
          <w:ilvl w:val="0"/>
          <w:numId w:val="17"/>
        </w:numPr>
        <w:spacing w:after="120"/>
        <w:ind w:left="426" w:hanging="426"/>
        <w:contextualSpacing w:val="0"/>
        <w:jc w:val="both"/>
        <w:rPr>
          <w:rFonts w:asciiTheme="minorHAnsi" w:hAnsiTheme="minorHAnsi" w:cstheme="minorHAnsi"/>
        </w:rPr>
      </w:pPr>
      <w:r w:rsidRPr="008013F5">
        <w:rPr>
          <w:rFonts w:asciiTheme="minorHAnsi" w:hAnsiTheme="minorHAnsi" w:cstheme="minorHAnsi"/>
        </w:rPr>
        <w:t>V zvezi z javnim naročilom »</w:t>
      </w:r>
      <w:r w:rsidR="003015E9" w:rsidRPr="008013F5">
        <w:rPr>
          <w:rFonts w:asciiTheme="minorHAnsi" w:hAnsiTheme="minorHAnsi" w:cstheme="minorHAnsi"/>
          <w:bCs/>
        </w:rPr>
        <w:t>IZVAJANJE ANALIZ PITNE VODE</w:t>
      </w:r>
      <w:r w:rsidRPr="008013F5">
        <w:rPr>
          <w:rFonts w:asciiTheme="minorHAnsi" w:hAnsiTheme="minorHAnsi" w:cstheme="minorHAnsi"/>
        </w:rPr>
        <w:t>« izjavljamo, da:</w:t>
      </w:r>
    </w:p>
    <w:p w14:paraId="6B55DF96" w14:textId="3AD394AD" w:rsidR="00A47669" w:rsidRPr="008013F5" w:rsidRDefault="00A47669" w:rsidP="00AB027E">
      <w:pPr>
        <w:pStyle w:val="Odstavekseznama"/>
        <w:numPr>
          <w:ilvl w:val="0"/>
          <w:numId w:val="31"/>
        </w:numPr>
        <w:ind w:left="851"/>
        <w:jc w:val="both"/>
        <w:rPr>
          <w:rFonts w:asciiTheme="minorHAnsi" w:hAnsiTheme="minorHAnsi" w:cstheme="minorHAnsi"/>
        </w:rPr>
      </w:pPr>
      <w:r w:rsidRPr="008013F5">
        <w:rPr>
          <w:rFonts w:asciiTheme="minorHAnsi" w:hAnsiTheme="minorHAnsi" w:cstheme="minorHAnsi"/>
        </w:rPr>
        <w:t>smo seznanjeni z vsemi pogoji in zahtevami Dokumentacije za oddajo javnega naročila z oznako</w:t>
      </w:r>
      <w:r w:rsidR="000F2FFA" w:rsidRPr="008013F5">
        <w:rPr>
          <w:rFonts w:asciiTheme="minorHAnsi" w:hAnsiTheme="minorHAnsi" w:cstheme="minorHAnsi"/>
        </w:rPr>
        <w:t xml:space="preserve"> </w:t>
      </w:r>
      <w:r w:rsidR="00AB027E" w:rsidRPr="008013F5">
        <w:rPr>
          <w:rFonts w:asciiTheme="minorHAnsi" w:hAnsiTheme="minorHAnsi" w:cstheme="minorHAnsi"/>
        </w:rPr>
        <w:t>JR00000</w:t>
      </w:r>
      <w:r w:rsidR="00DC4BC6">
        <w:rPr>
          <w:rFonts w:asciiTheme="minorHAnsi" w:hAnsiTheme="minorHAnsi" w:cstheme="minorHAnsi"/>
        </w:rPr>
        <w:t>9</w:t>
      </w:r>
      <w:r w:rsidR="00AB027E" w:rsidRPr="008013F5">
        <w:rPr>
          <w:rFonts w:asciiTheme="minorHAnsi" w:hAnsiTheme="minorHAnsi" w:cstheme="minorHAnsi"/>
        </w:rPr>
        <w:t>/2026</w:t>
      </w:r>
      <w:r w:rsidRPr="008013F5">
        <w:rPr>
          <w:rFonts w:asciiTheme="minorHAnsi" w:hAnsiTheme="minorHAnsi" w:cstheme="minorHAnsi"/>
        </w:rPr>
        <w:t>,</w:t>
      </w:r>
    </w:p>
    <w:p w14:paraId="586F6BEF" w14:textId="06D6D836" w:rsidR="00A47669" w:rsidRPr="008013F5" w:rsidRDefault="00A47669" w:rsidP="00A47669">
      <w:pPr>
        <w:pStyle w:val="Odstavekseznama"/>
        <w:numPr>
          <w:ilvl w:val="0"/>
          <w:numId w:val="31"/>
        </w:numPr>
        <w:ind w:left="851"/>
        <w:jc w:val="both"/>
        <w:rPr>
          <w:rFonts w:asciiTheme="minorHAnsi" w:hAnsiTheme="minorHAnsi" w:cstheme="minorHAnsi"/>
        </w:rPr>
      </w:pPr>
      <w:r w:rsidRPr="008013F5">
        <w:rPr>
          <w:rFonts w:asciiTheme="minorHAnsi" w:hAnsiTheme="minorHAnsi" w:cstheme="minorHAnsi"/>
        </w:rPr>
        <w:t xml:space="preserve">se z vsemi pogoji Dokumentacije za oddajo javnega naročila z oznako </w:t>
      </w:r>
      <w:r w:rsidR="00AB027E" w:rsidRPr="008013F5">
        <w:rPr>
          <w:rFonts w:asciiTheme="minorHAnsi" w:hAnsiTheme="minorHAnsi" w:cstheme="minorHAnsi"/>
        </w:rPr>
        <w:t>JR00000</w:t>
      </w:r>
      <w:r w:rsidR="00DC4BC6">
        <w:rPr>
          <w:rFonts w:asciiTheme="minorHAnsi" w:hAnsiTheme="minorHAnsi" w:cstheme="minorHAnsi"/>
        </w:rPr>
        <w:t>9</w:t>
      </w:r>
      <w:r w:rsidR="00AB027E" w:rsidRPr="008013F5">
        <w:rPr>
          <w:rFonts w:asciiTheme="minorHAnsi" w:hAnsiTheme="minorHAnsi" w:cstheme="minorHAnsi"/>
        </w:rPr>
        <w:t xml:space="preserve">/2026 </w:t>
      </w:r>
      <w:r w:rsidRPr="008013F5">
        <w:rPr>
          <w:rFonts w:asciiTheme="minorHAnsi" w:hAnsiTheme="minorHAnsi" w:cstheme="minorHAnsi"/>
        </w:rPr>
        <w:t>v celoti strinjamo,</w:t>
      </w:r>
    </w:p>
    <w:p w14:paraId="458CA623" w14:textId="2E23C7A8" w:rsidR="00A47669" w:rsidRPr="008013F5" w:rsidRDefault="00A47669" w:rsidP="00A47669">
      <w:pPr>
        <w:pStyle w:val="Odstavekseznama"/>
        <w:numPr>
          <w:ilvl w:val="0"/>
          <w:numId w:val="31"/>
        </w:numPr>
        <w:ind w:left="851"/>
        <w:jc w:val="both"/>
        <w:rPr>
          <w:rFonts w:asciiTheme="minorHAnsi" w:hAnsiTheme="minorHAnsi" w:cstheme="minorHAnsi"/>
        </w:rPr>
      </w:pPr>
      <w:r w:rsidRPr="008013F5">
        <w:rPr>
          <w:rFonts w:asciiTheme="minorHAnsi" w:hAnsiTheme="minorHAnsi" w:cstheme="minorHAnsi"/>
        </w:rPr>
        <w:t xml:space="preserve">izpolnjujemo vse pogoje, ki so določeni v Dokumentaciji za oddajo javnega naročila z oznako </w:t>
      </w:r>
      <w:r w:rsidR="00AB027E" w:rsidRPr="008013F5">
        <w:rPr>
          <w:rFonts w:asciiTheme="minorHAnsi" w:hAnsiTheme="minorHAnsi" w:cstheme="minorHAnsi"/>
        </w:rPr>
        <w:t>JR00000</w:t>
      </w:r>
      <w:r w:rsidR="00DC4BC6">
        <w:rPr>
          <w:rFonts w:asciiTheme="minorHAnsi" w:hAnsiTheme="minorHAnsi" w:cstheme="minorHAnsi"/>
        </w:rPr>
        <w:t>9</w:t>
      </w:r>
      <w:r w:rsidR="00AB027E" w:rsidRPr="008013F5">
        <w:rPr>
          <w:rFonts w:asciiTheme="minorHAnsi" w:hAnsiTheme="minorHAnsi" w:cstheme="minorHAnsi"/>
        </w:rPr>
        <w:t>/2026</w:t>
      </w:r>
      <w:r w:rsidRPr="008013F5">
        <w:rPr>
          <w:rFonts w:asciiTheme="minorHAnsi" w:hAnsiTheme="minorHAnsi" w:cstheme="minorHAnsi"/>
        </w:rPr>
        <w:t xml:space="preserve">, in jih bomo izpolnjevali tudi v primeru sklenitve </w:t>
      </w:r>
      <w:r w:rsidR="005165F7" w:rsidRPr="008013F5">
        <w:rPr>
          <w:rFonts w:asciiTheme="minorHAnsi" w:hAnsiTheme="minorHAnsi" w:cstheme="minorHAnsi"/>
        </w:rPr>
        <w:t>okvirnega sporazuma</w:t>
      </w:r>
      <w:r w:rsidRPr="008013F5">
        <w:rPr>
          <w:rFonts w:asciiTheme="minorHAnsi" w:hAnsiTheme="minorHAnsi" w:cstheme="minorHAnsi"/>
        </w:rPr>
        <w:t>.</w:t>
      </w:r>
    </w:p>
    <w:p w14:paraId="3FCE5F49" w14:textId="77777777" w:rsidR="00A47669" w:rsidRPr="008013F5" w:rsidRDefault="00A47669" w:rsidP="00A47669">
      <w:pPr>
        <w:ind w:left="1134"/>
        <w:jc w:val="both"/>
        <w:rPr>
          <w:rFonts w:asciiTheme="minorHAnsi" w:hAnsiTheme="minorHAnsi" w:cstheme="minorHAnsi"/>
        </w:rPr>
      </w:pPr>
    </w:p>
    <w:p w14:paraId="00346339" w14:textId="663B331F" w:rsidR="00A07106" w:rsidRPr="008013F5" w:rsidRDefault="00A07106" w:rsidP="00A07106">
      <w:pPr>
        <w:pStyle w:val="Odstavekseznama"/>
        <w:widowControl w:val="0"/>
        <w:numPr>
          <w:ilvl w:val="0"/>
          <w:numId w:val="44"/>
        </w:numPr>
        <w:suppressAutoHyphens/>
        <w:spacing w:line="266" w:lineRule="exact"/>
        <w:jc w:val="both"/>
        <w:rPr>
          <w:rFonts w:asciiTheme="minorHAnsi" w:hAnsiTheme="minorHAnsi" w:cstheme="minorHAnsi"/>
        </w:rPr>
      </w:pPr>
      <w:r w:rsidRPr="008013F5">
        <w:rPr>
          <w:rFonts w:asciiTheme="minorHAnsi" w:hAnsiTheme="minorHAnsi" w:cstheme="minorHAnsi"/>
        </w:rPr>
        <w:t>V zvezi z javnim naročilom »</w:t>
      </w:r>
      <w:r w:rsidR="003015E9" w:rsidRPr="008013F5">
        <w:rPr>
          <w:rFonts w:asciiTheme="minorHAnsi" w:hAnsiTheme="minorHAnsi" w:cstheme="minorHAnsi"/>
          <w:bCs/>
        </w:rPr>
        <w:t>IZVAJANJE ANALIZ PITNE VODE</w:t>
      </w:r>
      <w:r w:rsidRPr="008013F5">
        <w:rPr>
          <w:rFonts w:asciiTheme="minorHAnsi" w:hAnsiTheme="minorHAnsi" w:cstheme="minorHAnsi"/>
        </w:rPr>
        <w:t>« izjavljamo, da</w:t>
      </w:r>
      <w:r w:rsidRPr="008013F5">
        <w:rPr>
          <w:rFonts w:asciiTheme="minorHAnsi" w:hAnsiTheme="minorHAnsi" w:cstheme="minorHAnsi"/>
          <w:i/>
          <w:iCs/>
          <w:shd w:val="clear" w:color="auto" w:fill="FFFFFF"/>
        </w:rPr>
        <w:t xml:space="preserve"> (ustrezno odkljukajte in po potrebi izpolnite</w:t>
      </w:r>
      <w:r w:rsidRPr="008013F5">
        <w:rPr>
          <w:rFonts w:asciiTheme="minorHAnsi" w:hAnsiTheme="minorHAnsi" w:cstheme="minorHAnsi"/>
          <w:shd w:val="clear" w:color="auto" w:fill="FFFFFF"/>
        </w:rPr>
        <w:t>):</w:t>
      </w:r>
    </w:p>
    <w:p w14:paraId="74CF2991" w14:textId="77777777" w:rsidR="00A07106" w:rsidRPr="008013F5" w:rsidRDefault="00A07106" w:rsidP="00A07106">
      <w:pPr>
        <w:pStyle w:val="Odstavekseznama"/>
        <w:widowControl w:val="0"/>
        <w:suppressAutoHyphens/>
        <w:spacing w:line="266" w:lineRule="exact"/>
        <w:ind w:left="360"/>
        <w:jc w:val="both"/>
        <w:rPr>
          <w:rFonts w:asciiTheme="minorHAnsi" w:hAnsiTheme="minorHAnsi" w:cstheme="minorHAnsi"/>
        </w:rPr>
      </w:pPr>
    </w:p>
    <w:p w14:paraId="4A7A91CB" w14:textId="77777777" w:rsidR="00A07106" w:rsidRPr="008013F5" w:rsidRDefault="00000000" w:rsidP="00A07106">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602080545"/>
          <w14:checkbox>
            <w14:checked w14:val="0"/>
            <w14:checkedState w14:val="2612" w14:font="MS Gothic"/>
            <w14:uncheckedState w14:val="2610" w14:font="MS Gothic"/>
          </w14:checkbox>
        </w:sdtPr>
        <w:sdtContent>
          <w:r w:rsidR="00A07106" w:rsidRPr="008013F5">
            <w:rPr>
              <w:rFonts w:ascii="Segoe UI Symbol" w:eastAsia="MS Gothic" w:hAnsi="Segoe UI Symbol" w:cs="Segoe UI Symbol"/>
            </w:rPr>
            <w:t>☐</w:t>
          </w:r>
        </w:sdtContent>
      </w:sdt>
      <w:r w:rsidR="00A07106" w:rsidRPr="008013F5">
        <w:rPr>
          <w:rFonts w:asciiTheme="minorHAnsi" w:hAnsiTheme="minorHAnsi" w:cstheme="minorHAnsi"/>
        </w:rPr>
        <w:t xml:space="preserve"> ne nahajamo v enem od položajev iz prvega, b) točke četrtega ali šestega odstavka 75. člena ZJN-3; </w:t>
      </w:r>
    </w:p>
    <w:p w14:paraId="5B37F32F" w14:textId="77777777" w:rsidR="00A07106" w:rsidRPr="008013F5" w:rsidRDefault="00A07106" w:rsidP="00A07106">
      <w:pPr>
        <w:pStyle w:val="Odstavekseznama"/>
        <w:widowControl w:val="0"/>
        <w:suppressAutoHyphens/>
        <w:spacing w:line="266" w:lineRule="exact"/>
        <w:ind w:left="360"/>
        <w:jc w:val="both"/>
        <w:rPr>
          <w:rFonts w:asciiTheme="minorHAnsi" w:hAnsiTheme="minorHAnsi" w:cstheme="minorHAnsi"/>
        </w:rPr>
      </w:pPr>
    </w:p>
    <w:p w14:paraId="0C793522" w14:textId="77777777" w:rsidR="00A07106" w:rsidRPr="008013F5" w:rsidRDefault="00000000" w:rsidP="00A07106">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73873486"/>
          <w14:checkbox>
            <w14:checked w14:val="0"/>
            <w14:checkedState w14:val="2612" w14:font="MS Gothic"/>
            <w14:uncheckedState w14:val="2610" w14:font="MS Gothic"/>
          </w14:checkbox>
        </w:sdtPr>
        <w:sdtContent>
          <w:r w:rsidR="00A07106" w:rsidRPr="008013F5">
            <w:rPr>
              <w:rFonts w:ascii="Segoe UI Symbol" w:eastAsia="MS Gothic" w:hAnsi="Segoe UI Symbol" w:cs="Segoe UI Symbol"/>
            </w:rPr>
            <w:t>☐</w:t>
          </w:r>
        </w:sdtContent>
      </w:sdt>
      <w:r w:rsidR="00A07106" w:rsidRPr="008013F5">
        <w:rPr>
          <w:rFonts w:asciiTheme="minorHAnsi" w:hAnsiTheme="minorHAnsi" w:cstheme="minorHAnsi"/>
        </w:rPr>
        <w:t xml:space="preserve"> 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rPr>
          <w:id w:val="-568806822"/>
          <w:placeholder>
            <w:docPart w:val="B75274814FF4448A92071311F8D1CEF0"/>
          </w:placeholder>
          <w:showingPlcHdr/>
          <w:text/>
        </w:sdtPr>
        <w:sdtContent>
          <w:r w:rsidR="00A07106" w:rsidRPr="008013F5">
            <w:rPr>
              <w:rStyle w:val="Besedilooznabemesta"/>
              <w:rFonts w:asciiTheme="minorHAnsi" w:eastAsiaTheme="majorEastAsia" w:hAnsiTheme="minorHAnsi" w:cstheme="minorHAnsi"/>
            </w:rPr>
            <w:t>Kliknite ali tapnite tukaj, če želite vnesti besedilo.</w:t>
          </w:r>
        </w:sdtContent>
      </w:sdt>
    </w:p>
    <w:p w14:paraId="6B2A53CD" w14:textId="77777777" w:rsidR="00A47669" w:rsidRPr="008013F5" w:rsidRDefault="00A47669" w:rsidP="00A07106">
      <w:pPr>
        <w:jc w:val="both"/>
        <w:rPr>
          <w:rFonts w:asciiTheme="minorHAnsi" w:hAnsiTheme="minorHAnsi" w:cstheme="minorHAnsi"/>
        </w:rPr>
      </w:pPr>
    </w:p>
    <w:p w14:paraId="51DDC8F9" w14:textId="77777777" w:rsidR="00A47669" w:rsidRPr="008013F5" w:rsidRDefault="00A47669" w:rsidP="00A47669">
      <w:pPr>
        <w:rPr>
          <w:rFonts w:asciiTheme="minorHAnsi" w:hAnsiTheme="minorHAnsi" w:cstheme="minorHAnsi"/>
        </w:rPr>
      </w:pPr>
    </w:p>
    <w:sdt>
      <w:sdtPr>
        <w:rPr>
          <w:rFonts w:asciiTheme="minorHAnsi" w:hAnsiTheme="minorHAnsi" w:cstheme="minorHAnsi"/>
        </w:rPr>
        <w:id w:val="-1015602503"/>
        <w:placeholder>
          <w:docPart w:val="28DDE14256844C7E87F14F24328E7314"/>
        </w:placeholder>
        <w:showingPlcHdr/>
        <w:text/>
      </w:sdtPr>
      <w:sdtContent>
        <w:p w14:paraId="4473C8B5" w14:textId="21B351B7" w:rsidR="00A47669" w:rsidRPr="008013F5" w:rsidRDefault="008013F5" w:rsidP="00A47669">
          <w:pPr>
            <w:jc w:val="both"/>
            <w:rPr>
              <w:rFonts w:asciiTheme="minorHAnsi" w:hAnsiTheme="minorHAnsi" w:cstheme="minorHAnsi"/>
            </w:rPr>
          </w:pPr>
          <w:r w:rsidRPr="008013F5">
            <w:rPr>
              <w:rStyle w:val="Besedilooznabemesta"/>
              <w:rFonts w:asciiTheme="minorHAnsi" w:eastAsiaTheme="majorEastAsia" w:hAnsiTheme="minorHAnsi" w:cstheme="minorHAnsi"/>
            </w:rPr>
            <w:t>Kliknite ali tapnite tukaj, če želite vnesti besedilo.</w:t>
          </w:r>
        </w:p>
      </w:sdtContent>
    </w:sdt>
    <w:p w14:paraId="28E78FD6" w14:textId="77777777" w:rsidR="00A47669" w:rsidRPr="008013F5" w:rsidRDefault="00A47669" w:rsidP="00A47669">
      <w:pPr>
        <w:jc w:val="both"/>
        <w:rPr>
          <w:rFonts w:asciiTheme="minorHAnsi" w:hAnsiTheme="minorHAnsi" w:cstheme="minorHAnsi"/>
        </w:rPr>
      </w:pPr>
      <w:r w:rsidRPr="008013F5">
        <w:rPr>
          <w:rFonts w:asciiTheme="minorHAnsi" w:hAnsiTheme="minorHAnsi" w:cstheme="minorHAnsi"/>
        </w:rPr>
        <w:t xml:space="preserve">(Kraj in datum)                                                                                     Žig            </w:t>
      </w:r>
    </w:p>
    <w:p w14:paraId="5685D48A" w14:textId="77777777" w:rsidR="00A47669" w:rsidRPr="008013F5" w:rsidRDefault="00A47669" w:rsidP="00A47669">
      <w:pPr>
        <w:jc w:val="both"/>
        <w:rPr>
          <w:rFonts w:asciiTheme="minorHAnsi" w:hAnsiTheme="minorHAnsi" w:cstheme="minorHAnsi"/>
        </w:rPr>
      </w:pPr>
    </w:p>
    <w:p w14:paraId="67379D21" w14:textId="77777777" w:rsidR="00A47669" w:rsidRPr="008013F5" w:rsidRDefault="00A47669" w:rsidP="00A47669">
      <w:pPr>
        <w:jc w:val="both"/>
        <w:rPr>
          <w:rFonts w:asciiTheme="minorHAnsi" w:hAnsiTheme="minorHAnsi" w:cstheme="minorHAnsi"/>
        </w:rPr>
      </w:pPr>
    </w:p>
    <w:sdt>
      <w:sdtPr>
        <w:rPr>
          <w:rFonts w:asciiTheme="minorHAnsi" w:hAnsiTheme="minorHAnsi" w:cstheme="minorHAnsi"/>
        </w:rPr>
        <w:id w:val="1710139846"/>
        <w:placeholder>
          <w:docPart w:val="28DDE14256844C7E87F14F24328E7314"/>
        </w:placeholder>
        <w:showingPlcHdr/>
        <w:text/>
      </w:sdtPr>
      <w:sdtContent>
        <w:p w14:paraId="5B93E383" w14:textId="553F2771" w:rsidR="00A47669" w:rsidRPr="008013F5" w:rsidRDefault="008013F5" w:rsidP="00A47669">
          <w:pPr>
            <w:jc w:val="both"/>
            <w:rPr>
              <w:rFonts w:asciiTheme="minorHAnsi" w:hAnsiTheme="minorHAnsi" w:cstheme="minorHAnsi"/>
            </w:rPr>
          </w:pPr>
          <w:r w:rsidRPr="008013F5">
            <w:rPr>
              <w:rStyle w:val="Besedilooznabemesta"/>
              <w:rFonts w:asciiTheme="minorHAnsi" w:eastAsiaTheme="majorEastAsia" w:hAnsiTheme="minorHAnsi" w:cstheme="minorHAnsi"/>
            </w:rPr>
            <w:t>Kliknite ali tapnite tukaj, če želite vnesti besedilo.</w:t>
          </w:r>
        </w:p>
      </w:sdtContent>
    </w:sdt>
    <w:p w14:paraId="538C0157" w14:textId="77777777" w:rsidR="00A47669" w:rsidRPr="008013F5" w:rsidRDefault="00A47669" w:rsidP="00A47669">
      <w:pPr>
        <w:jc w:val="both"/>
        <w:rPr>
          <w:rFonts w:asciiTheme="minorHAnsi" w:hAnsiTheme="minorHAnsi" w:cstheme="minorHAnsi"/>
        </w:rPr>
      </w:pPr>
      <w:r w:rsidRPr="008013F5">
        <w:rPr>
          <w:rFonts w:asciiTheme="minorHAnsi" w:hAnsiTheme="minorHAnsi" w:cstheme="minorHAnsi"/>
        </w:rPr>
        <w:t xml:space="preserve">(Naziv in podpis zakonitega zastopnika gospodarskega subjekta) </w:t>
      </w:r>
    </w:p>
    <w:p w14:paraId="3D1C3DE6" w14:textId="77777777" w:rsidR="00A47669" w:rsidRPr="008013F5" w:rsidRDefault="00A47669" w:rsidP="00A47669">
      <w:pPr>
        <w:rPr>
          <w:rFonts w:asciiTheme="minorHAnsi" w:hAnsiTheme="minorHAnsi" w:cstheme="minorHAnsi"/>
        </w:rPr>
      </w:pPr>
    </w:p>
    <w:p w14:paraId="7F7F6B7B" w14:textId="77777777" w:rsidR="00A47669" w:rsidRPr="008013F5" w:rsidRDefault="00A47669" w:rsidP="00A47669">
      <w:pPr>
        <w:tabs>
          <w:tab w:val="left" w:pos="2694"/>
          <w:tab w:val="left" w:pos="2977"/>
        </w:tabs>
        <w:ind w:right="1"/>
        <w:rPr>
          <w:rFonts w:asciiTheme="minorHAnsi" w:hAnsiTheme="minorHAnsi" w:cstheme="minorHAnsi"/>
          <w:b/>
          <w:i/>
        </w:rPr>
      </w:pPr>
    </w:p>
    <w:p w14:paraId="564B4019" w14:textId="77777777" w:rsidR="00A47669" w:rsidRPr="008013F5" w:rsidRDefault="00A47669" w:rsidP="00A47669">
      <w:pPr>
        <w:tabs>
          <w:tab w:val="left" w:pos="2694"/>
          <w:tab w:val="left" w:pos="2977"/>
        </w:tabs>
        <w:ind w:right="1"/>
        <w:rPr>
          <w:rFonts w:asciiTheme="minorHAnsi" w:hAnsiTheme="minorHAnsi" w:cstheme="minorHAnsi"/>
          <w:b/>
          <w:i/>
        </w:rPr>
      </w:pPr>
    </w:p>
    <w:p w14:paraId="1FE6E703" w14:textId="77777777" w:rsidR="003D18CA" w:rsidRPr="008013F5" w:rsidRDefault="003D18CA">
      <w:pPr>
        <w:spacing w:after="160" w:line="259" w:lineRule="auto"/>
        <w:rPr>
          <w:rFonts w:asciiTheme="minorHAnsi" w:hAnsiTheme="minorHAnsi" w:cstheme="minorHAnsi"/>
          <w:b/>
          <w:i/>
        </w:rPr>
      </w:pPr>
      <w:r w:rsidRPr="008013F5">
        <w:rPr>
          <w:rFonts w:asciiTheme="minorHAnsi" w:hAnsiTheme="minorHAnsi" w:cstheme="minorHAnsi"/>
          <w:b/>
          <w:i/>
        </w:rPr>
        <w:br w:type="page"/>
      </w:r>
    </w:p>
    <w:p w14:paraId="78390F17" w14:textId="77777777" w:rsidR="00A47669" w:rsidRPr="002A0D1D" w:rsidRDefault="00A47669" w:rsidP="00A47669">
      <w:pPr>
        <w:tabs>
          <w:tab w:val="left" w:pos="2694"/>
          <w:tab w:val="left" w:pos="2977"/>
        </w:tabs>
        <w:ind w:right="1"/>
        <w:rPr>
          <w:rFonts w:asciiTheme="minorHAnsi" w:hAnsiTheme="minorHAnsi" w:cstheme="minorHAnsi"/>
          <w:b/>
        </w:rPr>
      </w:pPr>
      <w:r w:rsidRPr="002A0D1D">
        <w:rPr>
          <w:rFonts w:asciiTheme="minorHAnsi" w:hAnsiTheme="minorHAnsi" w:cstheme="minorHAnsi"/>
          <w:b/>
          <w:i/>
        </w:rPr>
        <w:lastRenderedPageBreak/>
        <w:t>OBR-13</w:t>
      </w:r>
    </w:p>
    <w:p w14:paraId="4004DD9E" w14:textId="77777777" w:rsidR="00A47669" w:rsidRPr="002A0D1D" w:rsidRDefault="00A47669" w:rsidP="00A47669">
      <w:pPr>
        <w:widowControl w:val="0"/>
        <w:jc w:val="both"/>
        <w:rPr>
          <w:rFonts w:asciiTheme="minorHAnsi" w:hAnsiTheme="minorHAnsi" w:cstheme="minorHAnsi"/>
          <w:b/>
          <w:highlight w:val="yellow"/>
        </w:rPr>
      </w:pPr>
    </w:p>
    <w:p w14:paraId="15B6BE68" w14:textId="77777777" w:rsidR="00A47669" w:rsidRPr="002A0D1D" w:rsidRDefault="00A47669" w:rsidP="00A47669">
      <w:pPr>
        <w:widowControl w:val="0"/>
        <w:jc w:val="both"/>
        <w:rPr>
          <w:rFonts w:asciiTheme="minorHAnsi" w:hAnsiTheme="minorHAnsi" w:cstheme="minorHAnsi"/>
          <w:b/>
          <w:highlight w:val="yellow"/>
        </w:rPr>
      </w:pPr>
    </w:p>
    <w:p w14:paraId="1EB3649D" w14:textId="77777777" w:rsidR="00A47669" w:rsidRPr="008013F5" w:rsidRDefault="00A47669" w:rsidP="00A47669">
      <w:pPr>
        <w:rPr>
          <w:rFonts w:asciiTheme="minorHAnsi" w:hAnsiTheme="minorHAnsi" w:cstheme="minorHAnsi"/>
        </w:rPr>
      </w:pPr>
      <w:r w:rsidRPr="008013F5">
        <w:rPr>
          <w:rFonts w:asciiTheme="minorHAnsi" w:hAnsiTheme="minorHAnsi" w:cstheme="minorHAnsi"/>
          <w:i/>
        </w:rPr>
        <w:t>Gospodarski subjekt:</w:t>
      </w:r>
      <w:r w:rsidRPr="008013F5">
        <w:rPr>
          <w:rFonts w:asciiTheme="minorHAnsi" w:hAnsiTheme="minorHAnsi" w:cstheme="minorHAnsi"/>
        </w:rPr>
        <w:t xml:space="preserve"> </w:t>
      </w:r>
    </w:p>
    <w:sdt>
      <w:sdtPr>
        <w:rPr>
          <w:rFonts w:asciiTheme="minorHAnsi" w:hAnsiTheme="minorHAnsi" w:cstheme="minorHAnsi"/>
        </w:rPr>
        <w:id w:val="416837741"/>
        <w:placeholder>
          <w:docPart w:val="8F4BCD8672C648809C7D3515E38E79CE"/>
        </w:placeholder>
        <w:showingPlcHdr/>
      </w:sdtPr>
      <w:sdtContent>
        <w:p w14:paraId="6327A3CA" w14:textId="200E514D" w:rsidR="00A47669" w:rsidRPr="008013F5" w:rsidRDefault="008013F5" w:rsidP="00A47669">
          <w:pPr>
            <w:spacing w:after="120"/>
            <w:rPr>
              <w:rFonts w:asciiTheme="minorHAnsi" w:hAnsiTheme="minorHAnsi" w:cstheme="minorHAnsi"/>
            </w:rPr>
          </w:pPr>
          <w:r w:rsidRPr="008013F5">
            <w:rPr>
              <w:rStyle w:val="Besedilooznabemesta"/>
              <w:rFonts w:asciiTheme="minorHAnsi" w:eastAsiaTheme="majorEastAsia" w:hAnsiTheme="minorHAnsi" w:cstheme="minorHAnsi"/>
            </w:rPr>
            <w:t>Kliknite ali tapnite tukaj, če želite vnesti besedilo.</w:t>
          </w:r>
        </w:p>
      </w:sdtContent>
    </w:sdt>
    <w:p w14:paraId="02C3648A" w14:textId="77777777" w:rsidR="00A47669" w:rsidRPr="008013F5" w:rsidRDefault="00A47669" w:rsidP="00A47669">
      <w:pPr>
        <w:widowControl w:val="0"/>
        <w:jc w:val="both"/>
        <w:rPr>
          <w:rFonts w:asciiTheme="minorHAnsi" w:hAnsiTheme="minorHAnsi" w:cstheme="minorHAnsi"/>
          <w:b/>
          <w:highlight w:val="yellow"/>
        </w:rPr>
      </w:pPr>
    </w:p>
    <w:p w14:paraId="1CF4A1AE" w14:textId="77777777" w:rsidR="00A47669" w:rsidRPr="008013F5" w:rsidRDefault="00A47669" w:rsidP="00A47669">
      <w:pPr>
        <w:widowControl w:val="0"/>
        <w:jc w:val="both"/>
        <w:rPr>
          <w:rFonts w:asciiTheme="minorHAnsi" w:hAnsiTheme="minorHAnsi" w:cstheme="minorHAnsi"/>
          <w:b/>
          <w:highlight w:val="yellow"/>
        </w:rPr>
      </w:pPr>
    </w:p>
    <w:p w14:paraId="6FEB55BE" w14:textId="77777777" w:rsidR="00A47669" w:rsidRPr="008013F5" w:rsidRDefault="00A47669" w:rsidP="00A47669">
      <w:pPr>
        <w:widowControl w:val="0"/>
        <w:jc w:val="both"/>
        <w:rPr>
          <w:rFonts w:asciiTheme="minorHAnsi" w:hAnsiTheme="minorHAnsi" w:cstheme="minorHAnsi"/>
          <w:b/>
          <w:highlight w:val="yellow"/>
        </w:rPr>
      </w:pPr>
    </w:p>
    <w:p w14:paraId="32456072" w14:textId="77777777" w:rsidR="00A47669" w:rsidRPr="008013F5" w:rsidRDefault="00A47669" w:rsidP="00A47669">
      <w:pPr>
        <w:widowControl w:val="0"/>
        <w:jc w:val="center"/>
        <w:rPr>
          <w:rFonts w:asciiTheme="minorHAnsi" w:hAnsiTheme="minorHAnsi" w:cstheme="minorHAnsi"/>
          <w:b/>
        </w:rPr>
      </w:pPr>
      <w:r w:rsidRPr="008013F5">
        <w:rPr>
          <w:rFonts w:asciiTheme="minorHAnsi" w:hAnsiTheme="minorHAnsi" w:cstheme="minorHAnsi"/>
          <w:b/>
        </w:rPr>
        <w:t>SOGLASJE K ODPRAVI RAČUNSKIH NAPAK</w:t>
      </w:r>
    </w:p>
    <w:p w14:paraId="2A91CA29" w14:textId="77777777" w:rsidR="00A47669" w:rsidRPr="008013F5" w:rsidRDefault="00A47669" w:rsidP="00A47669">
      <w:pPr>
        <w:widowControl w:val="0"/>
        <w:jc w:val="both"/>
        <w:rPr>
          <w:rFonts w:asciiTheme="minorHAnsi" w:hAnsiTheme="minorHAnsi" w:cstheme="minorHAnsi"/>
          <w:b/>
        </w:rPr>
      </w:pPr>
    </w:p>
    <w:p w14:paraId="36054B15" w14:textId="77777777" w:rsidR="00A47669" w:rsidRPr="008013F5" w:rsidRDefault="00A47669" w:rsidP="00A47669">
      <w:pPr>
        <w:widowControl w:val="0"/>
        <w:jc w:val="both"/>
        <w:rPr>
          <w:rFonts w:asciiTheme="minorHAnsi" w:hAnsiTheme="minorHAnsi" w:cstheme="minorHAnsi"/>
          <w:b/>
        </w:rPr>
      </w:pPr>
    </w:p>
    <w:p w14:paraId="041E2359" w14:textId="26AE004E" w:rsidR="00A47669" w:rsidRPr="008013F5" w:rsidRDefault="00A47669" w:rsidP="00A47669">
      <w:pPr>
        <w:widowControl w:val="0"/>
        <w:jc w:val="both"/>
        <w:rPr>
          <w:rFonts w:asciiTheme="minorHAnsi" w:hAnsiTheme="minorHAnsi" w:cstheme="minorHAnsi"/>
          <w:bCs/>
        </w:rPr>
      </w:pPr>
      <w:r w:rsidRPr="008013F5">
        <w:rPr>
          <w:rFonts w:asciiTheme="minorHAnsi" w:hAnsiTheme="minorHAnsi" w:cstheme="minorHAnsi"/>
          <w:bCs/>
        </w:rPr>
        <w:t>V okviru oddaje ponudbe javnega naročila »</w:t>
      </w:r>
      <w:r w:rsidR="004479BC" w:rsidRPr="008013F5">
        <w:rPr>
          <w:rFonts w:asciiTheme="minorHAnsi" w:hAnsiTheme="minorHAnsi" w:cstheme="minorHAnsi"/>
          <w:bCs/>
        </w:rPr>
        <w:t>IZVAJANJE ANALIZ PITNE VODE</w:t>
      </w:r>
      <w:r w:rsidRPr="008013F5">
        <w:rPr>
          <w:rFonts w:asciiTheme="minorHAnsi" w:hAnsiTheme="minorHAnsi" w:cstheme="minorHAnsi"/>
          <w:bCs/>
        </w:rPr>
        <w:t>«, skladno s 7. odstavkom 89. člena ZJN-3, podajamo naslednje soglasje naročniku, da:</w:t>
      </w:r>
    </w:p>
    <w:p w14:paraId="133EC216" w14:textId="77777777" w:rsidR="00A47669" w:rsidRPr="008013F5" w:rsidRDefault="00A47669" w:rsidP="00A47669">
      <w:pPr>
        <w:widowControl w:val="0"/>
        <w:ind w:left="284"/>
        <w:jc w:val="both"/>
        <w:rPr>
          <w:rFonts w:asciiTheme="minorHAnsi" w:hAnsiTheme="minorHAnsi" w:cstheme="minorHAnsi"/>
          <w:bCs/>
        </w:rPr>
      </w:pPr>
    </w:p>
    <w:p w14:paraId="69A874AC" w14:textId="77777777" w:rsidR="00A47669" w:rsidRPr="008013F5" w:rsidRDefault="00A47669" w:rsidP="00A47669">
      <w:pPr>
        <w:pStyle w:val="Odstavekseznama"/>
        <w:widowControl w:val="0"/>
        <w:numPr>
          <w:ilvl w:val="0"/>
          <w:numId w:val="31"/>
        </w:numPr>
        <w:suppressAutoHyphens/>
        <w:jc w:val="both"/>
        <w:rPr>
          <w:rFonts w:asciiTheme="minorHAnsi" w:hAnsiTheme="minorHAnsi" w:cstheme="minorHAnsi"/>
          <w:bCs/>
        </w:rPr>
      </w:pPr>
      <w:r w:rsidRPr="008013F5">
        <w:rPr>
          <w:rFonts w:asciiTheme="minorHAnsi" w:hAnsiTheme="minorHAnsi" w:cstheme="minorHAnsi"/>
          <w:bCs/>
        </w:rPr>
        <w:t>popravi računske napake, ki jih odkrije pri pregledu in ocenjevanju ponudb, pri tem se količina in cena na enoto brez DDV ne smeta spreminjati;</w:t>
      </w:r>
    </w:p>
    <w:p w14:paraId="7E90CA8A" w14:textId="77777777" w:rsidR="00A47669" w:rsidRPr="008013F5" w:rsidRDefault="00A47669" w:rsidP="00A47669">
      <w:pPr>
        <w:pStyle w:val="Odstavekseznama"/>
        <w:widowControl w:val="0"/>
        <w:suppressAutoHyphens/>
        <w:ind w:left="851" w:hanging="567"/>
        <w:jc w:val="both"/>
        <w:rPr>
          <w:rFonts w:asciiTheme="minorHAnsi" w:hAnsiTheme="minorHAnsi" w:cstheme="minorHAnsi"/>
          <w:bCs/>
        </w:rPr>
      </w:pPr>
    </w:p>
    <w:p w14:paraId="13B70B18" w14:textId="77777777" w:rsidR="00A47669" w:rsidRPr="008013F5" w:rsidRDefault="00A47669" w:rsidP="00A47669">
      <w:pPr>
        <w:pStyle w:val="Odstavekseznama"/>
        <w:widowControl w:val="0"/>
        <w:numPr>
          <w:ilvl w:val="0"/>
          <w:numId w:val="31"/>
        </w:numPr>
        <w:suppressAutoHyphens/>
        <w:jc w:val="both"/>
        <w:rPr>
          <w:rFonts w:asciiTheme="minorHAnsi" w:hAnsiTheme="minorHAnsi" w:cstheme="minorHAnsi"/>
          <w:bCs/>
        </w:rPr>
      </w:pPr>
      <w:r w:rsidRPr="008013F5">
        <w:rPr>
          <w:rFonts w:asciiTheme="minorHAnsi" w:hAnsiTheme="minorHAnsi" w:cstheme="minorHAnsi"/>
          <w:b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70314E0A" w14:textId="77777777" w:rsidR="00A47669" w:rsidRPr="008013F5" w:rsidRDefault="00A47669" w:rsidP="00A47669">
      <w:pPr>
        <w:widowControl w:val="0"/>
        <w:ind w:left="851" w:hanging="567"/>
        <w:contextualSpacing/>
        <w:jc w:val="both"/>
        <w:rPr>
          <w:rFonts w:asciiTheme="minorHAnsi" w:hAnsiTheme="minorHAnsi" w:cstheme="minorHAnsi"/>
          <w:bCs/>
        </w:rPr>
      </w:pPr>
    </w:p>
    <w:p w14:paraId="2E8BC9EC" w14:textId="77777777" w:rsidR="00A47669" w:rsidRPr="008013F5" w:rsidRDefault="00A47669" w:rsidP="00A47669">
      <w:pPr>
        <w:pStyle w:val="Odstavekseznama"/>
        <w:widowControl w:val="0"/>
        <w:numPr>
          <w:ilvl w:val="0"/>
          <w:numId w:val="31"/>
        </w:numPr>
        <w:suppressAutoHyphens/>
        <w:jc w:val="both"/>
        <w:rPr>
          <w:rFonts w:asciiTheme="minorHAnsi" w:hAnsiTheme="minorHAnsi" w:cstheme="minorHAnsi"/>
          <w:bCs/>
        </w:rPr>
      </w:pPr>
      <w:r w:rsidRPr="008013F5">
        <w:rPr>
          <w:rFonts w:asciiTheme="minorHAnsi" w:hAnsiTheme="minorHAnsi" w:cstheme="minorHAnsi"/>
          <w:bCs/>
        </w:rPr>
        <w:t>popravi napačno zapisano stopnjo DDV v pravilno.</w:t>
      </w:r>
    </w:p>
    <w:p w14:paraId="43CE38FA" w14:textId="77777777" w:rsidR="00A47669" w:rsidRPr="008013F5" w:rsidRDefault="00A47669" w:rsidP="00A47669">
      <w:pPr>
        <w:widowControl w:val="0"/>
        <w:jc w:val="both"/>
        <w:rPr>
          <w:rFonts w:asciiTheme="minorHAnsi" w:hAnsiTheme="minorHAnsi" w:cstheme="minorHAnsi"/>
          <w:b/>
        </w:rPr>
      </w:pPr>
    </w:p>
    <w:p w14:paraId="596CAB48" w14:textId="77777777" w:rsidR="00A47669" w:rsidRPr="008013F5" w:rsidRDefault="00A47669" w:rsidP="00A47669">
      <w:pPr>
        <w:widowControl w:val="0"/>
        <w:jc w:val="both"/>
        <w:rPr>
          <w:rFonts w:asciiTheme="minorHAnsi" w:hAnsiTheme="minorHAnsi" w:cstheme="minorHAnsi"/>
          <w:i/>
        </w:rPr>
      </w:pPr>
    </w:p>
    <w:p w14:paraId="38F3C88A" w14:textId="77777777" w:rsidR="00A47669" w:rsidRPr="008013F5" w:rsidRDefault="00A47669" w:rsidP="00A47669">
      <w:pPr>
        <w:widowControl w:val="0"/>
        <w:jc w:val="both"/>
        <w:rPr>
          <w:rFonts w:asciiTheme="minorHAnsi" w:hAnsiTheme="minorHAnsi" w:cstheme="minorHAnsi"/>
          <w:i/>
        </w:rPr>
      </w:pPr>
    </w:p>
    <w:p w14:paraId="7B6138BC" w14:textId="77777777" w:rsidR="00A47669" w:rsidRPr="008013F5" w:rsidRDefault="00A47669" w:rsidP="00A47669">
      <w:pPr>
        <w:widowControl w:val="0"/>
        <w:jc w:val="both"/>
        <w:rPr>
          <w:rFonts w:asciiTheme="minorHAnsi" w:hAnsiTheme="minorHAnsi" w:cstheme="minorHAnsi"/>
          <w:i/>
        </w:rPr>
      </w:pPr>
    </w:p>
    <w:sdt>
      <w:sdtPr>
        <w:rPr>
          <w:rFonts w:asciiTheme="minorHAnsi" w:hAnsiTheme="minorHAnsi" w:cstheme="minorHAnsi"/>
        </w:rPr>
        <w:id w:val="485670676"/>
        <w:placeholder>
          <w:docPart w:val="15B635A36C4E4A389CEDBCFDE4A17CC4"/>
        </w:placeholder>
        <w:showingPlcHdr/>
        <w:text/>
      </w:sdtPr>
      <w:sdtContent>
        <w:p w14:paraId="5BCA85FF" w14:textId="3D55C4EB" w:rsidR="00A47669" w:rsidRPr="008013F5" w:rsidRDefault="008013F5" w:rsidP="00A47669">
          <w:pPr>
            <w:jc w:val="both"/>
            <w:rPr>
              <w:rFonts w:asciiTheme="minorHAnsi" w:hAnsiTheme="minorHAnsi" w:cstheme="minorHAnsi"/>
            </w:rPr>
          </w:pPr>
          <w:r w:rsidRPr="008013F5">
            <w:rPr>
              <w:rStyle w:val="Besedilooznabemesta"/>
              <w:rFonts w:asciiTheme="minorHAnsi" w:eastAsiaTheme="majorEastAsia" w:hAnsiTheme="minorHAnsi" w:cstheme="minorHAnsi"/>
            </w:rPr>
            <w:t>Kliknite ali tapnite tukaj, če želite vnesti besedilo.</w:t>
          </w:r>
        </w:p>
      </w:sdtContent>
    </w:sdt>
    <w:p w14:paraId="038371AA" w14:textId="77777777" w:rsidR="00A47669" w:rsidRPr="008013F5" w:rsidRDefault="00A47669" w:rsidP="00A47669">
      <w:pPr>
        <w:jc w:val="both"/>
        <w:rPr>
          <w:rFonts w:asciiTheme="minorHAnsi" w:hAnsiTheme="minorHAnsi" w:cstheme="minorHAnsi"/>
        </w:rPr>
      </w:pPr>
      <w:r w:rsidRPr="008013F5">
        <w:rPr>
          <w:rFonts w:asciiTheme="minorHAnsi" w:hAnsiTheme="minorHAnsi" w:cstheme="minorHAnsi"/>
        </w:rPr>
        <w:t xml:space="preserve">(Kraj in datum)                                                                                     Žig            </w:t>
      </w:r>
    </w:p>
    <w:p w14:paraId="64AC3B0E" w14:textId="77777777" w:rsidR="00A47669" w:rsidRPr="008013F5" w:rsidRDefault="00A47669" w:rsidP="00A47669">
      <w:pPr>
        <w:jc w:val="both"/>
        <w:rPr>
          <w:rFonts w:asciiTheme="minorHAnsi" w:hAnsiTheme="minorHAnsi" w:cstheme="minorHAnsi"/>
        </w:rPr>
      </w:pPr>
    </w:p>
    <w:p w14:paraId="3E62800C" w14:textId="77777777" w:rsidR="00A47669" w:rsidRPr="008013F5" w:rsidRDefault="00A47669" w:rsidP="00A47669">
      <w:pPr>
        <w:jc w:val="both"/>
        <w:rPr>
          <w:rFonts w:asciiTheme="minorHAnsi" w:hAnsiTheme="minorHAnsi" w:cstheme="minorHAnsi"/>
        </w:rPr>
      </w:pPr>
    </w:p>
    <w:sdt>
      <w:sdtPr>
        <w:rPr>
          <w:rFonts w:asciiTheme="minorHAnsi" w:hAnsiTheme="minorHAnsi" w:cstheme="minorHAnsi"/>
        </w:rPr>
        <w:id w:val="-623230160"/>
        <w:placeholder>
          <w:docPart w:val="15B635A36C4E4A389CEDBCFDE4A17CC4"/>
        </w:placeholder>
        <w:showingPlcHdr/>
        <w:text/>
      </w:sdtPr>
      <w:sdtContent>
        <w:p w14:paraId="63D71EC7" w14:textId="41AB99FF" w:rsidR="00A47669" w:rsidRPr="008013F5" w:rsidRDefault="008013F5" w:rsidP="00A47669">
          <w:pPr>
            <w:jc w:val="both"/>
            <w:rPr>
              <w:rFonts w:asciiTheme="minorHAnsi" w:hAnsiTheme="minorHAnsi" w:cstheme="minorHAnsi"/>
            </w:rPr>
          </w:pPr>
          <w:r w:rsidRPr="008013F5">
            <w:rPr>
              <w:rStyle w:val="Besedilooznabemesta"/>
              <w:rFonts w:asciiTheme="minorHAnsi" w:eastAsiaTheme="majorEastAsia" w:hAnsiTheme="minorHAnsi" w:cstheme="minorHAnsi"/>
            </w:rPr>
            <w:t>Kliknite ali tapnite tukaj, če želite vnesti besedilo.</w:t>
          </w:r>
        </w:p>
      </w:sdtContent>
    </w:sdt>
    <w:p w14:paraId="4EC4B100" w14:textId="77777777" w:rsidR="00A47669" w:rsidRPr="008013F5" w:rsidRDefault="00A47669" w:rsidP="00A47669">
      <w:pPr>
        <w:jc w:val="both"/>
        <w:rPr>
          <w:rFonts w:asciiTheme="minorHAnsi" w:hAnsiTheme="minorHAnsi" w:cstheme="minorHAnsi"/>
          <w:b/>
          <w:bCs/>
        </w:rPr>
      </w:pPr>
      <w:r w:rsidRPr="008013F5">
        <w:rPr>
          <w:rFonts w:asciiTheme="minorHAnsi" w:hAnsiTheme="minorHAnsi" w:cstheme="minorHAnsi"/>
        </w:rPr>
        <w:t xml:space="preserve">(Naziv in podpis zakonitega zastopnika ponudnika) </w:t>
      </w:r>
    </w:p>
    <w:bookmarkEnd w:id="38"/>
    <w:p w14:paraId="6AC73EBD" w14:textId="77777777" w:rsidR="00F1312E" w:rsidRDefault="00F1312E"/>
    <w:sectPr w:rsidR="00F1312E" w:rsidSect="00A07106">
      <w:pgSz w:w="11906" w:h="16838"/>
      <w:pgMar w:top="1418"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4D2B7" w14:textId="77777777" w:rsidR="00CB65E9" w:rsidRDefault="00CB65E9" w:rsidP="00A47669">
      <w:r>
        <w:separator/>
      </w:r>
    </w:p>
  </w:endnote>
  <w:endnote w:type="continuationSeparator" w:id="0">
    <w:p w14:paraId="44B71C8D" w14:textId="77777777" w:rsidR="00CB65E9" w:rsidRDefault="00CB65E9" w:rsidP="00A47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Typewriter">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CBC83" w14:textId="5FFD967A" w:rsidR="005B57A7" w:rsidRDefault="005B57A7">
    <w:pPr>
      <w:pStyle w:val="Noga"/>
      <w:jc w:val="center"/>
    </w:pPr>
  </w:p>
  <w:p w14:paraId="195543BC" w14:textId="77777777" w:rsidR="005B57A7" w:rsidRDefault="005B57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AABAC" w14:textId="77777777" w:rsidR="00CB65E9" w:rsidRDefault="00CB65E9" w:rsidP="00A47669">
      <w:r>
        <w:separator/>
      </w:r>
    </w:p>
  </w:footnote>
  <w:footnote w:type="continuationSeparator" w:id="0">
    <w:p w14:paraId="114C64A0" w14:textId="77777777" w:rsidR="00CB65E9" w:rsidRDefault="00CB65E9" w:rsidP="00A47669">
      <w:r>
        <w:continuationSeparator/>
      </w:r>
    </w:p>
  </w:footnote>
  <w:footnote w:id="1">
    <w:p w14:paraId="45BD6821" w14:textId="77777777" w:rsidR="00A47669" w:rsidRPr="002A0D1D" w:rsidRDefault="00A47669" w:rsidP="009770B9">
      <w:pPr>
        <w:pStyle w:val="Sprotnaopomba-besedilo"/>
        <w:jc w:val="both"/>
        <w:rPr>
          <w:rFonts w:asciiTheme="minorHAnsi" w:hAnsiTheme="minorHAnsi" w:cstheme="minorHAnsi"/>
        </w:rPr>
      </w:pPr>
      <w:r w:rsidRPr="002A0D1D">
        <w:rPr>
          <w:rStyle w:val="FootnoteCharacters"/>
          <w:rFonts w:asciiTheme="minorHAnsi" w:hAnsiTheme="minorHAnsi" w:cstheme="minorHAnsi"/>
        </w:rPr>
        <w:footnoteRef/>
      </w:r>
      <w:r w:rsidRPr="002A0D1D">
        <w:rPr>
          <w:rFonts w:asciiTheme="minorHAnsi" w:hAnsiTheme="minorHAnsi" w:cstheme="minorHAnsi"/>
        </w:rPr>
        <w:t xml:space="preserve"> Obligacijski zakonik (Uradni list RS, št. 97/07 – uradno prečiščeno besedilo, 64/16 – odl. US in 20/18 – OROZ631)</w:t>
      </w:r>
    </w:p>
  </w:footnote>
  <w:footnote w:id="2">
    <w:p w14:paraId="0E50A4B1" w14:textId="77777777" w:rsidR="00A47669" w:rsidRDefault="00A47669" w:rsidP="00A4766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46CAC097" w14:textId="77777777" w:rsidR="00A47669" w:rsidRPr="0064555F" w:rsidRDefault="00A47669" w:rsidP="00A47669">
      <w:pPr>
        <w:jc w:val="both"/>
        <w:rPr>
          <w:rFonts w:asciiTheme="minorHAnsi" w:hAnsiTheme="minorHAnsi" w:cstheme="minorHAnsi"/>
          <w:i/>
          <w:sz w:val="18"/>
          <w:szCs w:val="18"/>
        </w:rPr>
      </w:pPr>
      <w:r w:rsidRPr="0064555F">
        <w:rPr>
          <w:rStyle w:val="Sprotnaopomba-sklic"/>
          <w:rFonts w:asciiTheme="minorHAnsi" w:hAnsiTheme="minorHAnsi" w:cstheme="minorHAnsi"/>
          <w:sz w:val="18"/>
          <w:szCs w:val="18"/>
        </w:rPr>
        <w:footnoteRef/>
      </w:r>
      <w:r w:rsidRPr="0064555F">
        <w:rPr>
          <w:rFonts w:asciiTheme="minorHAnsi" w:hAnsiTheme="minorHAnsi" w:cstheme="minorHAnsi"/>
          <w:sz w:val="18"/>
          <w:szCs w:val="18"/>
        </w:rPr>
        <w:t xml:space="preserve"> </w:t>
      </w:r>
      <w:r w:rsidRPr="0064555F">
        <w:rPr>
          <w:rFonts w:asciiTheme="minorHAnsi" w:hAnsiTheme="minorHAnsi" w:cstheme="minorHAnsi"/>
          <w:i/>
          <w:sz w:val="18"/>
          <w:szCs w:val="18"/>
        </w:rPr>
        <w:t xml:space="preserve">Ta obrazec predloži ponudnik za vsakega podizvajalca, ki bo sodeloval pri javnem naročilu. </w:t>
      </w:r>
    </w:p>
    <w:p w14:paraId="6B4B33B9" w14:textId="77777777" w:rsidR="00A47669" w:rsidRPr="00337FCF" w:rsidRDefault="00A47669" w:rsidP="00A47669">
      <w:pPr>
        <w:jc w:val="both"/>
        <w:rPr>
          <w:rFonts w:asciiTheme="minorHAnsi" w:hAnsiTheme="minorHAnsi" w:cstheme="minorHAnsi"/>
          <w:sz w:val="22"/>
          <w:szCs w:val="22"/>
        </w:rPr>
      </w:pPr>
    </w:p>
    <w:p w14:paraId="3F0C3C5D" w14:textId="77777777" w:rsidR="00A47669" w:rsidRDefault="00A47669" w:rsidP="00A47669">
      <w:pPr>
        <w:pStyle w:val="Sprotnaopomba-besedilo"/>
      </w:pPr>
    </w:p>
  </w:footnote>
  <w:footnote w:id="4">
    <w:p w14:paraId="457BCA20" w14:textId="77777777" w:rsidR="00FD2683" w:rsidRDefault="00FD2683" w:rsidP="00FD2683">
      <w:pPr>
        <w:pStyle w:val="Sprotnaopomba-besedilo"/>
      </w:pPr>
      <w:r>
        <w:rPr>
          <w:rStyle w:val="Sprotnaopomba-sklic"/>
        </w:rPr>
        <w:footnoteRef/>
      </w:r>
      <w:r>
        <w:t xml:space="preserve"> V kolikor izvajalec ne nastopa s podizvajalci, se besedilo ustrezno preoblikuje.</w:t>
      </w:r>
    </w:p>
  </w:footnote>
  <w:footnote w:id="5">
    <w:p w14:paraId="3A802E17" w14:textId="77777777" w:rsidR="00A47669" w:rsidRPr="004F14F5" w:rsidRDefault="00A47669" w:rsidP="00A47669">
      <w:pPr>
        <w:pStyle w:val="Sprotnaopomba-besedilo"/>
        <w:rPr>
          <w:rFonts w:asciiTheme="minorHAnsi" w:hAnsiTheme="minorHAnsi" w:cstheme="minorHAnsi"/>
        </w:rPr>
      </w:pPr>
      <w:r w:rsidRPr="004F14F5">
        <w:rPr>
          <w:rStyle w:val="Sprotnaopomba-sklic"/>
          <w:rFonts w:asciiTheme="minorHAnsi" w:hAnsiTheme="minorHAnsi" w:cstheme="minorHAnsi"/>
          <w:shd w:val="clear" w:color="auto" w:fill="FFFFFF" w:themeFill="background1"/>
        </w:rPr>
        <w:footnoteRef/>
      </w:r>
      <w:r w:rsidRPr="004F14F5">
        <w:rPr>
          <w:rFonts w:asciiTheme="minorHAnsi" w:hAnsiTheme="minorHAnsi" w:cstheme="minorHAnsi"/>
          <w:shd w:val="clear" w:color="auto" w:fill="FFFFFF" w:themeFill="background1"/>
        </w:rPr>
        <w:t xml:space="preserve"> </w:t>
      </w:r>
      <w:bookmarkStart w:id="39" w:name="_Hlk172534222"/>
      <w:r w:rsidRPr="004F14F5">
        <w:rPr>
          <w:rFonts w:asciiTheme="minorHAnsi" w:hAnsiTheme="minorHAnsi" w:cstheme="minorHAnsi"/>
          <w:shd w:val="clear" w:color="auto" w:fill="FFFFFF" w:themeFill="background1"/>
        </w:rPr>
        <w:t>Velja izključno za tuje gospodarske subjekte, če po tujem pravu institut tihe družbe obstaja.</w:t>
      </w:r>
      <w:bookmarkEnd w:id="39"/>
    </w:p>
  </w:footnote>
  <w:footnote w:id="6">
    <w:p w14:paraId="62750497" w14:textId="77777777" w:rsidR="00A47669" w:rsidRPr="006B6E77" w:rsidRDefault="00A47669" w:rsidP="00A47669">
      <w:pPr>
        <w:pStyle w:val="Sprotnaopomba-besedilo"/>
        <w:jc w:val="both"/>
        <w:rPr>
          <w:rFonts w:ascii="Calibri" w:hAnsi="Calibri" w:cs="Calibri"/>
        </w:rPr>
      </w:pPr>
      <w:r w:rsidRPr="006B6E77">
        <w:rPr>
          <w:rStyle w:val="Sprotnaopomba-sklic"/>
          <w:rFonts w:ascii="Calibri" w:hAnsi="Calibri" w:cs="Calibri"/>
        </w:rPr>
        <w:footnoteRef/>
      </w:r>
      <w:r w:rsidRPr="006B6E77">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3"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4"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5"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376F37"/>
    <w:multiLevelType w:val="hybridMultilevel"/>
    <w:tmpl w:val="28580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F62FDD"/>
    <w:multiLevelType w:val="hybridMultilevel"/>
    <w:tmpl w:val="CEE479A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Lucida Sans Typewriter" w:hAnsi="Lucida Sans Typewriter"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Lucida Sans Typewriter" w:hAnsi="Lucida Sans Typewriter"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Lucida Sans Typewriter" w:hAnsi="Lucida Sans Typewriter"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7C5471"/>
    <w:multiLevelType w:val="hybridMultilevel"/>
    <w:tmpl w:val="7CCC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454C10"/>
    <w:multiLevelType w:val="multilevel"/>
    <w:tmpl w:val="6BE6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021D3D"/>
    <w:multiLevelType w:val="hybridMultilevel"/>
    <w:tmpl w:val="380C7AB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1"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2" w15:restartNumberingAfterBreak="0">
    <w:nsid w:val="1E1B2923"/>
    <w:multiLevelType w:val="multilevel"/>
    <w:tmpl w:val="24A6375C"/>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851"/>
        </w:tabs>
        <w:ind w:left="851"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3544"/>
        </w:tabs>
        <w:ind w:left="3544" w:hanging="284"/>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9491607"/>
    <w:multiLevelType w:val="hybridMultilevel"/>
    <w:tmpl w:val="68DE85F4"/>
    <w:lvl w:ilvl="0" w:tplc="0C9C1210">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D03C4C"/>
    <w:multiLevelType w:val="multilevel"/>
    <w:tmpl w:val="D9D0C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5A457E"/>
    <w:multiLevelType w:val="multilevel"/>
    <w:tmpl w:val="76D8C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7F4BCB"/>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19" w15:restartNumberingAfterBreak="0">
    <w:nsid w:val="2DB23FAA"/>
    <w:multiLevelType w:val="hybridMultilevel"/>
    <w:tmpl w:val="21B20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7B57A3"/>
    <w:multiLevelType w:val="hybridMultilevel"/>
    <w:tmpl w:val="F7647994"/>
    <w:lvl w:ilvl="0" w:tplc="35845F3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BD46C5"/>
    <w:multiLevelType w:val="multilevel"/>
    <w:tmpl w:val="84B81B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3063109F"/>
    <w:multiLevelType w:val="hybridMultilevel"/>
    <w:tmpl w:val="8440143A"/>
    <w:lvl w:ilvl="0" w:tplc="97123B94">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0BB26F5"/>
    <w:multiLevelType w:val="multilevel"/>
    <w:tmpl w:val="FB0EF55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34A6497"/>
    <w:multiLevelType w:val="hybridMultilevel"/>
    <w:tmpl w:val="711A837E"/>
    <w:lvl w:ilvl="0" w:tplc="04240001">
      <w:start w:val="1"/>
      <w:numFmt w:val="bullet"/>
      <w:lvlText w:val=""/>
      <w:lvlJc w:val="left"/>
      <w:pPr>
        <w:ind w:left="1056" w:hanging="360"/>
      </w:pPr>
      <w:rPr>
        <w:rFonts w:ascii="Symbol" w:hAnsi="Symbol" w:hint="default"/>
      </w:rPr>
    </w:lvl>
    <w:lvl w:ilvl="1" w:tplc="04240003" w:tentative="1">
      <w:start w:val="1"/>
      <w:numFmt w:val="bullet"/>
      <w:lvlText w:val="o"/>
      <w:lvlJc w:val="left"/>
      <w:pPr>
        <w:ind w:left="1776" w:hanging="360"/>
      </w:pPr>
      <w:rPr>
        <w:rFonts w:ascii="Courier New" w:hAnsi="Courier New" w:cs="Courier New" w:hint="default"/>
      </w:rPr>
    </w:lvl>
    <w:lvl w:ilvl="2" w:tplc="04240005" w:tentative="1">
      <w:start w:val="1"/>
      <w:numFmt w:val="bullet"/>
      <w:lvlText w:val=""/>
      <w:lvlJc w:val="left"/>
      <w:pPr>
        <w:ind w:left="2496" w:hanging="360"/>
      </w:pPr>
      <w:rPr>
        <w:rFonts w:ascii="Wingdings" w:hAnsi="Wingdings" w:hint="default"/>
      </w:rPr>
    </w:lvl>
    <w:lvl w:ilvl="3" w:tplc="04240001" w:tentative="1">
      <w:start w:val="1"/>
      <w:numFmt w:val="bullet"/>
      <w:lvlText w:val=""/>
      <w:lvlJc w:val="left"/>
      <w:pPr>
        <w:ind w:left="3216" w:hanging="360"/>
      </w:pPr>
      <w:rPr>
        <w:rFonts w:ascii="Symbol" w:hAnsi="Symbol" w:hint="default"/>
      </w:rPr>
    </w:lvl>
    <w:lvl w:ilvl="4" w:tplc="04240003" w:tentative="1">
      <w:start w:val="1"/>
      <w:numFmt w:val="bullet"/>
      <w:lvlText w:val="o"/>
      <w:lvlJc w:val="left"/>
      <w:pPr>
        <w:ind w:left="3936" w:hanging="360"/>
      </w:pPr>
      <w:rPr>
        <w:rFonts w:ascii="Courier New" w:hAnsi="Courier New" w:cs="Courier New" w:hint="default"/>
      </w:rPr>
    </w:lvl>
    <w:lvl w:ilvl="5" w:tplc="04240005" w:tentative="1">
      <w:start w:val="1"/>
      <w:numFmt w:val="bullet"/>
      <w:lvlText w:val=""/>
      <w:lvlJc w:val="left"/>
      <w:pPr>
        <w:ind w:left="4656" w:hanging="360"/>
      </w:pPr>
      <w:rPr>
        <w:rFonts w:ascii="Wingdings" w:hAnsi="Wingdings" w:hint="default"/>
      </w:rPr>
    </w:lvl>
    <w:lvl w:ilvl="6" w:tplc="04240001" w:tentative="1">
      <w:start w:val="1"/>
      <w:numFmt w:val="bullet"/>
      <w:lvlText w:val=""/>
      <w:lvlJc w:val="left"/>
      <w:pPr>
        <w:ind w:left="5376" w:hanging="360"/>
      </w:pPr>
      <w:rPr>
        <w:rFonts w:ascii="Symbol" w:hAnsi="Symbol" w:hint="default"/>
      </w:rPr>
    </w:lvl>
    <w:lvl w:ilvl="7" w:tplc="04240003" w:tentative="1">
      <w:start w:val="1"/>
      <w:numFmt w:val="bullet"/>
      <w:lvlText w:val="o"/>
      <w:lvlJc w:val="left"/>
      <w:pPr>
        <w:ind w:left="6096" w:hanging="360"/>
      </w:pPr>
      <w:rPr>
        <w:rFonts w:ascii="Courier New" w:hAnsi="Courier New" w:cs="Courier New" w:hint="default"/>
      </w:rPr>
    </w:lvl>
    <w:lvl w:ilvl="8" w:tplc="04240005" w:tentative="1">
      <w:start w:val="1"/>
      <w:numFmt w:val="bullet"/>
      <w:lvlText w:val=""/>
      <w:lvlJc w:val="left"/>
      <w:pPr>
        <w:ind w:left="6816" w:hanging="360"/>
      </w:pPr>
      <w:rPr>
        <w:rFonts w:ascii="Wingdings" w:hAnsi="Wingdings" w:hint="default"/>
      </w:rPr>
    </w:lvl>
  </w:abstractNum>
  <w:abstractNum w:abstractNumId="25" w15:restartNumberingAfterBreak="0">
    <w:nsid w:val="3683787F"/>
    <w:multiLevelType w:val="hybridMultilevel"/>
    <w:tmpl w:val="098E10EA"/>
    <w:lvl w:ilvl="0" w:tplc="04240001">
      <w:start w:val="1"/>
      <w:numFmt w:val="bullet"/>
      <w:lvlText w:val=""/>
      <w:lvlJc w:val="left"/>
      <w:pPr>
        <w:ind w:left="1335" w:hanging="360"/>
      </w:pPr>
      <w:rPr>
        <w:rFonts w:ascii="Symbol" w:hAnsi="Symbol" w:hint="default"/>
      </w:rPr>
    </w:lvl>
    <w:lvl w:ilvl="1" w:tplc="04240003" w:tentative="1">
      <w:start w:val="1"/>
      <w:numFmt w:val="bullet"/>
      <w:lvlText w:val="o"/>
      <w:lvlJc w:val="left"/>
      <w:pPr>
        <w:ind w:left="2055" w:hanging="360"/>
      </w:pPr>
      <w:rPr>
        <w:rFonts w:ascii="Courier New" w:hAnsi="Courier New" w:cs="Courier New" w:hint="default"/>
      </w:rPr>
    </w:lvl>
    <w:lvl w:ilvl="2" w:tplc="04240005" w:tentative="1">
      <w:start w:val="1"/>
      <w:numFmt w:val="bullet"/>
      <w:lvlText w:val=""/>
      <w:lvlJc w:val="left"/>
      <w:pPr>
        <w:ind w:left="2775" w:hanging="360"/>
      </w:pPr>
      <w:rPr>
        <w:rFonts w:ascii="Wingdings" w:hAnsi="Wingdings" w:hint="default"/>
      </w:rPr>
    </w:lvl>
    <w:lvl w:ilvl="3" w:tplc="04240001" w:tentative="1">
      <w:start w:val="1"/>
      <w:numFmt w:val="bullet"/>
      <w:lvlText w:val=""/>
      <w:lvlJc w:val="left"/>
      <w:pPr>
        <w:ind w:left="3495" w:hanging="360"/>
      </w:pPr>
      <w:rPr>
        <w:rFonts w:ascii="Symbol" w:hAnsi="Symbol" w:hint="default"/>
      </w:rPr>
    </w:lvl>
    <w:lvl w:ilvl="4" w:tplc="04240003" w:tentative="1">
      <w:start w:val="1"/>
      <w:numFmt w:val="bullet"/>
      <w:lvlText w:val="o"/>
      <w:lvlJc w:val="left"/>
      <w:pPr>
        <w:ind w:left="4215" w:hanging="360"/>
      </w:pPr>
      <w:rPr>
        <w:rFonts w:ascii="Courier New" w:hAnsi="Courier New" w:cs="Courier New" w:hint="default"/>
      </w:rPr>
    </w:lvl>
    <w:lvl w:ilvl="5" w:tplc="04240005" w:tentative="1">
      <w:start w:val="1"/>
      <w:numFmt w:val="bullet"/>
      <w:lvlText w:val=""/>
      <w:lvlJc w:val="left"/>
      <w:pPr>
        <w:ind w:left="4935" w:hanging="360"/>
      </w:pPr>
      <w:rPr>
        <w:rFonts w:ascii="Wingdings" w:hAnsi="Wingdings" w:hint="default"/>
      </w:rPr>
    </w:lvl>
    <w:lvl w:ilvl="6" w:tplc="04240001" w:tentative="1">
      <w:start w:val="1"/>
      <w:numFmt w:val="bullet"/>
      <w:lvlText w:val=""/>
      <w:lvlJc w:val="left"/>
      <w:pPr>
        <w:ind w:left="5655" w:hanging="360"/>
      </w:pPr>
      <w:rPr>
        <w:rFonts w:ascii="Symbol" w:hAnsi="Symbol" w:hint="default"/>
      </w:rPr>
    </w:lvl>
    <w:lvl w:ilvl="7" w:tplc="04240003" w:tentative="1">
      <w:start w:val="1"/>
      <w:numFmt w:val="bullet"/>
      <w:lvlText w:val="o"/>
      <w:lvlJc w:val="left"/>
      <w:pPr>
        <w:ind w:left="6375" w:hanging="360"/>
      </w:pPr>
      <w:rPr>
        <w:rFonts w:ascii="Courier New" w:hAnsi="Courier New" w:cs="Courier New" w:hint="default"/>
      </w:rPr>
    </w:lvl>
    <w:lvl w:ilvl="8" w:tplc="04240005" w:tentative="1">
      <w:start w:val="1"/>
      <w:numFmt w:val="bullet"/>
      <w:lvlText w:val=""/>
      <w:lvlJc w:val="left"/>
      <w:pPr>
        <w:ind w:left="7095" w:hanging="360"/>
      </w:pPr>
      <w:rPr>
        <w:rFonts w:ascii="Wingdings" w:hAnsi="Wingdings" w:hint="default"/>
      </w:rPr>
    </w:lvl>
  </w:abstractNum>
  <w:abstractNum w:abstractNumId="26" w15:restartNumberingAfterBreak="0">
    <w:nsid w:val="3F9A2B2A"/>
    <w:multiLevelType w:val="hybridMultilevel"/>
    <w:tmpl w:val="2C5C0F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AF0F9C"/>
    <w:multiLevelType w:val="hybridMultilevel"/>
    <w:tmpl w:val="2C9010AC"/>
    <w:lvl w:ilvl="0" w:tplc="56080398">
      <w:numFmt w:val="bullet"/>
      <w:lvlText w:val="-"/>
      <w:lvlJc w:val="left"/>
      <w:pPr>
        <w:ind w:left="720" w:hanging="360"/>
      </w:pPr>
      <w:rPr>
        <w:rFonts w:ascii="Calibri" w:eastAsia="Calibri" w:hAnsi="Calibri" w:cs="Times New Roman"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9" w15:restartNumberingAfterBreak="0">
    <w:nsid w:val="52095A06"/>
    <w:multiLevelType w:val="hybridMultilevel"/>
    <w:tmpl w:val="E2A0C77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Lucida Sans Typewriter" w:hAnsi="Lucida Sans Typewriter"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Lucida Sans Typewriter" w:hAnsi="Lucida Sans Typewriter"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Lucida Sans Typewriter" w:hAnsi="Lucida Sans Typewriter"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B82EBA"/>
    <w:multiLevelType w:val="multilevel"/>
    <w:tmpl w:val="BE94B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3BC094B"/>
    <w:multiLevelType w:val="hybridMultilevel"/>
    <w:tmpl w:val="73562BC8"/>
    <w:lvl w:ilvl="0" w:tplc="CC788F5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0A13BE"/>
    <w:multiLevelType w:val="multilevel"/>
    <w:tmpl w:val="0F940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CB2BBE"/>
    <w:multiLevelType w:val="hybridMultilevel"/>
    <w:tmpl w:val="E8268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02063E8"/>
    <w:multiLevelType w:val="hybridMultilevel"/>
    <w:tmpl w:val="04CA033C"/>
    <w:lvl w:ilvl="0" w:tplc="F5569A80">
      <w:start w:val="1"/>
      <w:numFmt w:val="decimal"/>
      <w:lvlText w:val="%1."/>
      <w:lvlJc w:val="left"/>
      <w:pPr>
        <w:ind w:left="1004" w:hanging="360"/>
      </w:pPr>
      <w:rPr>
        <w:rFonts w:ascii="Calibri" w:hAnsi="Calibri" w:cs="Times New Roman" w:hint="default"/>
        <w:b/>
        <w:i w:val="0"/>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7"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9" w15:restartNumberingAfterBreak="0">
    <w:nsid w:val="63FC7FDD"/>
    <w:multiLevelType w:val="multilevel"/>
    <w:tmpl w:val="3F0C1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8B95F07"/>
    <w:multiLevelType w:val="multilevel"/>
    <w:tmpl w:val="905A56B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695E1985"/>
    <w:multiLevelType w:val="hybridMultilevel"/>
    <w:tmpl w:val="9A3C72CC"/>
    <w:lvl w:ilvl="0" w:tplc="4BD49C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6D2B67"/>
    <w:multiLevelType w:val="hybridMultilevel"/>
    <w:tmpl w:val="9FACFB16"/>
    <w:lvl w:ilvl="0" w:tplc="F5569A80">
      <w:start w:val="1"/>
      <w:numFmt w:val="decimal"/>
      <w:lvlText w:val="%1."/>
      <w:lvlJc w:val="left"/>
      <w:pPr>
        <w:ind w:left="1004" w:hanging="360"/>
      </w:pPr>
      <w:rPr>
        <w:rFonts w:ascii="Calibri" w:hAnsi="Calibri" w:cs="Times New Roman" w:hint="default"/>
        <w:b/>
        <w:i w:val="0"/>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6" w15:restartNumberingAfterBreak="0">
    <w:nsid w:val="71853F88"/>
    <w:multiLevelType w:val="hybridMultilevel"/>
    <w:tmpl w:val="1760041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7" w15:restartNumberingAfterBreak="0">
    <w:nsid w:val="724B7AB9"/>
    <w:multiLevelType w:val="hybridMultilevel"/>
    <w:tmpl w:val="AA14448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51" w15:restartNumberingAfterBreak="0">
    <w:nsid w:val="79DF4305"/>
    <w:multiLevelType w:val="multilevel"/>
    <w:tmpl w:val="9B9062E2"/>
    <w:lvl w:ilvl="0">
      <w:start w:val="1"/>
      <w:numFmt w:val="decimal"/>
      <w:lvlText w:val="%1."/>
      <w:lvlJc w:val="left"/>
      <w:pPr>
        <w:tabs>
          <w:tab w:val="num" w:pos="360"/>
        </w:tabs>
        <w:ind w:left="360" w:hanging="360"/>
      </w:pPr>
      <w:rPr>
        <w:b w:val="0"/>
        <w:bCs w:val="0"/>
        <w:i w:val="0"/>
        <w:iCs w:val="0"/>
      </w:r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52" w15:restartNumberingAfterBreak="0">
    <w:nsid w:val="7A0609EA"/>
    <w:multiLevelType w:val="hybridMultilevel"/>
    <w:tmpl w:val="37C87E8E"/>
    <w:lvl w:ilvl="0" w:tplc="B1768F70">
      <w:numFmt w:val="bullet"/>
      <w:lvlText w:val="-"/>
      <w:lvlJc w:val="left"/>
      <w:pPr>
        <w:ind w:left="1364" w:hanging="360"/>
      </w:pPr>
      <w:rPr>
        <w:rFonts w:ascii="Calibri" w:eastAsia="Times New Roman" w:hAnsi="Calibri" w:cs="Calibri"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53" w15:restartNumberingAfterBreak="0">
    <w:nsid w:val="7B925049"/>
    <w:multiLevelType w:val="hybridMultilevel"/>
    <w:tmpl w:val="9912D2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F0941C4"/>
    <w:multiLevelType w:val="hybridMultilevel"/>
    <w:tmpl w:val="D5B2B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F4C6E1F"/>
    <w:multiLevelType w:val="multilevel"/>
    <w:tmpl w:val="E932B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89907066">
    <w:abstractNumId w:val="32"/>
  </w:num>
  <w:num w:numId="2" w16cid:durableId="1158964776">
    <w:abstractNumId w:val="50"/>
  </w:num>
  <w:num w:numId="3" w16cid:durableId="1817145241">
    <w:abstractNumId w:val="28"/>
  </w:num>
  <w:num w:numId="4" w16cid:durableId="1692412708">
    <w:abstractNumId w:val="1"/>
  </w:num>
  <w:num w:numId="5" w16cid:durableId="1711491596">
    <w:abstractNumId w:val="3"/>
  </w:num>
  <w:num w:numId="6" w16cid:durableId="1240285367">
    <w:abstractNumId w:val="10"/>
  </w:num>
  <w:num w:numId="7" w16cid:durableId="1656370062">
    <w:abstractNumId w:val="51"/>
  </w:num>
  <w:num w:numId="8" w16cid:durableId="1543975184">
    <w:abstractNumId w:val="38"/>
  </w:num>
  <w:num w:numId="9" w16cid:durableId="1215192001">
    <w:abstractNumId w:val="49"/>
  </w:num>
  <w:num w:numId="10" w16cid:durableId="1117337593">
    <w:abstractNumId w:val="44"/>
  </w:num>
  <w:num w:numId="11" w16cid:durableId="87506714">
    <w:abstractNumId w:val="33"/>
  </w:num>
  <w:num w:numId="12" w16cid:durableId="854223035">
    <w:abstractNumId w:val="48"/>
  </w:num>
  <w:num w:numId="13" w16cid:durableId="1164053175">
    <w:abstractNumId w:val="12"/>
  </w:num>
  <w:num w:numId="14" w16cid:durableId="1388380831">
    <w:abstractNumId w:val="22"/>
  </w:num>
  <w:num w:numId="15" w16cid:durableId="1066495336">
    <w:abstractNumId w:val="0"/>
  </w:num>
  <w:num w:numId="16" w16cid:durableId="1323698968">
    <w:abstractNumId w:val="5"/>
  </w:num>
  <w:num w:numId="17" w16cid:durableId="230430709">
    <w:abstractNumId w:val="37"/>
  </w:num>
  <w:num w:numId="18" w16cid:durableId="107630488">
    <w:abstractNumId w:val="13"/>
  </w:num>
  <w:num w:numId="19" w16cid:durableId="1036546949">
    <w:abstractNumId w:val="25"/>
  </w:num>
  <w:num w:numId="20" w16cid:durableId="1435438455">
    <w:abstractNumId w:val="2"/>
  </w:num>
  <w:num w:numId="21" w16cid:durableId="1603033729">
    <w:abstractNumId w:val="30"/>
  </w:num>
  <w:num w:numId="22" w16cid:durableId="1519388543">
    <w:abstractNumId w:val="39"/>
  </w:num>
  <w:num w:numId="23" w16cid:durableId="391122644">
    <w:abstractNumId w:val="41"/>
  </w:num>
  <w:num w:numId="24" w16cid:durableId="990671631">
    <w:abstractNumId w:val="14"/>
  </w:num>
  <w:num w:numId="25" w16cid:durableId="1466040723">
    <w:abstractNumId w:val="6"/>
  </w:num>
  <w:num w:numId="26" w16cid:durableId="2019845959">
    <w:abstractNumId w:val="16"/>
  </w:num>
  <w:num w:numId="27" w16cid:durableId="924613586">
    <w:abstractNumId w:val="31"/>
  </w:num>
  <w:num w:numId="28" w16cid:durableId="1591934978">
    <w:abstractNumId w:val="36"/>
  </w:num>
  <w:num w:numId="29" w16cid:durableId="1438407484">
    <w:abstractNumId w:val="52"/>
  </w:num>
  <w:num w:numId="30" w16cid:durableId="1475104315">
    <w:abstractNumId w:val="45"/>
  </w:num>
  <w:num w:numId="31" w16cid:durableId="902907310">
    <w:abstractNumId w:val="27"/>
  </w:num>
  <w:num w:numId="32" w16cid:durableId="1082288968">
    <w:abstractNumId w:val="11"/>
  </w:num>
  <w:num w:numId="33" w16cid:durableId="468933920">
    <w:abstractNumId w:val="43"/>
  </w:num>
  <w:num w:numId="34" w16cid:durableId="720398744">
    <w:abstractNumId w:val="40"/>
  </w:num>
  <w:num w:numId="35" w16cid:durableId="1574655681">
    <w:abstractNumId w:val="53"/>
  </w:num>
  <w:num w:numId="36" w16cid:durableId="493033246">
    <w:abstractNumId w:val="8"/>
  </w:num>
  <w:num w:numId="37" w16cid:durableId="829713389">
    <w:abstractNumId w:val="15"/>
  </w:num>
  <w:num w:numId="38" w16cid:durableId="742482547">
    <w:abstractNumId w:val="7"/>
  </w:num>
  <w:num w:numId="39" w16cid:durableId="758527537">
    <w:abstractNumId w:val="29"/>
  </w:num>
  <w:num w:numId="40" w16cid:durableId="727724299">
    <w:abstractNumId w:val="55"/>
  </w:num>
  <w:num w:numId="41" w16cid:durableId="1334145147">
    <w:abstractNumId w:val="9"/>
  </w:num>
  <w:num w:numId="42" w16cid:durableId="1931229707">
    <w:abstractNumId w:val="4"/>
  </w:num>
  <w:num w:numId="43" w16cid:durableId="1638753320">
    <w:abstractNumId w:val="46"/>
  </w:num>
  <w:num w:numId="44" w16cid:durableId="1075785953">
    <w:abstractNumId w:val="23"/>
  </w:num>
  <w:num w:numId="45" w16cid:durableId="1955399893">
    <w:abstractNumId w:val="54"/>
  </w:num>
  <w:num w:numId="46" w16cid:durableId="514618238">
    <w:abstractNumId w:val="34"/>
  </w:num>
  <w:num w:numId="47" w16cid:durableId="88894751">
    <w:abstractNumId w:val="17"/>
  </w:num>
  <w:num w:numId="48" w16cid:durableId="325136341">
    <w:abstractNumId w:val="24"/>
  </w:num>
  <w:num w:numId="49" w16cid:durableId="1094285699">
    <w:abstractNumId w:val="35"/>
  </w:num>
  <w:num w:numId="50" w16cid:durableId="265428895">
    <w:abstractNumId w:val="21"/>
  </w:num>
  <w:num w:numId="51" w16cid:durableId="1537809818">
    <w:abstractNumId w:val="42"/>
  </w:num>
  <w:num w:numId="52" w16cid:durableId="1552883254">
    <w:abstractNumId w:val="20"/>
  </w:num>
  <w:num w:numId="53" w16cid:durableId="779104771">
    <w:abstractNumId w:val="18"/>
  </w:num>
  <w:num w:numId="54" w16cid:durableId="1059674868">
    <w:abstractNumId w:val="47"/>
  </w:num>
  <w:num w:numId="55" w16cid:durableId="147289397">
    <w:abstractNumId w:val="26"/>
  </w:num>
  <w:num w:numId="56" w16cid:durableId="12900418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7MO6phLUr7/U2zqKGRtL+3KjUIrPFnLBTldaXWBSwUxWkcBp3SaWgZ8kbRLC2Pn97hPN0bd9NUebJG327sDqg==" w:salt="B8IAiC/E96p07sYY0oBm5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669"/>
    <w:rsid w:val="00001251"/>
    <w:rsid w:val="000017AE"/>
    <w:rsid w:val="00011A8C"/>
    <w:rsid w:val="00020432"/>
    <w:rsid w:val="000213FF"/>
    <w:rsid w:val="00056DCB"/>
    <w:rsid w:val="000672D3"/>
    <w:rsid w:val="00083DD0"/>
    <w:rsid w:val="00090EDB"/>
    <w:rsid w:val="00096976"/>
    <w:rsid w:val="000A0D43"/>
    <w:rsid w:val="000A6DC0"/>
    <w:rsid w:val="000B12D9"/>
    <w:rsid w:val="000B2E5D"/>
    <w:rsid w:val="000D2A5C"/>
    <w:rsid w:val="000E14CE"/>
    <w:rsid w:val="000E1E0E"/>
    <w:rsid w:val="000E240E"/>
    <w:rsid w:val="000E3A17"/>
    <w:rsid w:val="000E48C6"/>
    <w:rsid w:val="000E79AC"/>
    <w:rsid w:val="000F258B"/>
    <w:rsid w:val="000F2FFA"/>
    <w:rsid w:val="000F7D09"/>
    <w:rsid w:val="00101EE1"/>
    <w:rsid w:val="00121162"/>
    <w:rsid w:val="0012204C"/>
    <w:rsid w:val="00123F10"/>
    <w:rsid w:val="00131EE2"/>
    <w:rsid w:val="00140591"/>
    <w:rsid w:val="00147736"/>
    <w:rsid w:val="001543ED"/>
    <w:rsid w:val="0016252A"/>
    <w:rsid w:val="00165A0C"/>
    <w:rsid w:val="00183465"/>
    <w:rsid w:val="001944CC"/>
    <w:rsid w:val="001972F6"/>
    <w:rsid w:val="001E467A"/>
    <w:rsid w:val="001F16BC"/>
    <w:rsid w:val="002018F5"/>
    <w:rsid w:val="002171E3"/>
    <w:rsid w:val="00234A92"/>
    <w:rsid w:val="002543DE"/>
    <w:rsid w:val="00254EDB"/>
    <w:rsid w:val="002620DD"/>
    <w:rsid w:val="00263786"/>
    <w:rsid w:val="002660ED"/>
    <w:rsid w:val="00272291"/>
    <w:rsid w:val="002A3963"/>
    <w:rsid w:val="002A4A7A"/>
    <w:rsid w:val="002E0008"/>
    <w:rsid w:val="002E45CD"/>
    <w:rsid w:val="002F1E2B"/>
    <w:rsid w:val="002F3BE3"/>
    <w:rsid w:val="00300680"/>
    <w:rsid w:val="003015E9"/>
    <w:rsid w:val="00303B7F"/>
    <w:rsid w:val="0030444B"/>
    <w:rsid w:val="00316244"/>
    <w:rsid w:val="00323060"/>
    <w:rsid w:val="00326619"/>
    <w:rsid w:val="00331250"/>
    <w:rsid w:val="00332347"/>
    <w:rsid w:val="00342583"/>
    <w:rsid w:val="0035129B"/>
    <w:rsid w:val="0035614A"/>
    <w:rsid w:val="00362966"/>
    <w:rsid w:val="00376D8C"/>
    <w:rsid w:val="00394F5C"/>
    <w:rsid w:val="003A5686"/>
    <w:rsid w:val="003B1107"/>
    <w:rsid w:val="003B28C6"/>
    <w:rsid w:val="003D18CA"/>
    <w:rsid w:val="003D1D1F"/>
    <w:rsid w:val="003E6125"/>
    <w:rsid w:val="003E7621"/>
    <w:rsid w:val="003F1E32"/>
    <w:rsid w:val="0041227D"/>
    <w:rsid w:val="00425F8C"/>
    <w:rsid w:val="0043043D"/>
    <w:rsid w:val="0044341D"/>
    <w:rsid w:val="004479BC"/>
    <w:rsid w:val="00452143"/>
    <w:rsid w:val="00460CCD"/>
    <w:rsid w:val="004733BB"/>
    <w:rsid w:val="00487A70"/>
    <w:rsid w:val="0049439B"/>
    <w:rsid w:val="00496875"/>
    <w:rsid w:val="004A6CE1"/>
    <w:rsid w:val="004B37BE"/>
    <w:rsid w:val="004F01C2"/>
    <w:rsid w:val="004F33D8"/>
    <w:rsid w:val="00501C24"/>
    <w:rsid w:val="005110C9"/>
    <w:rsid w:val="00512300"/>
    <w:rsid w:val="005165F7"/>
    <w:rsid w:val="0052237D"/>
    <w:rsid w:val="0052786C"/>
    <w:rsid w:val="0054283C"/>
    <w:rsid w:val="005462F6"/>
    <w:rsid w:val="00551AC9"/>
    <w:rsid w:val="00552C6A"/>
    <w:rsid w:val="00554345"/>
    <w:rsid w:val="00563CBF"/>
    <w:rsid w:val="00577F18"/>
    <w:rsid w:val="00596210"/>
    <w:rsid w:val="00597E2A"/>
    <w:rsid w:val="005A5D63"/>
    <w:rsid w:val="005A5E73"/>
    <w:rsid w:val="005B15DF"/>
    <w:rsid w:val="005B2EE2"/>
    <w:rsid w:val="005B57A7"/>
    <w:rsid w:val="005C1879"/>
    <w:rsid w:val="005C27F5"/>
    <w:rsid w:val="005C3FBB"/>
    <w:rsid w:val="005D601A"/>
    <w:rsid w:val="005E227D"/>
    <w:rsid w:val="005E25C3"/>
    <w:rsid w:val="005F025F"/>
    <w:rsid w:val="005F3BFE"/>
    <w:rsid w:val="005F7A8B"/>
    <w:rsid w:val="0060588A"/>
    <w:rsid w:val="006236FE"/>
    <w:rsid w:val="0062639F"/>
    <w:rsid w:val="00630C41"/>
    <w:rsid w:val="00630EA7"/>
    <w:rsid w:val="00633003"/>
    <w:rsid w:val="00644077"/>
    <w:rsid w:val="006534AC"/>
    <w:rsid w:val="00674EDF"/>
    <w:rsid w:val="006968C9"/>
    <w:rsid w:val="006C10F0"/>
    <w:rsid w:val="006C23C5"/>
    <w:rsid w:val="006E0FE3"/>
    <w:rsid w:val="006F7A9D"/>
    <w:rsid w:val="0073034B"/>
    <w:rsid w:val="00731CD9"/>
    <w:rsid w:val="0074681D"/>
    <w:rsid w:val="00755577"/>
    <w:rsid w:val="007875EB"/>
    <w:rsid w:val="00797C19"/>
    <w:rsid w:val="007B7F10"/>
    <w:rsid w:val="007C00FC"/>
    <w:rsid w:val="007C2924"/>
    <w:rsid w:val="007C30BB"/>
    <w:rsid w:val="007E4FFA"/>
    <w:rsid w:val="007F67C8"/>
    <w:rsid w:val="008013F5"/>
    <w:rsid w:val="0080362D"/>
    <w:rsid w:val="0081095D"/>
    <w:rsid w:val="00827890"/>
    <w:rsid w:val="008558B8"/>
    <w:rsid w:val="00873478"/>
    <w:rsid w:val="008B0FE6"/>
    <w:rsid w:val="008B33DA"/>
    <w:rsid w:val="008B73B8"/>
    <w:rsid w:val="008C69CD"/>
    <w:rsid w:val="008C74F9"/>
    <w:rsid w:val="008D1E7D"/>
    <w:rsid w:val="008D5ECD"/>
    <w:rsid w:val="008E5993"/>
    <w:rsid w:val="0090228F"/>
    <w:rsid w:val="00910164"/>
    <w:rsid w:val="009770B9"/>
    <w:rsid w:val="00981072"/>
    <w:rsid w:val="009814EE"/>
    <w:rsid w:val="00986ED8"/>
    <w:rsid w:val="0099182C"/>
    <w:rsid w:val="0099238E"/>
    <w:rsid w:val="00995F1F"/>
    <w:rsid w:val="009A5A80"/>
    <w:rsid w:val="009C54CA"/>
    <w:rsid w:val="009D5010"/>
    <w:rsid w:val="009F1E71"/>
    <w:rsid w:val="00A02F4A"/>
    <w:rsid w:val="00A07106"/>
    <w:rsid w:val="00A2197D"/>
    <w:rsid w:val="00A31D6D"/>
    <w:rsid w:val="00A3280A"/>
    <w:rsid w:val="00A347C6"/>
    <w:rsid w:val="00A47072"/>
    <w:rsid w:val="00A47669"/>
    <w:rsid w:val="00A61B00"/>
    <w:rsid w:val="00A62339"/>
    <w:rsid w:val="00A843E5"/>
    <w:rsid w:val="00A900B6"/>
    <w:rsid w:val="00A969DE"/>
    <w:rsid w:val="00A97F98"/>
    <w:rsid w:val="00AA1685"/>
    <w:rsid w:val="00AB027E"/>
    <w:rsid w:val="00AD7158"/>
    <w:rsid w:val="00AE7730"/>
    <w:rsid w:val="00AF3932"/>
    <w:rsid w:val="00B3525B"/>
    <w:rsid w:val="00B363BE"/>
    <w:rsid w:val="00B36513"/>
    <w:rsid w:val="00B4589C"/>
    <w:rsid w:val="00B5038C"/>
    <w:rsid w:val="00B5325C"/>
    <w:rsid w:val="00B6484E"/>
    <w:rsid w:val="00B70B09"/>
    <w:rsid w:val="00BA1549"/>
    <w:rsid w:val="00BD4B9D"/>
    <w:rsid w:val="00BE2E48"/>
    <w:rsid w:val="00BE32F7"/>
    <w:rsid w:val="00C04C50"/>
    <w:rsid w:val="00C1013D"/>
    <w:rsid w:val="00C13B3D"/>
    <w:rsid w:val="00C245DD"/>
    <w:rsid w:val="00C247DB"/>
    <w:rsid w:val="00C635F1"/>
    <w:rsid w:val="00C66846"/>
    <w:rsid w:val="00C70BED"/>
    <w:rsid w:val="00C75CF5"/>
    <w:rsid w:val="00C973EB"/>
    <w:rsid w:val="00CA18AA"/>
    <w:rsid w:val="00CB0973"/>
    <w:rsid w:val="00CB65E9"/>
    <w:rsid w:val="00CE6539"/>
    <w:rsid w:val="00D21CF0"/>
    <w:rsid w:val="00D2366D"/>
    <w:rsid w:val="00D36000"/>
    <w:rsid w:val="00D37049"/>
    <w:rsid w:val="00D61504"/>
    <w:rsid w:val="00D61549"/>
    <w:rsid w:val="00D70725"/>
    <w:rsid w:val="00D71AF1"/>
    <w:rsid w:val="00D72195"/>
    <w:rsid w:val="00D819C4"/>
    <w:rsid w:val="00D9101A"/>
    <w:rsid w:val="00D95DC5"/>
    <w:rsid w:val="00DB3093"/>
    <w:rsid w:val="00DB6379"/>
    <w:rsid w:val="00DC4BC6"/>
    <w:rsid w:val="00DE16EA"/>
    <w:rsid w:val="00E05CFB"/>
    <w:rsid w:val="00E14A7C"/>
    <w:rsid w:val="00E31D14"/>
    <w:rsid w:val="00E409BC"/>
    <w:rsid w:val="00E4204A"/>
    <w:rsid w:val="00E579C6"/>
    <w:rsid w:val="00E71B50"/>
    <w:rsid w:val="00E927AC"/>
    <w:rsid w:val="00EA3CA4"/>
    <w:rsid w:val="00EB567F"/>
    <w:rsid w:val="00EC1516"/>
    <w:rsid w:val="00EC1F3B"/>
    <w:rsid w:val="00ED25D3"/>
    <w:rsid w:val="00ED6D0E"/>
    <w:rsid w:val="00EF5990"/>
    <w:rsid w:val="00F1312E"/>
    <w:rsid w:val="00F23AF3"/>
    <w:rsid w:val="00F326CE"/>
    <w:rsid w:val="00F35B3B"/>
    <w:rsid w:val="00F46383"/>
    <w:rsid w:val="00F510B7"/>
    <w:rsid w:val="00F51A4C"/>
    <w:rsid w:val="00F54489"/>
    <w:rsid w:val="00F71177"/>
    <w:rsid w:val="00F76253"/>
    <w:rsid w:val="00F8554C"/>
    <w:rsid w:val="00FA1452"/>
    <w:rsid w:val="00FA3848"/>
    <w:rsid w:val="00FB5A0A"/>
    <w:rsid w:val="00FC0E26"/>
    <w:rsid w:val="00FC2E08"/>
    <w:rsid w:val="00FC4E77"/>
    <w:rsid w:val="00FC6D17"/>
    <w:rsid w:val="00FD0027"/>
    <w:rsid w:val="00FD2683"/>
    <w:rsid w:val="00FE19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035C5D"/>
  <w15:chartTrackingRefBased/>
  <w15:docId w15:val="{387DFC36-DA33-40AD-A61C-2DC2445A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766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A476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A4766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link w:val="Naslov3Znak"/>
    <w:qFormat/>
    <w:rsid w:val="00A47669"/>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A47669"/>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A47669"/>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A47669"/>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A47669"/>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A47669"/>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A47669"/>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47669"/>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A47669"/>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A47669"/>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A47669"/>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A47669"/>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A47669"/>
    <w:rPr>
      <w:rFonts w:ascii="Arial" w:eastAsia="Times New Roman" w:hAnsi="Arial" w:cs="Times New Roman"/>
      <w:i/>
      <w:szCs w:val="20"/>
      <w:lang w:eastAsia="sl-SI"/>
    </w:rPr>
  </w:style>
  <w:style w:type="character" w:customStyle="1" w:styleId="Naslov7Znak">
    <w:name w:val="Naslov 7 Znak"/>
    <w:basedOn w:val="Privzetapisavaodstavka"/>
    <w:link w:val="Naslov7"/>
    <w:rsid w:val="00A47669"/>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A47669"/>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A47669"/>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A47669"/>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A47669"/>
  </w:style>
  <w:style w:type="paragraph" w:styleId="Noga">
    <w:name w:val="footer"/>
    <w:basedOn w:val="Navaden"/>
    <w:link w:val="NogaZnak"/>
    <w:uiPriority w:val="99"/>
    <w:unhideWhenUsed/>
    <w:rsid w:val="00A47669"/>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A47669"/>
  </w:style>
  <w:style w:type="paragraph" w:customStyle="1" w:styleId="BasicParagraph">
    <w:name w:val="[Basic Paragraph]"/>
    <w:basedOn w:val="Navaden"/>
    <w:link w:val="BasicParagraphZnak"/>
    <w:uiPriority w:val="99"/>
    <w:rsid w:val="00A47669"/>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A47669"/>
    <w:rPr>
      <w:rFonts w:ascii="Minion Pro" w:hAnsi="Minion Pro" w:cs="Minion Pro"/>
      <w:color w:val="000000"/>
      <w:sz w:val="24"/>
      <w:szCs w:val="24"/>
      <w:lang w:val="en-US"/>
    </w:rPr>
  </w:style>
  <w:style w:type="paragraph" w:styleId="Navadensplet">
    <w:name w:val="Normal (Web)"/>
    <w:basedOn w:val="Navaden"/>
    <w:unhideWhenUsed/>
    <w:rsid w:val="00A47669"/>
    <w:pPr>
      <w:spacing w:before="100" w:beforeAutospacing="1" w:after="100" w:afterAutospacing="1"/>
    </w:pPr>
  </w:style>
  <w:style w:type="paragraph" w:styleId="Besedilooblaka">
    <w:name w:val="Balloon Text"/>
    <w:basedOn w:val="Navaden"/>
    <w:link w:val="BesedilooblakaZnak"/>
    <w:unhideWhenUsed/>
    <w:rsid w:val="00A47669"/>
    <w:rPr>
      <w:rFonts w:ascii="Segoe UI" w:hAnsi="Segoe UI" w:cs="Segoe UI"/>
      <w:sz w:val="18"/>
      <w:szCs w:val="18"/>
    </w:rPr>
  </w:style>
  <w:style w:type="character" w:customStyle="1" w:styleId="BesedilooblakaZnak">
    <w:name w:val="Besedilo oblačka Znak"/>
    <w:basedOn w:val="Privzetapisavaodstavka"/>
    <w:link w:val="Besedilooblaka"/>
    <w:rsid w:val="00A47669"/>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A47669"/>
    <w:pPr>
      <w:ind w:left="720"/>
      <w:contextualSpacing/>
    </w:pPr>
  </w:style>
  <w:style w:type="numbering" w:customStyle="1" w:styleId="WWOutlineListStyle">
    <w:name w:val="WW_OutlineListStyle"/>
    <w:basedOn w:val="Brezseznama"/>
    <w:rsid w:val="00A47669"/>
    <w:pPr>
      <w:numPr>
        <w:numId w:val="1"/>
      </w:numPr>
    </w:pPr>
  </w:style>
  <w:style w:type="paragraph" w:customStyle="1" w:styleId="Standard">
    <w:name w:val="Standard"/>
    <w:rsid w:val="00A4766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A47669"/>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A47669"/>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uiPriority w:val="1"/>
    <w:qFormat/>
    <w:rsid w:val="00A47669"/>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uiPriority w:val="1"/>
    <w:rsid w:val="00A47669"/>
    <w:rPr>
      <w:rFonts w:ascii="Times New Roman" w:eastAsia="Times New Roman" w:hAnsi="Times New Roman" w:cs="Times New Roman"/>
      <w:i/>
      <w:kern w:val="3"/>
      <w:lang w:val="en-US" w:bidi="en-US"/>
    </w:rPr>
  </w:style>
  <w:style w:type="numbering" w:customStyle="1" w:styleId="LS1">
    <w:name w:val="LS1"/>
    <w:basedOn w:val="Brezseznama"/>
    <w:rsid w:val="00A47669"/>
    <w:pPr>
      <w:numPr>
        <w:numId w:val="2"/>
      </w:numPr>
    </w:pPr>
  </w:style>
  <w:style w:type="numbering" w:customStyle="1" w:styleId="LS2">
    <w:name w:val="LS2"/>
    <w:basedOn w:val="Brezseznama"/>
    <w:rsid w:val="00A47669"/>
    <w:pPr>
      <w:numPr>
        <w:numId w:val="3"/>
      </w:numPr>
    </w:pPr>
  </w:style>
  <w:style w:type="table" w:styleId="Tabelamrea">
    <w:name w:val="Table Grid"/>
    <w:basedOn w:val="Navadnatabela"/>
    <w:uiPriority w:val="59"/>
    <w:rsid w:val="00A4766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A47669"/>
    <w:rPr>
      <w:color w:val="0000FF"/>
      <w:u w:val="single"/>
    </w:rPr>
  </w:style>
  <w:style w:type="paragraph" w:styleId="Kazalovsebine1">
    <w:name w:val="toc 1"/>
    <w:basedOn w:val="Navaden"/>
    <w:next w:val="Navaden"/>
    <w:uiPriority w:val="39"/>
    <w:rsid w:val="00A47669"/>
    <w:pPr>
      <w:tabs>
        <w:tab w:val="right" w:leader="dot" w:pos="9629"/>
      </w:tabs>
      <w:suppressAutoHyphens/>
    </w:pPr>
    <w:rPr>
      <w:b/>
    </w:rPr>
  </w:style>
  <w:style w:type="paragraph" w:styleId="Kazalovsebine2">
    <w:name w:val="toc 2"/>
    <w:basedOn w:val="Navaden"/>
    <w:next w:val="Navaden"/>
    <w:uiPriority w:val="39"/>
    <w:rsid w:val="00A47669"/>
    <w:pPr>
      <w:tabs>
        <w:tab w:val="right" w:leader="dot" w:pos="9629"/>
      </w:tabs>
      <w:suppressAutoHyphens/>
      <w:ind w:left="240"/>
    </w:pPr>
    <w:rPr>
      <w:b/>
      <w:i/>
    </w:rPr>
  </w:style>
  <w:style w:type="paragraph" w:styleId="Kazalovsebine3">
    <w:name w:val="toc 3"/>
    <w:basedOn w:val="Navaden"/>
    <w:next w:val="Navaden"/>
    <w:uiPriority w:val="39"/>
    <w:rsid w:val="00A47669"/>
    <w:pPr>
      <w:suppressAutoHyphens/>
      <w:ind w:left="480"/>
    </w:pPr>
    <w:rPr>
      <w:lang w:eastAsia="zh-CN"/>
    </w:rPr>
  </w:style>
  <w:style w:type="character" w:customStyle="1" w:styleId="Slog1">
    <w:name w:val="Slog1"/>
    <w:uiPriority w:val="99"/>
    <w:rsid w:val="00A47669"/>
    <w:rPr>
      <w:rFonts w:ascii="Arial" w:hAnsi="Arial" w:cs="Arial"/>
      <w:i/>
      <w:color w:val="000000"/>
      <w:sz w:val="20"/>
      <w:szCs w:val="20"/>
      <w:u w:val="single"/>
    </w:rPr>
  </w:style>
  <w:style w:type="character" w:customStyle="1" w:styleId="FootnoteCharacters">
    <w:name w:val="Footnote Characters"/>
    <w:rsid w:val="00A47669"/>
    <w:rPr>
      <w:vertAlign w:val="superscript"/>
    </w:rPr>
  </w:style>
  <w:style w:type="character" w:styleId="Sprotnaopomba-sklic">
    <w:name w:val="footnote reference"/>
    <w:aliases w:val="Footnote symbol,Footnote,Fussnota,number,SUPERS,BVI fnr"/>
    <w:rsid w:val="00A47669"/>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rsid w:val="00A47669"/>
    <w:pPr>
      <w:suppressAutoHyphens/>
    </w:pPr>
    <w:rPr>
      <w:sz w:val="20"/>
      <w:szCs w:val="20"/>
      <w:lang w:eastAsia="zh-CN"/>
    </w:rPr>
  </w:style>
  <w:style w:type="character" w:customStyle="1" w:styleId="Sprotnaopomba-besediloZnak">
    <w:name w:val="Sprotna opomba - besedilo Znak"/>
    <w:basedOn w:val="Privzetapisavaodstavka"/>
    <w:rsid w:val="00A47669"/>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rsid w:val="00A47669"/>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A47669"/>
    <w:pPr>
      <w:suppressAutoHyphens/>
      <w:ind w:left="708"/>
    </w:pPr>
    <w:rPr>
      <w:sz w:val="20"/>
      <w:szCs w:val="20"/>
      <w:lang w:eastAsia="zh-CN"/>
    </w:rPr>
  </w:style>
  <w:style w:type="character" w:customStyle="1" w:styleId="WW8Num1z0">
    <w:name w:val="WW8Num1z0"/>
    <w:rsid w:val="00A47669"/>
    <w:rPr>
      <w:rFonts w:ascii="Symbol" w:hAnsi="Symbol" w:cs="Symbol" w:hint="default"/>
    </w:rPr>
  </w:style>
  <w:style w:type="character" w:customStyle="1" w:styleId="WW8Num1z2">
    <w:name w:val="WW8Num1z2"/>
    <w:rsid w:val="00A47669"/>
    <w:rPr>
      <w:rFonts w:ascii="Courier New" w:hAnsi="Courier New" w:cs="Courier New" w:hint="default"/>
    </w:rPr>
  </w:style>
  <w:style w:type="character" w:customStyle="1" w:styleId="WW8Num1z3">
    <w:name w:val="WW8Num1z3"/>
    <w:rsid w:val="00A47669"/>
    <w:rPr>
      <w:rFonts w:ascii="Wingdings" w:hAnsi="Wingdings" w:cs="Wingdings" w:hint="default"/>
    </w:rPr>
  </w:style>
  <w:style w:type="character" w:customStyle="1" w:styleId="WW8Num2z0">
    <w:name w:val="WW8Num2z0"/>
    <w:rsid w:val="00A47669"/>
    <w:rPr>
      <w:rFonts w:ascii="Symbol" w:hAnsi="Symbol" w:cs="Symbol" w:hint="default"/>
    </w:rPr>
  </w:style>
  <w:style w:type="character" w:customStyle="1" w:styleId="WW8Num2z1">
    <w:name w:val="WW8Num2z1"/>
    <w:rsid w:val="00A47669"/>
    <w:rPr>
      <w:rFonts w:ascii="Courier New" w:hAnsi="Courier New" w:cs="Courier New" w:hint="default"/>
    </w:rPr>
  </w:style>
  <w:style w:type="character" w:customStyle="1" w:styleId="WW8Num2z2">
    <w:name w:val="WW8Num2z2"/>
    <w:rsid w:val="00A47669"/>
    <w:rPr>
      <w:rFonts w:ascii="Wingdings" w:hAnsi="Wingdings" w:cs="Wingdings" w:hint="default"/>
    </w:rPr>
  </w:style>
  <w:style w:type="character" w:customStyle="1" w:styleId="WW8Num3z0">
    <w:name w:val="WW8Num3z0"/>
    <w:rsid w:val="00A47669"/>
    <w:rPr>
      <w:rFonts w:hint="default"/>
    </w:rPr>
  </w:style>
  <w:style w:type="character" w:customStyle="1" w:styleId="WW8Num3z1">
    <w:name w:val="WW8Num3z1"/>
    <w:rsid w:val="00A47669"/>
  </w:style>
  <w:style w:type="character" w:customStyle="1" w:styleId="WW8Num3z2">
    <w:name w:val="WW8Num3z2"/>
    <w:rsid w:val="00A47669"/>
  </w:style>
  <w:style w:type="character" w:customStyle="1" w:styleId="WW8Num3z3">
    <w:name w:val="WW8Num3z3"/>
    <w:rsid w:val="00A47669"/>
  </w:style>
  <w:style w:type="character" w:customStyle="1" w:styleId="WW8Num3z4">
    <w:name w:val="WW8Num3z4"/>
    <w:rsid w:val="00A47669"/>
  </w:style>
  <w:style w:type="character" w:customStyle="1" w:styleId="WW8Num3z5">
    <w:name w:val="WW8Num3z5"/>
    <w:rsid w:val="00A47669"/>
  </w:style>
  <w:style w:type="character" w:customStyle="1" w:styleId="WW8Num3z6">
    <w:name w:val="WW8Num3z6"/>
    <w:rsid w:val="00A47669"/>
  </w:style>
  <w:style w:type="character" w:customStyle="1" w:styleId="WW8Num3z7">
    <w:name w:val="WW8Num3z7"/>
    <w:rsid w:val="00A47669"/>
  </w:style>
  <w:style w:type="character" w:customStyle="1" w:styleId="WW8Num3z8">
    <w:name w:val="WW8Num3z8"/>
    <w:rsid w:val="00A47669"/>
  </w:style>
  <w:style w:type="character" w:customStyle="1" w:styleId="WW8Num4z0">
    <w:name w:val="WW8Num4z0"/>
    <w:rsid w:val="00A47669"/>
    <w:rPr>
      <w:rFonts w:hint="default"/>
    </w:rPr>
  </w:style>
  <w:style w:type="character" w:customStyle="1" w:styleId="WW8Num4z1">
    <w:name w:val="WW8Num4z1"/>
    <w:rsid w:val="00A47669"/>
  </w:style>
  <w:style w:type="character" w:customStyle="1" w:styleId="WW8Num4z2">
    <w:name w:val="WW8Num4z2"/>
    <w:rsid w:val="00A47669"/>
  </w:style>
  <w:style w:type="character" w:customStyle="1" w:styleId="WW8Num4z3">
    <w:name w:val="WW8Num4z3"/>
    <w:rsid w:val="00A47669"/>
  </w:style>
  <w:style w:type="character" w:customStyle="1" w:styleId="WW8Num4z4">
    <w:name w:val="WW8Num4z4"/>
    <w:rsid w:val="00A47669"/>
  </w:style>
  <w:style w:type="character" w:customStyle="1" w:styleId="WW8Num4z5">
    <w:name w:val="WW8Num4z5"/>
    <w:rsid w:val="00A47669"/>
  </w:style>
  <w:style w:type="character" w:customStyle="1" w:styleId="WW8Num4z6">
    <w:name w:val="WW8Num4z6"/>
    <w:rsid w:val="00A47669"/>
  </w:style>
  <w:style w:type="character" w:customStyle="1" w:styleId="WW8Num4z7">
    <w:name w:val="WW8Num4z7"/>
    <w:rsid w:val="00A47669"/>
  </w:style>
  <w:style w:type="character" w:customStyle="1" w:styleId="WW8Num4z8">
    <w:name w:val="WW8Num4z8"/>
    <w:rsid w:val="00A47669"/>
  </w:style>
  <w:style w:type="character" w:customStyle="1" w:styleId="WW8Num5z0">
    <w:name w:val="WW8Num5z0"/>
    <w:rsid w:val="00A47669"/>
    <w:rPr>
      <w:rFonts w:ascii="Times New Roman" w:hAnsi="Times New Roman" w:cs="Times New Roman" w:hint="default"/>
      <w:sz w:val="24"/>
      <w:szCs w:val="24"/>
    </w:rPr>
  </w:style>
  <w:style w:type="character" w:customStyle="1" w:styleId="WW8Num5z1">
    <w:name w:val="WW8Num5z1"/>
    <w:rsid w:val="00A47669"/>
    <w:rPr>
      <w:rFonts w:ascii="Symbol" w:hAnsi="Symbol" w:cs="Symbol" w:hint="default"/>
    </w:rPr>
  </w:style>
  <w:style w:type="character" w:customStyle="1" w:styleId="WW8Num5z2">
    <w:name w:val="WW8Num5z2"/>
    <w:rsid w:val="00A47669"/>
  </w:style>
  <w:style w:type="character" w:customStyle="1" w:styleId="WW8Num5z3">
    <w:name w:val="WW8Num5z3"/>
    <w:rsid w:val="00A47669"/>
  </w:style>
  <w:style w:type="character" w:customStyle="1" w:styleId="WW8Num5z4">
    <w:name w:val="WW8Num5z4"/>
    <w:rsid w:val="00A47669"/>
  </w:style>
  <w:style w:type="character" w:customStyle="1" w:styleId="WW8Num5z5">
    <w:name w:val="WW8Num5z5"/>
    <w:rsid w:val="00A47669"/>
  </w:style>
  <w:style w:type="character" w:customStyle="1" w:styleId="WW8Num5z6">
    <w:name w:val="WW8Num5z6"/>
    <w:rsid w:val="00A47669"/>
  </w:style>
  <w:style w:type="character" w:customStyle="1" w:styleId="WW8Num5z7">
    <w:name w:val="WW8Num5z7"/>
    <w:rsid w:val="00A47669"/>
  </w:style>
  <w:style w:type="character" w:customStyle="1" w:styleId="WW8Num5z8">
    <w:name w:val="WW8Num5z8"/>
    <w:rsid w:val="00A47669"/>
  </w:style>
  <w:style w:type="character" w:customStyle="1" w:styleId="WW8Num6z0">
    <w:name w:val="WW8Num6z0"/>
    <w:rsid w:val="00A47669"/>
    <w:rPr>
      <w:rFonts w:ascii="Symbol" w:hAnsi="Symbol" w:cs="Symbol" w:hint="default"/>
      <w:sz w:val="20"/>
      <w:szCs w:val="20"/>
    </w:rPr>
  </w:style>
  <w:style w:type="character" w:customStyle="1" w:styleId="WW8Num6z1">
    <w:name w:val="WW8Num6z1"/>
    <w:rsid w:val="00A47669"/>
    <w:rPr>
      <w:rFonts w:ascii="Courier New" w:hAnsi="Courier New" w:cs="Courier New" w:hint="default"/>
    </w:rPr>
  </w:style>
  <w:style w:type="character" w:customStyle="1" w:styleId="WW8Num6z2">
    <w:name w:val="WW8Num6z2"/>
    <w:rsid w:val="00A47669"/>
    <w:rPr>
      <w:rFonts w:ascii="Wingdings" w:hAnsi="Wingdings" w:cs="Wingdings" w:hint="default"/>
    </w:rPr>
  </w:style>
  <w:style w:type="character" w:customStyle="1" w:styleId="WW8Num7z0">
    <w:name w:val="WW8Num7z0"/>
    <w:rsid w:val="00A47669"/>
    <w:rPr>
      <w:rFonts w:ascii="Symbol" w:hAnsi="Symbol" w:cs="Symbol" w:hint="default"/>
    </w:rPr>
  </w:style>
  <w:style w:type="character" w:customStyle="1" w:styleId="WW8Num7z1">
    <w:name w:val="WW8Num7z1"/>
    <w:rsid w:val="00A47669"/>
    <w:rPr>
      <w:rFonts w:ascii="Courier New" w:hAnsi="Courier New" w:cs="Courier New" w:hint="default"/>
    </w:rPr>
  </w:style>
  <w:style w:type="character" w:customStyle="1" w:styleId="WW8Num7z2">
    <w:name w:val="WW8Num7z2"/>
    <w:rsid w:val="00A47669"/>
    <w:rPr>
      <w:rFonts w:ascii="Wingdings" w:hAnsi="Wingdings" w:cs="Wingdings" w:hint="default"/>
    </w:rPr>
  </w:style>
  <w:style w:type="character" w:customStyle="1" w:styleId="WW8Num8z0">
    <w:name w:val="WW8Num8z0"/>
    <w:rsid w:val="00A47669"/>
    <w:rPr>
      <w:rFonts w:ascii="Symbol" w:hAnsi="Symbol" w:cs="Symbol" w:hint="default"/>
      <w:sz w:val="22"/>
      <w:szCs w:val="22"/>
    </w:rPr>
  </w:style>
  <w:style w:type="character" w:customStyle="1" w:styleId="WW8Num8z1">
    <w:name w:val="WW8Num8z1"/>
    <w:rsid w:val="00A47669"/>
    <w:rPr>
      <w:rFonts w:ascii="Courier New" w:hAnsi="Courier New" w:cs="Courier New" w:hint="default"/>
    </w:rPr>
  </w:style>
  <w:style w:type="character" w:customStyle="1" w:styleId="WW8Num8z2">
    <w:name w:val="WW8Num8z2"/>
    <w:rsid w:val="00A47669"/>
    <w:rPr>
      <w:rFonts w:ascii="Wingdings" w:hAnsi="Wingdings" w:cs="Wingdings" w:hint="default"/>
    </w:rPr>
  </w:style>
  <w:style w:type="character" w:customStyle="1" w:styleId="WW8Num9z0">
    <w:name w:val="WW8Num9z0"/>
    <w:rsid w:val="00A47669"/>
    <w:rPr>
      <w:rFonts w:ascii="Symbol" w:hAnsi="Symbol" w:cs="Symbol" w:hint="default"/>
    </w:rPr>
  </w:style>
  <w:style w:type="character" w:customStyle="1" w:styleId="WW8Num9z2">
    <w:name w:val="WW8Num9z2"/>
    <w:rsid w:val="00A47669"/>
    <w:rPr>
      <w:rFonts w:ascii="Wingdings" w:hAnsi="Wingdings" w:cs="Wingdings" w:hint="default"/>
    </w:rPr>
  </w:style>
  <w:style w:type="character" w:customStyle="1" w:styleId="WW8Num9z4">
    <w:name w:val="WW8Num9z4"/>
    <w:rsid w:val="00A47669"/>
    <w:rPr>
      <w:rFonts w:ascii="Courier New" w:hAnsi="Courier New" w:cs="Courier New" w:hint="default"/>
    </w:rPr>
  </w:style>
  <w:style w:type="character" w:customStyle="1" w:styleId="WW8Num10z0">
    <w:name w:val="WW8Num10z0"/>
    <w:rsid w:val="00A47669"/>
    <w:rPr>
      <w:rFonts w:ascii="Symbol" w:hAnsi="Symbol" w:cs="Symbol" w:hint="default"/>
    </w:rPr>
  </w:style>
  <w:style w:type="character" w:customStyle="1" w:styleId="WW8Num10z1">
    <w:name w:val="WW8Num10z1"/>
    <w:rsid w:val="00A47669"/>
    <w:rPr>
      <w:rFonts w:ascii="Courier New" w:hAnsi="Courier New" w:cs="Courier New" w:hint="default"/>
    </w:rPr>
  </w:style>
  <w:style w:type="character" w:customStyle="1" w:styleId="WW8Num10z2">
    <w:name w:val="WW8Num10z2"/>
    <w:rsid w:val="00A47669"/>
    <w:rPr>
      <w:rFonts w:ascii="Wingdings" w:hAnsi="Wingdings" w:cs="Wingdings" w:hint="default"/>
    </w:rPr>
  </w:style>
  <w:style w:type="character" w:customStyle="1" w:styleId="WW8Num11z0">
    <w:name w:val="WW8Num11z0"/>
    <w:rsid w:val="00A47669"/>
    <w:rPr>
      <w:rFonts w:ascii="Times New Roman" w:hAnsi="Times New Roman" w:cs="Times New Roman"/>
    </w:rPr>
  </w:style>
  <w:style w:type="character" w:customStyle="1" w:styleId="WW8Num11z1">
    <w:name w:val="WW8Num11z1"/>
    <w:rsid w:val="00A47669"/>
  </w:style>
  <w:style w:type="character" w:customStyle="1" w:styleId="WW8Num11z2">
    <w:name w:val="WW8Num11z2"/>
    <w:rsid w:val="00A47669"/>
  </w:style>
  <w:style w:type="character" w:customStyle="1" w:styleId="WW8Num11z3">
    <w:name w:val="WW8Num11z3"/>
    <w:rsid w:val="00A47669"/>
  </w:style>
  <w:style w:type="character" w:customStyle="1" w:styleId="WW8Num11z4">
    <w:name w:val="WW8Num11z4"/>
    <w:rsid w:val="00A47669"/>
  </w:style>
  <w:style w:type="character" w:customStyle="1" w:styleId="WW8Num11z5">
    <w:name w:val="WW8Num11z5"/>
    <w:rsid w:val="00A47669"/>
  </w:style>
  <w:style w:type="character" w:customStyle="1" w:styleId="WW8Num11z6">
    <w:name w:val="WW8Num11z6"/>
    <w:rsid w:val="00A47669"/>
  </w:style>
  <w:style w:type="character" w:customStyle="1" w:styleId="WW8Num11z7">
    <w:name w:val="WW8Num11z7"/>
    <w:rsid w:val="00A47669"/>
  </w:style>
  <w:style w:type="character" w:customStyle="1" w:styleId="WW8Num11z8">
    <w:name w:val="WW8Num11z8"/>
    <w:rsid w:val="00A47669"/>
  </w:style>
  <w:style w:type="character" w:customStyle="1" w:styleId="WW8Num12z0">
    <w:name w:val="WW8Num12z0"/>
    <w:rsid w:val="00A47669"/>
    <w:rPr>
      <w:rFonts w:ascii="Symbol" w:hAnsi="Symbol" w:cs="Symbol" w:hint="default"/>
    </w:rPr>
  </w:style>
  <w:style w:type="character" w:customStyle="1" w:styleId="WW8Num12z1">
    <w:name w:val="WW8Num12z1"/>
    <w:rsid w:val="00A47669"/>
    <w:rPr>
      <w:rFonts w:ascii="Courier New" w:hAnsi="Courier New" w:cs="Courier New" w:hint="default"/>
    </w:rPr>
  </w:style>
  <w:style w:type="character" w:customStyle="1" w:styleId="WW8Num12z2">
    <w:name w:val="WW8Num12z2"/>
    <w:rsid w:val="00A47669"/>
    <w:rPr>
      <w:rFonts w:ascii="Wingdings" w:hAnsi="Wingdings" w:cs="Wingdings" w:hint="default"/>
    </w:rPr>
  </w:style>
  <w:style w:type="character" w:customStyle="1" w:styleId="WW8Num13z0">
    <w:name w:val="WW8Num13z0"/>
    <w:rsid w:val="00A47669"/>
    <w:rPr>
      <w:rFonts w:ascii="Symbol" w:hAnsi="Symbol" w:cs="Symbol" w:hint="default"/>
      <w:sz w:val="24"/>
      <w:szCs w:val="24"/>
    </w:rPr>
  </w:style>
  <w:style w:type="character" w:customStyle="1" w:styleId="WW8Num13z1">
    <w:name w:val="WW8Num13z1"/>
    <w:rsid w:val="00A47669"/>
  </w:style>
  <w:style w:type="character" w:customStyle="1" w:styleId="WW8Num13z2">
    <w:name w:val="WW8Num13z2"/>
    <w:rsid w:val="00A47669"/>
  </w:style>
  <w:style w:type="character" w:customStyle="1" w:styleId="WW8Num13z3">
    <w:name w:val="WW8Num13z3"/>
    <w:rsid w:val="00A47669"/>
  </w:style>
  <w:style w:type="character" w:customStyle="1" w:styleId="WW8Num13z4">
    <w:name w:val="WW8Num13z4"/>
    <w:rsid w:val="00A47669"/>
  </w:style>
  <w:style w:type="character" w:customStyle="1" w:styleId="WW8Num13z5">
    <w:name w:val="WW8Num13z5"/>
    <w:rsid w:val="00A47669"/>
  </w:style>
  <w:style w:type="character" w:customStyle="1" w:styleId="WW8Num13z6">
    <w:name w:val="WW8Num13z6"/>
    <w:rsid w:val="00A47669"/>
  </w:style>
  <w:style w:type="character" w:customStyle="1" w:styleId="WW8Num13z7">
    <w:name w:val="WW8Num13z7"/>
    <w:rsid w:val="00A47669"/>
  </w:style>
  <w:style w:type="character" w:customStyle="1" w:styleId="WW8Num13z8">
    <w:name w:val="WW8Num13z8"/>
    <w:rsid w:val="00A47669"/>
  </w:style>
  <w:style w:type="character" w:customStyle="1" w:styleId="WW8Num14z0">
    <w:name w:val="WW8Num14z0"/>
    <w:rsid w:val="00A47669"/>
    <w:rPr>
      <w:rFonts w:ascii="Times New Roman" w:eastAsia="Calibri" w:hAnsi="Times New Roman" w:cs="Times New Roman" w:hint="default"/>
    </w:rPr>
  </w:style>
  <w:style w:type="character" w:customStyle="1" w:styleId="WW8Num14z1">
    <w:name w:val="WW8Num14z1"/>
    <w:rsid w:val="00A47669"/>
    <w:rPr>
      <w:rFonts w:ascii="Courier New" w:hAnsi="Courier New" w:cs="Courier New" w:hint="default"/>
    </w:rPr>
  </w:style>
  <w:style w:type="character" w:customStyle="1" w:styleId="WW8Num14z2">
    <w:name w:val="WW8Num14z2"/>
    <w:rsid w:val="00A47669"/>
    <w:rPr>
      <w:rFonts w:ascii="Wingdings" w:hAnsi="Wingdings" w:cs="Wingdings" w:hint="default"/>
    </w:rPr>
  </w:style>
  <w:style w:type="character" w:customStyle="1" w:styleId="WW8Num14z3">
    <w:name w:val="WW8Num14z3"/>
    <w:rsid w:val="00A47669"/>
    <w:rPr>
      <w:rFonts w:ascii="Symbol" w:hAnsi="Symbol" w:cs="Symbol" w:hint="default"/>
    </w:rPr>
  </w:style>
  <w:style w:type="character" w:customStyle="1" w:styleId="WW8Num15z0">
    <w:name w:val="WW8Num15z0"/>
    <w:rsid w:val="00A47669"/>
    <w:rPr>
      <w:rFonts w:ascii="Times New Roman" w:hAnsi="Times New Roman" w:cs="Times New Roman"/>
    </w:rPr>
  </w:style>
  <w:style w:type="character" w:customStyle="1" w:styleId="WW8Num15z1">
    <w:name w:val="WW8Num15z1"/>
    <w:rsid w:val="00A47669"/>
  </w:style>
  <w:style w:type="character" w:customStyle="1" w:styleId="WW8Num15z2">
    <w:name w:val="WW8Num15z2"/>
    <w:rsid w:val="00A47669"/>
  </w:style>
  <w:style w:type="character" w:customStyle="1" w:styleId="WW8Num15z3">
    <w:name w:val="WW8Num15z3"/>
    <w:rsid w:val="00A47669"/>
  </w:style>
  <w:style w:type="character" w:customStyle="1" w:styleId="WW8Num15z4">
    <w:name w:val="WW8Num15z4"/>
    <w:rsid w:val="00A47669"/>
  </w:style>
  <w:style w:type="character" w:customStyle="1" w:styleId="WW8Num15z5">
    <w:name w:val="WW8Num15z5"/>
    <w:rsid w:val="00A47669"/>
  </w:style>
  <w:style w:type="character" w:customStyle="1" w:styleId="WW8Num15z6">
    <w:name w:val="WW8Num15z6"/>
    <w:rsid w:val="00A47669"/>
  </w:style>
  <w:style w:type="character" w:customStyle="1" w:styleId="WW8Num15z7">
    <w:name w:val="WW8Num15z7"/>
    <w:rsid w:val="00A47669"/>
  </w:style>
  <w:style w:type="character" w:customStyle="1" w:styleId="WW8Num15z8">
    <w:name w:val="WW8Num15z8"/>
    <w:rsid w:val="00A47669"/>
  </w:style>
  <w:style w:type="character" w:customStyle="1" w:styleId="WW8Num16z0">
    <w:name w:val="WW8Num16z0"/>
    <w:rsid w:val="00A47669"/>
    <w:rPr>
      <w:rFonts w:ascii="Courier New" w:hAnsi="Courier New" w:cs="Courier New" w:hint="default"/>
    </w:rPr>
  </w:style>
  <w:style w:type="character" w:customStyle="1" w:styleId="WW8Num16z2">
    <w:name w:val="WW8Num16z2"/>
    <w:rsid w:val="00A47669"/>
    <w:rPr>
      <w:rFonts w:ascii="Wingdings" w:hAnsi="Wingdings" w:cs="Wingdings" w:hint="default"/>
    </w:rPr>
  </w:style>
  <w:style w:type="character" w:customStyle="1" w:styleId="WW8Num16z3">
    <w:name w:val="WW8Num16z3"/>
    <w:rsid w:val="00A47669"/>
    <w:rPr>
      <w:rFonts w:ascii="Symbol" w:hAnsi="Symbol" w:cs="Symbol" w:hint="default"/>
    </w:rPr>
  </w:style>
  <w:style w:type="character" w:customStyle="1" w:styleId="WW8Num17z0">
    <w:name w:val="WW8Num17z0"/>
    <w:rsid w:val="00A47669"/>
    <w:rPr>
      <w:rFonts w:hint="default"/>
    </w:rPr>
  </w:style>
  <w:style w:type="character" w:customStyle="1" w:styleId="WW8Num17z1">
    <w:name w:val="WW8Num17z1"/>
    <w:rsid w:val="00A47669"/>
  </w:style>
  <w:style w:type="character" w:customStyle="1" w:styleId="WW8Num17z2">
    <w:name w:val="WW8Num17z2"/>
    <w:rsid w:val="00A47669"/>
  </w:style>
  <w:style w:type="character" w:customStyle="1" w:styleId="WW8Num17z3">
    <w:name w:val="WW8Num17z3"/>
    <w:rsid w:val="00A47669"/>
  </w:style>
  <w:style w:type="character" w:customStyle="1" w:styleId="WW8Num17z4">
    <w:name w:val="WW8Num17z4"/>
    <w:rsid w:val="00A47669"/>
  </w:style>
  <w:style w:type="character" w:customStyle="1" w:styleId="WW8Num17z5">
    <w:name w:val="WW8Num17z5"/>
    <w:rsid w:val="00A47669"/>
  </w:style>
  <w:style w:type="character" w:customStyle="1" w:styleId="WW8Num17z6">
    <w:name w:val="WW8Num17z6"/>
    <w:rsid w:val="00A47669"/>
  </w:style>
  <w:style w:type="character" w:customStyle="1" w:styleId="WW8Num17z7">
    <w:name w:val="WW8Num17z7"/>
    <w:rsid w:val="00A47669"/>
  </w:style>
  <w:style w:type="character" w:customStyle="1" w:styleId="WW8Num17z8">
    <w:name w:val="WW8Num17z8"/>
    <w:rsid w:val="00A47669"/>
  </w:style>
  <w:style w:type="character" w:customStyle="1" w:styleId="WW8Num18z0">
    <w:name w:val="WW8Num18z0"/>
    <w:rsid w:val="00A47669"/>
    <w:rPr>
      <w:rFonts w:ascii="Symbol" w:hAnsi="Symbol" w:cs="Symbol" w:hint="default"/>
    </w:rPr>
  </w:style>
  <w:style w:type="character" w:customStyle="1" w:styleId="WW8Num18z1">
    <w:name w:val="WW8Num18z1"/>
    <w:rsid w:val="00A47669"/>
    <w:rPr>
      <w:rFonts w:ascii="Courier New" w:hAnsi="Courier New" w:cs="Courier New" w:hint="default"/>
    </w:rPr>
  </w:style>
  <w:style w:type="character" w:customStyle="1" w:styleId="WW8Num18z2">
    <w:name w:val="WW8Num18z2"/>
    <w:rsid w:val="00A47669"/>
    <w:rPr>
      <w:rFonts w:ascii="Wingdings" w:hAnsi="Wingdings" w:cs="Wingdings" w:hint="default"/>
    </w:rPr>
  </w:style>
  <w:style w:type="character" w:customStyle="1" w:styleId="WW8Num19z0">
    <w:name w:val="WW8Num19z0"/>
    <w:rsid w:val="00A47669"/>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A47669"/>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A47669"/>
    <w:rPr>
      <w:rFonts w:ascii="Wingdings" w:hAnsi="Wingdings" w:cs="Wingdings" w:hint="default"/>
    </w:rPr>
  </w:style>
  <w:style w:type="character" w:customStyle="1" w:styleId="WW8Num19z3">
    <w:name w:val="WW8Num19z3"/>
    <w:rsid w:val="00A47669"/>
    <w:rPr>
      <w:rFonts w:ascii="Symbol" w:hAnsi="Symbol" w:cs="Symbol" w:hint="default"/>
    </w:rPr>
  </w:style>
  <w:style w:type="character" w:customStyle="1" w:styleId="WW8Num19z4">
    <w:name w:val="WW8Num19z4"/>
    <w:rsid w:val="00A47669"/>
    <w:rPr>
      <w:rFonts w:ascii="Courier New" w:hAnsi="Courier New" w:cs="Courier New" w:hint="default"/>
    </w:rPr>
  </w:style>
  <w:style w:type="character" w:customStyle="1" w:styleId="WW8Num20z0">
    <w:name w:val="WW8Num20z0"/>
    <w:rsid w:val="00A47669"/>
    <w:rPr>
      <w:rFonts w:cs="Times New Roman"/>
    </w:rPr>
  </w:style>
  <w:style w:type="character" w:customStyle="1" w:styleId="WW8Num21z0">
    <w:name w:val="WW8Num21z0"/>
    <w:rsid w:val="00A47669"/>
    <w:rPr>
      <w:rFonts w:ascii="Symbol" w:hAnsi="Symbol" w:cs="Symbol" w:hint="default"/>
      <w:color w:val="000000"/>
    </w:rPr>
  </w:style>
  <w:style w:type="character" w:customStyle="1" w:styleId="WW8Num21z1">
    <w:name w:val="WW8Num21z1"/>
    <w:rsid w:val="00A47669"/>
    <w:rPr>
      <w:rFonts w:ascii="Courier New" w:hAnsi="Courier New" w:cs="Courier New" w:hint="default"/>
    </w:rPr>
  </w:style>
  <w:style w:type="character" w:customStyle="1" w:styleId="WW8Num21z2">
    <w:name w:val="WW8Num21z2"/>
    <w:rsid w:val="00A47669"/>
    <w:rPr>
      <w:rFonts w:ascii="Wingdings" w:hAnsi="Wingdings" w:cs="Wingdings" w:hint="default"/>
    </w:rPr>
  </w:style>
  <w:style w:type="character" w:customStyle="1" w:styleId="WW8Num22z0">
    <w:name w:val="WW8Num22z0"/>
    <w:rsid w:val="00A47669"/>
    <w:rPr>
      <w:rFonts w:ascii="Symbol" w:hAnsi="Symbol" w:cs="Symbol" w:hint="default"/>
    </w:rPr>
  </w:style>
  <w:style w:type="character" w:customStyle="1" w:styleId="WW8Num22z1">
    <w:name w:val="WW8Num22z1"/>
    <w:rsid w:val="00A47669"/>
    <w:rPr>
      <w:rFonts w:ascii="Courier New" w:hAnsi="Courier New" w:cs="Courier New" w:hint="default"/>
    </w:rPr>
  </w:style>
  <w:style w:type="character" w:customStyle="1" w:styleId="WW8Num22z2">
    <w:name w:val="WW8Num22z2"/>
    <w:rsid w:val="00A47669"/>
    <w:rPr>
      <w:rFonts w:ascii="Wingdings" w:hAnsi="Wingdings" w:cs="Wingdings" w:hint="default"/>
    </w:rPr>
  </w:style>
  <w:style w:type="character" w:customStyle="1" w:styleId="WW8Num23z0">
    <w:name w:val="WW8Num23z0"/>
    <w:rsid w:val="00A47669"/>
    <w:rPr>
      <w:rFonts w:hint="default"/>
    </w:rPr>
  </w:style>
  <w:style w:type="character" w:customStyle="1" w:styleId="WW8Num23z1">
    <w:name w:val="WW8Num23z1"/>
    <w:rsid w:val="00A47669"/>
  </w:style>
  <w:style w:type="character" w:customStyle="1" w:styleId="WW8Num23z2">
    <w:name w:val="WW8Num23z2"/>
    <w:rsid w:val="00A47669"/>
  </w:style>
  <w:style w:type="character" w:customStyle="1" w:styleId="WW8Num23z3">
    <w:name w:val="WW8Num23z3"/>
    <w:rsid w:val="00A47669"/>
  </w:style>
  <w:style w:type="character" w:customStyle="1" w:styleId="WW8Num23z4">
    <w:name w:val="WW8Num23z4"/>
    <w:rsid w:val="00A47669"/>
  </w:style>
  <w:style w:type="character" w:customStyle="1" w:styleId="WW8Num23z5">
    <w:name w:val="WW8Num23z5"/>
    <w:rsid w:val="00A47669"/>
  </w:style>
  <w:style w:type="character" w:customStyle="1" w:styleId="WW8Num23z6">
    <w:name w:val="WW8Num23z6"/>
    <w:rsid w:val="00A47669"/>
  </w:style>
  <w:style w:type="character" w:customStyle="1" w:styleId="WW8Num23z7">
    <w:name w:val="WW8Num23z7"/>
    <w:rsid w:val="00A47669"/>
  </w:style>
  <w:style w:type="character" w:customStyle="1" w:styleId="WW8Num23z8">
    <w:name w:val="WW8Num23z8"/>
    <w:rsid w:val="00A47669"/>
  </w:style>
  <w:style w:type="character" w:customStyle="1" w:styleId="WW8Num24z0">
    <w:name w:val="WW8Num24z0"/>
    <w:rsid w:val="00A47669"/>
    <w:rPr>
      <w:rFonts w:ascii="Calibri" w:eastAsia="Calibri" w:hAnsi="Calibri" w:cs="Times New Roman" w:hint="default"/>
    </w:rPr>
  </w:style>
  <w:style w:type="character" w:customStyle="1" w:styleId="WW8Num24z1">
    <w:name w:val="WW8Num24z1"/>
    <w:rsid w:val="00A47669"/>
    <w:rPr>
      <w:rFonts w:ascii="Courier New" w:hAnsi="Courier New" w:cs="Courier New" w:hint="default"/>
    </w:rPr>
  </w:style>
  <w:style w:type="character" w:customStyle="1" w:styleId="WW8Num24z2">
    <w:name w:val="WW8Num24z2"/>
    <w:rsid w:val="00A47669"/>
    <w:rPr>
      <w:rFonts w:ascii="Wingdings" w:hAnsi="Wingdings" w:cs="Wingdings" w:hint="default"/>
    </w:rPr>
  </w:style>
  <w:style w:type="character" w:customStyle="1" w:styleId="WW8Num24z3">
    <w:name w:val="WW8Num24z3"/>
    <w:rsid w:val="00A47669"/>
    <w:rPr>
      <w:rFonts w:ascii="Symbol" w:hAnsi="Symbol" w:cs="Symbol" w:hint="default"/>
    </w:rPr>
  </w:style>
  <w:style w:type="character" w:customStyle="1" w:styleId="WW8Num25z0">
    <w:name w:val="WW8Num25z0"/>
    <w:rsid w:val="00A47669"/>
    <w:rPr>
      <w:rFonts w:ascii="Times New Roman" w:hAnsi="Times New Roman" w:cs="Times New Roman"/>
      <w:b/>
      <w:i w:val="0"/>
    </w:rPr>
  </w:style>
  <w:style w:type="character" w:customStyle="1" w:styleId="WW8Num25z1">
    <w:name w:val="WW8Num25z1"/>
    <w:rsid w:val="00A47669"/>
  </w:style>
  <w:style w:type="character" w:customStyle="1" w:styleId="WW8Num25z2">
    <w:name w:val="WW8Num25z2"/>
    <w:rsid w:val="00A47669"/>
  </w:style>
  <w:style w:type="character" w:customStyle="1" w:styleId="WW8Num25z3">
    <w:name w:val="WW8Num25z3"/>
    <w:rsid w:val="00A47669"/>
  </w:style>
  <w:style w:type="character" w:customStyle="1" w:styleId="WW8Num25z4">
    <w:name w:val="WW8Num25z4"/>
    <w:rsid w:val="00A47669"/>
  </w:style>
  <w:style w:type="character" w:customStyle="1" w:styleId="WW8Num25z5">
    <w:name w:val="WW8Num25z5"/>
    <w:rsid w:val="00A47669"/>
  </w:style>
  <w:style w:type="character" w:customStyle="1" w:styleId="WW8Num25z6">
    <w:name w:val="WW8Num25z6"/>
    <w:rsid w:val="00A47669"/>
  </w:style>
  <w:style w:type="character" w:customStyle="1" w:styleId="WW8Num25z7">
    <w:name w:val="WW8Num25z7"/>
    <w:rsid w:val="00A47669"/>
  </w:style>
  <w:style w:type="character" w:customStyle="1" w:styleId="WW8Num25z8">
    <w:name w:val="WW8Num25z8"/>
    <w:rsid w:val="00A47669"/>
  </w:style>
  <w:style w:type="character" w:customStyle="1" w:styleId="WW8Num26z0">
    <w:name w:val="WW8Num26z0"/>
    <w:rsid w:val="00A47669"/>
    <w:rPr>
      <w:rFonts w:ascii="Symbol" w:hAnsi="Symbol" w:cs="Symbol" w:hint="default"/>
    </w:rPr>
  </w:style>
  <w:style w:type="character" w:customStyle="1" w:styleId="WW8Num26z1">
    <w:name w:val="WW8Num26z1"/>
    <w:rsid w:val="00A47669"/>
    <w:rPr>
      <w:rFonts w:ascii="Lucida Sans Typewriter" w:hAnsi="Lucida Sans Typewriter" w:cs="Lucida Sans Typewriter" w:hint="default"/>
    </w:rPr>
  </w:style>
  <w:style w:type="character" w:customStyle="1" w:styleId="WW8Num26z2">
    <w:name w:val="WW8Num26z2"/>
    <w:rsid w:val="00A47669"/>
    <w:rPr>
      <w:rFonts w:ascii="Wingdings" w:hAnsi="Wingdings" w:cs="Wingdings" w:hint="default"/>
    </w:rPr>
  </w:style>
  <w:style w:type="character" w:customStyle="1" w:styleId="WW8Num27z0">
    <w:name w:val="WW8Num27z0"/>
    <w:rsid w:val="00A47669"/>
    <w:rPr>
      <w:rFonts w:ascii="Times New Roman" w:hAnsi="Times New Roman" w:cs="Times New Roman" w:hint="default"/>
      <w:b/>
      <w:i w:val="0"/>
    </w:rPr>
  </w:style>
  <w:style w:type="character" w:customStyle="1" w:styleId="WW8Num27z1">
    <w:name w:val="WW8Num27z1"/>
    <w:rsid w:val="00A47669"/>
  </w:style>
  <w:style w:type="character" w:customStyle="1" w:styleId="WW8Num27z2">
    <w:name w:val="WW8Num27z2"/>
    <w:rsid w:val="00A47669"/>
  </w:style>
  <w:style w:type="character" w:customStyle="1" w:styleId="WW8Num27z3">
    <w:name w:val="WW8Num27z3"/>
    <w:rsid w:val="00A47669"/>
  </w:style>
  <w:style w:type="character" w:customStyle="1" w:styleId="WW8Num27z4">
    <w:name w:val="WW8Num27z4"/>
    <w:rsid w:val="00A47669"/>
  </w:style>
  <w:style w:type="character" w:customStyle="1" w:styleId="WW8Num27z5">
    <w:name w:val="WW8Num27z5"/>
    <w:rsid w:val="00A47669"/>
  </w:style>
  <w:style w:type="character" w:customStyle="1" w:styleId="WW8Num27z6">
    <w:name w:val="WW8Num27z6"/>
    <w:rsid w:val="00A47669"/>
  </w:style>
  <w:style w:type="character" w:customStyle="1" w:styleId="WW8Num27z7">
    <w:name w:val="WW8Num27z7"/>
    <w:rsid w:val="00A47669"/>
  </w:style>
  <w:style w:type="character" w:customStyle="1" w:styleId="WW8Num27z8">
    <w:name w:val="WW8Num27z8"/>
    <w:rsid w:val="00A47669"/>
  </w:style>
  <w:style w:type="character" w:customStyle="1" w:styleId="Privzetapisavaodstavka2">
    <w:name w:val="Privzeta pisava odstavka2"/>
    <w:rsid w:val="00A47669"/>
  </w:style>
  <w:style w:type="character" w:customStyle="1" w:styleId="Telobesedila2Znak">
    <w:name w:val="Telo besedila 2 Znak"/>
    <w:rsid w:val="00A47669"/>
    <w:rPr>
      <w:rFonts w:ascii="Times New Roman" w:eastAsia="Times New Roman" w:hAnsi="Times New Roman" w:cs="Times New Roman"/>
      <w:sz w:val="24"/>
      <w:szCs w:val="24"/>
    </w:rPr>
  </w:style>
  <w:style w:type="character" w:customStyle="1" w:styleId="NaslovZnak">
    <w:name w:val="Naslov Znak"/>
    <w:rsid w:val="00A47669"/>
    <w:rPr>
      <w:rFonts w:ascii="Times New Roman" w:eastAsia="Times New Roman" w:hAnsi="Times New Roman" w:cs="Times New Roman"/>
      <w:b/>
      <w:bCs/>
      <w:sz w:val="28"/>
      <w:szCs w:val="24"/>
      <w:lang w:val="x-none"/>
    </w:rPr>
  </w:style>
  <w:style w:type="character" w:customStyle="1" w:styleId="Slog2">
    <w:name w:val="Slog2"/>
    <w:rsid w:val="00A47669"/>
    <w:rPr>
      <w:rFonts w:ascii="Arial" w:hAnsi="Arial" w:cs="Arial"/>
      <w:b/>
      <w:i/>
      <w:color w:val="000000"/>
      <w:spacing w:val="-2"/>
      <w:sz w:val="20"/>
      <w:szCs w:val="20"/>
      <w:u w:val="single"/>
    </w:rPr>
  </w:style>
  <w:style w:type="character" w:styleId="tevilkastrani">
    <w:name w:val="page number"/>
    <w:basedOn w:val="Privzetapisavaodstavka2"/>
    <w:rsid w:val="00A47669"/>
  </w:style>
  <w:style w:type="character" w:styleId="SledenaHiperpovezava">
    <w:name w:val="FollowedHyperlink"/>
    <w:rsid w:val="00A47669"/>
    <w:rPr>
      <w:color w:val="800080"/>
      <w:u w:val="single"/>
    </w:rPr>
  </w:style>
  <w:style w:type="character" w:customStyle="1" w:styleId="RStekstZnak">
    <w:name w:val="RS tekst Znak"/>
    <w:rsid w:val="00A47669"/>
    <w:rPr>
      <w:rFonts w:ascii="Garamond" w:eastAsia="Times New Roman" w:hAnsi="Garamond" w:cs="Garamond"/>
      <w:bCs/>
      <w:sz w:val="22"/>
    </w:rPr>
  </w:style>
  <w:style w:type="character" w:customStyle="1" w:styleId="PodnaslovZnak">
    <w:name w:val="Podnaslov Znak"/>
    <w:rsid w:val="00A47669"/>
    <w:rPr>
      <w:rFonts w:ascii="Arial" w:eastAsia="Times New Roman" w:hAnsi="Arial" w:cs="Arial"/>
      <w:sz w:val="28"/>
    </w:rPr>
  </w:style>
  <w:style w:type="character" w:customStyle="1" w:styleId="highlight1">
    <w:name w:val="highlight1"/>
    <w:rsid w:val="00A47669"/>
    <w:rPr>
      <w:color w:val="FF0000"/>
      <w:shd w:val="clear" w:color="auto" w:fill="FFFFFF"/>
    </w:rPr>
  </w:style>
  <w:style w:type="character" w:customStyle="1" w:styleId="Telobesedila-zamikZnak">
    <w:name w:val="Telo besedila - zamik Znak"/>
    <w:rsid w:val="00A47669"/>
    <w:rPr>
      <w:rFonts w:ascii="SL Dutch" w:eastAsia="Times New Roman" w:hAnsi="SL Dutch" w:cs="SL Dutch"/>
      <w:b/>
      <w:color w:val="000000"/>
      <w:sz w:val="24"/>
    </w:rPr>
  </w:style>
  <w:style w:type="character" w:customStyle="1" w:styleId="Telobesedila-zamik2Znak">
    <w:name w:val="Telo besedila - zamik 2 Znak"/>
    <w:rsid w:val="00A47669"/>
    <w:rPr>
      <w:rFonts w:ascii="SL Dutch" w:eastAsia="Times New Roman" w:hAnsi="SL Dutch" w:cs="SL Dutch"/>
      <w:b/>
      <w:color w:val="000000"/>
      <w:sz w:val="24"/>
    </w:rPr>
  </w:style>
  <w:style w:type="character" w:styleId="Poudarek">
    <w:name w:val="Emphasis"/>
    <w:uiPriority w:val="20"/>
    <w:qFormat/>
    <w:rsid w:val="00A47669"/>
    <w:rPr>
      <w:i/>
      <w:iCs/>
    </w:rPr>
  </w:style>
  <w:style w:type="character" w:customStyle="1" w:styleId="BodyText3Znak">
    <w:name w:val="Body Text 3 Znak"/>
    <w:rsid w:val="00A47669"/>
    <w:rPr>
      <w:sz w:val="24"/>
    </w:rPr>
  </w:style>
  <w:style w:type="character" w:customStyle="1" w:styleId="Telobesedila3Znak">
    <w:name w:val="Telo besedila 3 Znak"/>
    <w:rsid w:val="00A47669"/>
    <w:rPr>
      <w:rFonts w:ascii="Times New Roman" w:eastAsia="Times New Roman" w:hAnsi="Times New Roman" w:cs="Times New Roman"/>
      <w:sz w:val="16"/>
      <w:szCs w:val="16"/>
    </w:rPr>
  </w:style>
  <w:style w:type="character" w:customStyle="1" w:styleId="goohl3">
    <w:name w:val="goohl3"/>
    <w:basedOn w:val="Privzetapisavaodstavka2"/>
    <w:rsid w:val="00A47669"/>
  </w:style>
  <w:style w:type="character" w:customStyle="1" w:styleId="goohl1">
    <w:name w:val="goohl1"/>
    <w:basedOn w:val="Privzetapisavaodstavka2"/>
    <w:rsid w:val="00A47669"/>
  </w:style>
  <w:style w:type="character" w:customStyle="1" w:styleId="goohl0">
    <w:name w:val="goohl0"/>
    <w:basedOn w:val="Privzetapisavaodstavka2"/>
    <w:rsid w:val="00A47669"/>
  </w:style>
  <w:style w:type="character" w:customStyle="1" w:styleId="Privzetapisavaodstavka1">
    <w:name w:val="Privzeta pisava odstavka1"/>
    <w:rsid w:val="00A47669"/>
  </w:style>
  <w:style w:type="character" w:customStyle="1" w:styleId="GolobesediloZnak">
    <w:name w:val="Golo besedilo Znak"/>
    <w:rsid w:val="00A47669"/>
    <w:rPr>
      <w:rFonts w:ascii="Times New Roman" w:eastAsia="Times New Roman" w:hAnsi="Times New Roman" w:cs="Times New Roman"/>
      <w:sz w:val="24"/>
      <w:lang w:val="x-none"/>
    </w:rPr>
  </w:style>
  <w:style w:type="character" w:customStyle="1" w:styleId="st">
    <w:name w:val="st"/>
    <w:rsid w:val="00A47669"/>
  </w:style>
  <w:style w:type="character" w:customStyle="1" w:styleId="Barvniseznampoudarek1Znak">
    <w:name w:val="Barvni seznam – poudarek 1 Znak"/>
    <w:rsid w:val="00A47669"/>
    <w:rPr>
      <w:rFonts w:ascii="Times New Roman" w:eastAsia="Times New Roman" w:hAnsi="Times New Roman" w:cs="Times New Roman"/>
    </w:rPr>
  </w:style>
  <w:style w:type="character" w:customStyle="1" w:styleId="RSnatevanjeZnak">
    <w:name w:val="RS naštevanje Znak"/>
    <w:rsid w:val="00A47669"/>
    <w:rPr>
      <w:rFonts w:ascii="Garamond" w:eastAsia="Times New Roman" w:hAnsi="Garamond" w:cs="Garamond"/>
      <w:bCs/>
      <w:sz w:val="22"/>
      <w:lang w:val="sl-SI"/>
    </w:rPr>
  </w:style>
  <w:style w:type="character" w:customStyle="1" w:styleId="IndexLink">
    <w:name w:val="Index Link"/>
    <w:rsid w:val="00A47669"/>
  </w:style>
  <w:style w:type="character" w:styleId="Konnaopomba-sklic">
    <w:name w:val="endnote reference"/>
    <w:rsid w:val="00A47669"/>
    <w:rPr>
      <w:vertAlign w:val="superscript"/>
    </w:rPr>
  </w:style>
  <w:style w:type="character" w:customStyle="1" w:styleId="EndnoteCharacters">
    <w:name w:val="Endnote Characters"/>
    <w:rsid w:val="00A47669"/>
  </w:style>
  <w:style w:type="paragraph" w:customStyle="1" w:styleId="Heading">
    <w:name w:val="Heading"/>
    <w:basedOn w:val="Navaden"/>
    <w:next w:val="Telobesedila"/>
    <w:rsid w:val="00A47669"/>
    <w:pPr>
      <w:suppressAutoHyphens/>
      <w:jc w:val="center"/>
    </w:pPr>
    <w:rPr>
      <w:b/>
      <w:bCs/>
      <w:sz w:val="28"/>
      <w:lang w:val="x-none" w:eastAsia="zh-CN"/>
    </w:rPr>
  </w:style>
  <w:style w:type="paragraph" w:styleId="Seznam">
    <w:name w:val="List"/>
    <w:basedOn w:val="Telobesedila"/>
    <w:rsid w:val="00A47669"/>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A47669"/>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A47669"/>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A47669"/>
    <w:pPr>
      <w:suppressAutoHyphens/>
      <w:spacing w:after="120" w:line="480" w:lineRule="auto"/>
    </w:pPr>
    <w:rPr>
      <w:lang w:eastAsia="zh-CN"/>
    </w:rPr>
  </w:style>
  <w:style w:type="paragraph" w:customStyle="1" w:styleId="BESEDILO">
    <w:name w:val="BESEDILO"/>
    <w:rsid w:val="00A47669"/>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uiPriority w:val="99"/>
    <w:rsid w:val="00A47669"/>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A47669"/>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A47669"/>
    <w:rPr>
      <w:rFonts w:ascii="Arial" w:eastAsia="Times New Roman" w:hAnsi="Arial" w:cs="Arial"/>
      <w:sz w:val="28"/>
      <w:szCs w:val="20"/>
      <w:lang w:eastAsia="zh-CN"/>
    </w:rPr>
  </w:style>
  <w:style w:type="paragraph" w:styleId="Telobesedila-zamik">
    <w:name w:val="Body Text Indent"/>
    <w:basedOn w:val="Navaden"/>
    <w:link w:val="Telobesedila-zamikZnak1"/>
    <w:rsid w:val="00A47669"/>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A47669"/>
    <w:rPr>
      <w:rFonts w:ascii="SL Dutch" w:eastAsia="Times New Roman" w:hAnsi="SL Dutch" w:cs="SL Dutch"/>
      <w:b/>
      <w:color w:val="000000"/>
      <w:sz w:val="24"/>
      <w:szCs w:val="20"/>
      <w:lang w:eastAsia="zh-CN"/>
    </w:rPr>
  </w:style>
  <w:style w:type="paragraph" w:customStyle="1" w:styleId="BodyText21">
    <w:name w:val="Body Text 21"/>
    <w:basedOn w:val="Navaden"/>
    <w:rsid w:val="00A47669"/>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A47669"/>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A4766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A47669"/>
    <w:pPr>
      <w:suppressAutoHyphens/>
      <w:spacing w:after="120"/>
    </w:pPr>
    <w:rPr>
      <w:sz w:val="16"/>
      <w:szCs w:val="16"/>
      <w:lang w:eastAsia="zh-CN"/>
    </w:rPr>
  </w:style>
  <w:style w:type="paragraph" w:customStyle="1" w:styleId="Pa3">
    <w:name w:val="Pa3"/>
    <w:basedOn w:val="Navaden"/>
    <w:next w:val="Navaden"/>
    <w:rsid w:val="00A47669"/>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A47669"/>
    <w:pPr>
      <w:suppressAutoHyphens/>
      <w:jc w:val="both"/>
    </w:pPr>
    <w:rPr>
      <w:rFonts w:ascii="Verdana" w:hAnsi="Verdana" w:cs="Verdana"/>
      <w:sz w:val="22"/>
      <w:lang w:eastAsia="zh-CN"/>
    </w:rPr>
  </w:style>
  <w:style w:type="paragraph" w:customStyle="1" w:styleId="Golobesedilo1">
    <w:name w:val="Golo besedilo1"/>
    <w:basedOn w:val="Navaden"/>
    <w:rsid w:val="00A47669"/>
    <w:pPr>
      <w:suppressAutoHyphens/>
      <w:jc w:val="both"/>
    </w:pPr>
    <w:rPr>
      <w:szCs w:val="20"/>
      <w:lang w:val="x-none" w:eastAsia="zh-CN"/>
    </w:rPr>
  </w:style>
  <w:style w:type="paragraph" w:customStyle="1" w:styleId="Slog">
    <w:name w:val="Slog"/>
    <w:rsid w:val="00A47669"/>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A47669"/>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A47669"/>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A47669"/>
    <w:pPr>
      <w:suppressAutoHyphens/>
      <w:jc w:val="both"/>
    </w:pPr>
    <w:rPr>
      <w:lang w:eastAsia="zh-CN"/>
    </w:rPr>
  </w:style>
  <w:style w:type="paragraph" w:customStyle="1" w:styleId="western">
    <w:name w:val="western"/>
    <w:basedOn w:val="Navaden"/>
    <w:rsid w:val="00A47669"/>
    <w:pPr>
      <w:suppressAutoHyphens/>
      <w:spacing w:before="280"/>
      <w:ind w:right="57"/>
      <w:jc w:val="both"/>
    </w:pPr>
    <w:rPr>
      <w:rFonts w:ascii="Arial" w:hAnsi="Arial" w:cs="Arial"/>
      <w:lang w:eastAsia="zh-CN"/>
    </w:rPr>
  </w:style>
  <w:style w:type="paragraph" w:customStyle="1" w:styleId="odstavek">
    <w:name w:val="odstavek"/>
    <w:basedOn w:val="Navaden"/>
    <w:rsid w:val="00A47669"/>
    <w:pPr>
      <w:suppressAutoHyphens/>
      <w:spacing w:before="280" w:after="280"/>
    </w:pPr>
    <w:rPr>
      <w:lang w:eastAsia="zh-CN"/>
    </w:rPr>
  </w:style>
  <w:style w:type="paragraph" w:customStyle="1" w:styleId="alineazaodstavkom">
    <w:name w:val="alineazaodstavkom"/>
    <w:basedOn w:val="Navaden"/>
    <w:rsid w:val="00A47669"/>
    <w:pPr>
      <w:suppressAutoHyphens/>
      <w:spacing w:before="280" w:after="280"/>
    </w:pPr>
    <w:rPr>
      <w:lang w:eastAsia="zh-CN"/>
    </w:rPr>
  </w:style>
  <w:style w:type="paragraph" w:customStyle="1" w:styleId="rkovnatokazaodstavkom">
    <w:name w:val="rkovnatokazaodstavkom"/>
    <w:basedOn w:val="Navaden"/>
    <w:rsid w:val="00A47669"/>
    <w:pPr>
      <w:suppressAutoHyphens/>
      <w:spacing w:before="280" w:after="280"/>
    </w:pPr>
    <w:rPr>
      <w:lang w:eastAsia="zh-CN"/>
    </w:rPr>
  </w:style>
  <w:style w:type="paragraph" w:customStyle="1" w:styleId="RSnatevanje">
    <w:name w:val="RS naštevanje"/>
    <w:basedOn w:val="RStekst"/>
    <w:rsid w:val="00A47669"/>
    <w:pPr>
      <w:numPr>
        <w:numId w:val="5"/>
      </w:numPr>
    </w:pPr>
  </w:style>
  <w:style w:type="paragraph" w:customStyle="1" w:styleId="TableContents">
    <w:name w:val="Table Contents"/>
    <w:basedOn w:val="Navaden"/>
    <w:rsid w:val="00A47669"/>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A47669"/>
    <w:pPr>
      <w:jc w:val="center"/>
    </w:pPr>
    <w:rPr>
      <w:b/>
      <w:bCs/>
    </w:rPr>
  </w:style>
  <w:style w:type="paragraph" w:customStyle="1" w:styleId="FrameContents">
    <w:name w:val="Frame Contents"/>
    <w:basedOn w:val="Navaden"/>
    <w:rsid w:val="00A47669"/>
    <w:pPr>
      <w:suppressAutoHyphens/>
    </w:pPr>
    <w:rPr>
      <w:rFonts w:ascii="Calibri" w:eastAsia="Calibri" w:hAnsi="Calibri"/>
      <w:sz w:val="22"/>
      <w:szCs w:val="22"/>
      <w:lang w:eastAsia="zh-CN"/>
    </w:rPr>
  </w:style>
  <w:style w:type="paragraph" w:customStyle="1" w:styleId="len">
    <w:name w:val="len"/>
    <w:basedOn w:val="Navaden"/>
    <w:rsid w:val="00A47669"/>
    <w:pPr>
      <w:spacing w:before="100" w:beforeAutospacing="1" w:after="100" w:afterAutospacing="1"/>
    </w:pPr>
  </w:style>
  <w:style w:type="paragraph" w:customStyle="1" w:styleId="lennaslov">
    <w:name w:val="lennaslov"/>
    <w:basedOn w:val="Navaden"/>
    <w:rsid w:val="00A47669"/>
    <w:pPr>
      <w:spacing w:before="100" w:beforeAutospacing="1" w:after="100" w:afterAutospacing="1"/>
    </w:pPr>
  </w:style>
  <w:style w:type="paragraph" w:styleId="Telobesedila2">
    <w:name w:val="Body Text 2"/>
    <w:basedOn w:val="Navaden"/>
    <w:link w:val="Telobesedila2Znak1"/>
    <w:uiPriority w:val="99"/>
    <w:semiHidden/>
    <w:unhideWhenUsed/>
    <w:rsid w:val="00A47669"/>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A47669"/>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A47669"/>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A47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A47669"/>
    <w:rPr>
      <w:rFonts w:ascii="Courier New" w:eastAsia="Times New Roman" w:hAnsi="Courier New" w:cs="Courier New"/>
      <w:sz w:val="20"/>
      <w:szCs w:val="20"/>
      <w:lang w:eastAsia="sl-SI"/>
    </w:rPr>
  </w:style>
  <w:style w:type="character" w:customStyle="1" w:styleId="highlight">
    <w:name w:val="highlight"/>
    <w:rsid w:val="00A47669"/>
  </w:style>
  <w:style w:type="character" w:customStyle="1" w:styleId="Nerazreenaomemba1">
    <w:name w:val="Nerazrešena omemba1"/>
    <w:basedOn w:val="Privzetapisavaodstavka"/>
    <w:uiPriority w:val="99"/>
    <w:semiHidden/>
    <w:unhideWhenUsed/>
    <w:rsid w:val="00A47669"/>
    <w:rPr>
      <w:color w:val="605E5C"/>
      <w:shd w:val="clear" w:color="auto" w:fill="E1DFDD"/>
    </w:rPr>
  </w:style>
  <w:style w:type="character" w:styleId="Besedilooznabemesta">
    <w:name w:val="Placeholder Text"/>
    <w:basedOn w:val="Privzetapisavaodstavka"/>
    <w:uiPriority w:val="99"/>
    <w:semiHidden/>
    <w:rsid w:val="00A47669"/>
    <w:rPr>
      <w:color w:val="808080"/>
    </w:rPr>
  </w:style>
  <w:style w:type="paragraph" w:customStyle="1" w:styleId="TableParagraph">
    <w:name w:val="Table Paragraph"/>
    <w:basedOn w:val="Navaden"/>
    <w:uiPriority w:val="1"/>
    <w:qFormat/>
    <w:rsid w:val="00A47669"/>
    <w:pPr>
      <w:widowControl w:val="0"/>
      <w:autoSpaceDE w:val="0"/>
      <w:autoSpaceDN w:val="0"/>
      <w:ind w:left="107"/>
    </w:pPr>
    <w:rPr>
      <w:rFonts w:ascii="Arial" w:eastAsia="Arial" w:hAnsi="Arial"/>
      <w:sz w:val="22"/>
      <w:szCs w:val="22"/>
      <w:lang w:val="sl" w:eastAsia="sl"/>
    </w:rPr>
  </w:style>
  <w:style w:type="character" w:customStyle="1" w:styleId="markedcontent">
    <w:name w:val="markedcontent"/>
    <w:basedOn w:val="Privzetapisavaodstavka"/>
    <w:rsid w:val="00A47669"/>
  </w:style>
  <w:style w:type="character" w:customStyle="1" w:styleId="Nerazreenaomemba2">
    <w:name w:val="Nerazrešena omemba2"/>
    <w:basedOn w:val="Privzetapisavaodstavka"/>
    <w:uiPriority w:val="99"/>
    <w:semiHidden/>
    <w:unhideWhenUsed/>
    <w:rsid w:val="00A47669"/>
    <w:rPr>
      <w:color w:val="605E5C"/>
      <w:shd w:val="clear" w:color="auto" w:fill="E1DFDD"/>
    </w:rPr>
  </w:style>
  <w:style w:type="character" w:styleId="Krepko">
    <w:name w:val="Strong"/>
    <w:basedOn w:val="Privzetapisavaodstavka"/>
    <w:uiPriority w:val="22"/>
    <w:qFormat/>
    <w:rsid w:val="00A47669"/>
    <w:rPr>
      <w:b/>
      <w:bCs/>
    </w:rPr>
  </w:style>
  <w:style w:type="character" w:styleId="Pripombasklic">
    <w:name w:val="annotation reference"/>
    <w:basedOn w:val="Privzetapisavaodstavka"/>
    <w:uiPriority w:val="99"/>
    <w:semiHidden/>
    <w:unhideWhenUsed/>
    <w:rsid w:val="00A47669"/>
    <w:rPr>
      <w:sz w:val="16"/>
      <w:szCs w:val="16"/>
    </w:rPr>
  </w:style>
  <w:style w:type="paragraph" w:styleId="Pripombabesedilo">
    <w:name w:val="annotation text"/>
    <w:basedOn w:val="Navaden"/>
    <w:link w:val="PripombabesediloZnak"/>
    <w:uiPriority w:val="99"/>
    <w:unhideWhenUsed/>
    <w:rsid w:val="00A47669"/>
    <w:rPr>
      <w:sz w:val="20"/>
      <w:szCs w:val="20"/>
    </w:rPr>
  </w:style>
  <w:style w:type="character" w:customStyle="1" w:styleId="PripombabesediloZnak">
    <w:name w:val="Pripomba – besedilo Znak"/>
    <w:basedOn w:val="Privzetapisavaodstavka"/>
    <w:link w:val="Pripombabesedilo"/>
    <w:uiPriority w:val="99"/>
    <w:rsid w:val="00A47669"/>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47669"/>
    <w:rPr>
      <w:b/>
      <w:bCs/>
    </w:rPr>
  </w:style>
  <w:style w:type="character" w:customStyle="1" w:styleId="ZadevapripombeZnak">
    <w:name w:val="Zadeva pripombe Znak"/>
    <w:basedOn w:val="PripombabesediloZnak"/>
    <w:link w:val="Zadevapripombe"/>
    <w:uiPriority w:val="99"/>
    <w:semiHidden/>
    <w:rsid w:val="00A47669"/>
    <w:rPr>
      <w:rFonts w:ascii="Times New Roman" w:eastAsia="Times New Roman" w:hAnsi="Times New Roman" w:cs="Times New Roman"/>
      <w:b/>
      <w:bCs/>
      <w:sz w:val="20"/>
      <w:szCs w:val="20"/>
      <w:lang w:eastAsia="sl-SI"/>
    </w:rPr>
  </w:style>
  <w:style w:type="paragraph" w:customStyle="1" w:styleId="1AG">
    <w:name w:val="1AG"/>
    <w:basedOn w:val="Naslov1"/>
    <w:next w:val="Navaden"/>
    <w:qFormat/>
    <w:rsid w:val="00A47669"/>
    <w:pPr>
      <w:keepLines w:val="0"/>
      <w:numPr>
        <w:numId w:val="13"/>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A47669"/>
    <w:pPr>
      <w:keepNext w:val="0"/>
      <w:keepLines w:val="0"/>
      <w:numPr>
        <w:ilvl w:val="1"/>
        <w:numId w:val="13"/>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A47669"/>
    <w:pPr>
      <w:numPr>
        <w:ilvl w:val="2"/>
        <w:numId w:val="13"/>
      </w:numPr>
      <w:tabs>
        <w:tab w:val="clear" w:pos="3544"/>
        <w:tab w:val="num" w:pos="851"/>
      </w:tabs>
      <w:spacing w:before="240" w:beforeAutospacing="0" w:after="0" w:afterAutospacing="0"/>
      <w:ind w:left="851"/>
      <w:jc w:val="both"/>
    </w:pPr>
    <w:rPr>
      <w:rFonts w:ascii="Arial" w:hAnsi="Arial"/>
      <w:bCs w:val="0"/>
      <w:caps/>
      <w:noProof/>
      <w:sz w:val="20"/>
      <w:szCs w:val="24"/>
      <w:lang w:eastAsia="en-US"/>
    </w:rPr>
  </w:style>
  <w:style w:type="paragraph" w:customStyle="1" w:styleId="4AG">
    <w:name w:val="4AG"/>
    <w:basedOn w:val="Naslov4"/>
    <w:next w:val="Navaden"/>
    <w:qFormat/>
    <w:rsid w:val="00A47669"/>
    <w:pPr>
      <w:numPr>
        <w:ilvl w:val="3"/>
        <w:numId w:val="13"/>
      </w:numPr>
      <w:suppressAutoHyphens w:val="0"/>
      <w:autoSpaceDN/>
      <w:spacing w:before="240" w:after="0"/>
      <w:textAlignment w:val="auto"/>
    </w:pPr>
    <w:rPr>
      <w:rFonts w:ascii="Garamond" w:hAnsi="Garamond"/>
      <w:i/>
      <w:color w:val="auto"/>
      <w:sz w:val="24"/>
      <w:szCs w:val="24"/>
      <w:lang w:eastAsia="en-US"/>
    </w:rPr>
  </w:style>
  <w:style w:type="paragraph" w:styleId="Telobesedila-zamik2">
    <w:name w:val="Body Text Indent 2"/>
    <w:basedOn w:val="Navaden"/>
    <w:link w:val="Telobesedila-zamik2Znak1"/>
    <w:uiPriority w:val="99"/>
    <w:semiHidden/>
    <w:unhideWhenUsed/>
    <w:rsid w:val="00A47669"/>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A47669"/>
    <w:rPr>
      <w:rFonts w:ascii="Times New Roman" w:eastAsia="Times New Roman" w:hAnsi="Times New Roman" w:cs="Times New Roman"/>
      <w:sz w:val="24"/>
      <w:szCs w:val="24"/>
      <w:lang w:eastAsia="sl-SI"/>
    </w:rPr>
  </w:style>
  <w:style w:type="paragraph" w:styleId="Revizija">
    <w:name w:val="Revision"/>
    <w:hidden/>
    <w:uiPriority w:val="99"/>
    <w:semiHidden/>
    <w:rsid w:val="00A47669"/>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A47669"/>
  </w:style>
  <w:style w:type="paragraph" w:styleId="Otevilenseznam3">
    <w:name w:val="List Number 3"/>
    <w:basedOn w:val="Navaden"/>
    <w:rsid w:val="00A47669"/>
    <w:pPr>
      <w:numPr>
        <w:numId w:val="15"/>
      </w:numPr>
      <w:jc w:val="both"/>
    </w:pPr>
    <w:rPr>
      <w:rFonts w:ascii="Arial" w:hAnsi="Arial"/>
      <w:sz w:val="22"/>
      <w:szCs w:val="20"/>
    </w:rPr>
  </w:style>
  <w:style w:type="character" w:customStyle="1" w:styleId="hgkelc">
    <w:name w:val="hgkelc"/>
    <w:basedOn w:val="Privzetapisavaodstavka"/>
    <w:rsid w:val="00A476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yperlink" Target="https://www.uradni-list.si/glasilo-uradni-list-rs/vsebina/2011-01-2040"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s://www.uradni-list.si/glasilo-uradni-list-rs/vsebina/2015-01-3570"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06-01-0970" TargetMode="External"/><Relationship Id="rId20" Type="http://schemas.openxmlformats.org/officeDocument/2006/relationships/hyperlink" Target="https://www.uradni-list.si/glasilo-uradni-list-rs/vsebina/2006-01-09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s://www.uradni-list.si/glasilo-uradni-list-rs/vsebina/2011-01-3056"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11-01-3056" TargetMode="External"/><Relationship Id="rId23" Type="http://schemas.openxmlformats.org/officeDocument/2006/relationships/footer" Target="footer1.xml"/><Relationship Id="rId10" Type="http://schemas.openxmlformats.org/officeDocument/2006/relationships/hyperlink" Target="https://ejn.gov.si/ponudba/pages/aktualno/aktualna_javna_narocila.xhtml" TargetMode="External"/><Relationship Id="rId19" Type="http://schemas.openxmlformats.org/officeDocument/2006/relationships/hyperlink" Target="http://www.djn.mju.gov.si/sistem-javnega-narocanja/pravno-varstvo" TargetMode="External"/><Relationship Id="rId4" Type="http://schemas.openxmlformats.org/officeDocument/2006/relationships/settings" Target="settings.xml"/><Relationship Id="rId9" Type="http://schemas.openxmlformats.org/officeDocument/2006/relationships/hyperlink" Target="https://www.uradni-list.si/glasilo-uradni-list-rs/vsebina/2015-01-3570" TargetMode="External"/><Relationship Id="rId14" Type="http://schemas.openxmlformats.org/officeDocument/2006/relationships/hyperlink" Target="https://ejn.gov.si/espd" TargetMode="External"/><Relationship Id="rId22" Type="http://schemas.openxmlformats.org/officeDocument/2006/relationships/hyperlink" Target="https://www.uradni-list.si/glasilo-uradni-list-rs/vsebina/2007-01-4826"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CD954EB35C424A8749C9AC13D17261"/>
        <w:category>
          <w:name w:val="Splošno"/>
          <w:gallery w:val="placeholder"/>
        </w:category>
        <w:types>
          <w:type w:val="bbPlcHdr"/>
        </w:types>
        <w:behaviors>
          <w:behavior w:val="content"/>
        </w:behaviors>
        <w:guid w:val="{126A6917-C9ED-461A-9074-287BDD5BF01D}"/>
      </w:docPartPr>
      <w:docPartBody>
        <w:p w:rsidR="00E70945" w:rsidRDefault="00470657" w:rsidP="00470657">
          <w:pPr>
            <w:pStyle w:val="82CD954EB35C424A8749C9AC13D17261"/>
          </w:pPr>
          <w:r w:rsidRPr="00B74193">
            <w:rPr>
              <w:rStyle w:val="Besedilooznabemesta"/>
            </w:rPr>
            <w:t>Kliknite ali tapnite tukaj, če želite vnesti besedilo.</w:t>
          </w:r>
        </w:p>
      </w:docPartBody>
    </w:docPart>
    <w:docPart>
      <w:docPartPr>
        <w:name w:val="01671AAA3B0A4666B60AF8BF1DB38091"/>
        <w:category>
          <w:name w:val="Splošno"/>
          <w:gallery w:val="placeholder"/>
        </w:category>
        <w:types>
          <w:type w:val="bbPlcHdr"/>
        </w:types>
        <w:behaviors>
          <w:behavior w:val="content"/>
        </w:behaviors>
        <w:guid w:val="{6C4C1B24-E790-445A-AFAD-C9B26180C63F}"/>
      </w:docPartPr>
      <w:docPartBody>
        <w:p w:rsidR="00E70945" w:rsidRDefault="00470657" w:rsidP="00470657">
          <w:pPr>
            <w:pStyle w:val="01671AAA3B0A4666B60AF8BF1DB38091"/>
          </w:pPr>
          <w:r w:rsidRPr="00DA20AC">
            <w:rPr>
              <w:rStyle w:val="Besedilooznabemesta"/>
            </w:rPr>
            <w:t>Kliknite ali tapnite tukaj, če želite vnesti datum.</w:t>
          </w:r>
        </w:p>
      </w:docPartBody>
    </w:docPart>
    <w:docPart>
      <w:docPartPr>
        <w:name w:val="D673A4D8A0C748CC954D77B82501D501"/>
        <w:category>
          <w:name w:val="Splošno"/>
          <w:gallery w:val="placeholder"/>
        </w:category>
        <w:types>
          <w:type w:val="bbPlcHdr"/>
        </w:types>
        <w:behaviors>
          <w:behavior w:val="content"/>
        </w:behaviors>
        <w:guid w:val="{E0E3E23B-5165-412A-BE50-ECC0C9B62275}"/>
      </w:docPartPr>
      <w:docPartBody>
        <w:p w:rsidR="00E70945" w:rsidRDefault="00470657" w:rsidP="00470657">
          <w:pPr>
            <w:pStyle w:val="D673A4D8A0C748CC954D77B82501D501"/>
          </w:pPr>
          <w:r w:rsidRPr="00B74193">
            <w:rPr>
              <w:rStyle w:val="Besedilooznabemesta"/>
            </w:rPr>
            <w:t>Kliknite ali tapnite tukaj, če želite vnesti besedilo.</w:t>
          </w:r>
        </w:p>
      </w:docPartBody>
    </w:docPart>
    <w:docPart>
      <w:docPartPr>
        <w:name w:val="37F939333C4C4817BDCD66AE3EFA002D"/>
        <w:category>
          <w:name w:val="Splošno"/>
          <w:gallery w:val="placeholder"/>
        </w:category>
        <w:types>
          <w:type w:val="bbPlcHdr"/>
        </w:types>
        <w:behaviors>
          <w:behavior w:val="content"/>
        </w:behaviors>
        <w:guid w:val="{F109574D-88A8-430A-98C8-AE7E3DD84D66}"/>
      </w:docPartPr>
      <w:docPartBody>
        <w:p w:rsidR="00E70945" w:rsidRDefault="00470657" w:rsidP="00470657">
          <w:pPr>
            <w:pStyle w:val="37F939333C4C4817BDCD66AE3EFA002D"/>
          </w:pPr>
          <w:r w:rsidRPr="00B74193">
            <w:rPr>
              <w:rStyle w:val="Besedilooznabemesta"/>
            </w:rPr>
            <w:t>Kliknite ali tapnite tukaj, če želite vnesti besedilo.</w:t>
          </w:r>
        </w:p>
      </w:docPartBody>
    </w:docPart>
    <w:docPart>
      <w:docPartPr>
        <w:name w:val="DDB14DA21881484287B89FC8484751BE"/>
        <w:category>
          <w:name w:val="Splošno"/>
          <w:gallery w:val="placeholder"/>
        </w:category>
        <w:types>
          <w:type w:val="bbPlcHdr"/>
        </w:types>
        <w:behaviors>
          <w:behavior w:val="content"/>
        </w:behaviors>
        <w:guid w:val="{7DE77DCF-4552-45CD-AE1F-5BD0581302D6}"/>
      </w:docPartPr>
      <w:docPartBody>
        <w:p w:rsidR="00E70945" w:rsidRDefault="00470657" w:rsidP="00470657">
          <w:pPr>
            <w:pStyle w:val="DDB14DA21881484287B89FC8484751BE"/>
          </w:pPr>
          <w:r w:rsidRPr="00A54785">
            <w:rPr>
              <w:rStyle w:val="Besedilooznabemesta"/>
            </w:rPr>
            <w:t>Kliknite ali tapnite tukaj, če želite vnesti besedilo.</w:t>
          </w:r>
        </w:p>
      </w:docPartBody>
    </w:docPart>
    <w:docPart>
      <w:docPartPr>
        <w:name w:val="BFAF16A368AD4D5B9768AA23B47B1F96"/>
        <w:category>
          <w:name w:val="Splošno"/>
          <w:gallery w:val="placeholder"/>
        </w:category>
        <w:types>
          <w:type w:val="bbPlcHdr"/>
        </w:types>
        <w:behaviors>
          <w:behavior w:val="content"/>
        </w:behaviors>
        <w:guid w:val="{6C194FBC-2D1F-44EB-897D-7902B275B8EF}"/>
      </w:docPartPr>
      <w:docPartBody>
        <w:p w:rsidR="00E70945" w:rsidRDefault="00470657" w:rsidP="00470657">
          <w:pPr>
            <w:pStyle w:val="BFAF16A368AD4D5B9768AA23B47B1F96"/>
          </w:pPr>
          <w:r w:rsidRPr="000B31E1">
            <w:rPr>
              <w:rStyle w:val="Besedilooznabemesta"/>
            </w:rPr>
            <w:t>Kliknite ali tapnite tukaj, če želite vnesti besedilo.</w:t>
          </w:r>
        </w:p>
      </w:docPartBody>
    </w:docPart>
    <w:docPart>
      <w:docPartPr>
        <w:name w:val="49277C7E615A451A9AF99057B6CD28BA"/>
        <w:category>
          <w:name w:val="Splošno"/>
          <w:gallery w:val="placeholder"/>
        </w:category>
        <w:types>
          <w:type w:val="bbPlcHdr"/>
        </w:types>
        <w:behaviors>
          <w:behavior w:val="content"/>
        </w:behaviors>
        <w:guid w:val="{AFBEF9B2-5BAB-46A5-90E8-6A5D5A41095D}"/>
      </w:docPartPr>
      <w:docPartBody>
        <w:p w:rsidR="00E70945" w:rsidRDefault="00470657" w:rsidP="00470657">
          <w:pPr>
            <w:pStyle w:val="49277C7E615A451A9AF99057B6CD28BA"/>
          </w:pPr>
          <w:r w:rsidRPr="0069785B">
            <w:rPr>
              <w:rStyle w:val="Besedilooznabemesta"/>
            </w:rPr>
            <w:t>Kliknite ali tapnite tukaj, če želite vnesti datum.</w:t>
          </w:r>
        </w:p>
      </w:docPartBody>
    </w:docPart>
    <w:docPart>
      <w:docPartPr>
        <w:name w:val="F9189CF97C5E4631AA46880071AAF57C"/>
        <w:category>
          <w:name w:val="Splošno"/>
          <w:gallery w:val="placeholder"/>
        </w:category>
        <w:types>
          <w:type w:val="bbPlcHdr"/>
        </w:types>
        <w:behaviors>
          <w:behavior w:val="content"/>
        </w:behaviors>
        <w:guid w:val="{45A3DDEB-3C5A-425E-8AA6-FA9540BD269D}"/>
      </w:docPartPr>
      <w:docPartBody>
        <w:p w:rsidR="00E70945" w:rsidRDefault="00470657" w:rsidP="00470657">
          <w:pPr>
            <w:pStyle w:val="F9189CF97C5E4631AA46880071AAF57C"/>
          </w:pPr>
          <w:r w:rsidRPr="007C6ECC">
            <w:rPr>
              <w:rStyle w:val="Besedilooznabemesta"/>
            </w:rPr>
            <w:t>Kliknite ali tapnite tukaj, če želite vnesti besedilo.</w:t>
          </w:r>
        </w:p>
      </w:docPartBody>
    </w:docPart>
    <w:docPart>
      <w:docPartPr>
        <w:name w:val="2572A4EE0B2A4455956487CF6AFD074C"/>
        <w:category>
          <w:name w:val="Splošno"/>
          <w:gallery w:val="placeholder"/>
        </w:category>
        <w:types>
          <w:type w:val="bbPlcHdr"/>
        </w:types>
        <w:behaviors>
          <w:behavior w:val="content"/>
        </w:behaviors>
        <w:guid w:val="{292DC506-5D87-488F-BA96-C42DAE63BEBA}"/>
      </w:docPartPr>
      <w:docPartBody>
        <w:p w:rsidR="00E70945" w:rsidRDefault="00470657" w:rsidP="00470657">
          <w:pPr>
            <w:pStyle w:val="2572A4EE0B2A4455956487CF6AFD074C"/>
          </w:pPr>
          <w:r w:rsidRPr="007C6ECC">
            <w:rPr>
              <w:rStyle w:val="Besedilooznabemesta"/>
            </w:rPr>
            <w:t>Kliknite ali tapnite tukaj, če želite vnesti besedilo.</w:t>
          </w:r>
        </w:p>
      </w:docPartBody>
    </w:docPart>
    <w:docPart>
      <w:docPartPr>
        <w:name w:val="B45BD9826D064E719206C09F8FD65E11"/>
        <w:category>
          <w:name w:val="Splošno"/>
          <w:gallery w:val="placeholder"/>
        </w:category>
        <w:types>
          <w:type w:val="bbPlcHdr"/>
        </w:types>
        <w:behaviors>
          <w:behavior w:val="content"/>
        </w:behaviors>
        <w:guid w:val="{E9DC97AD-7749-416F-975A-3EB3CA96DB53}"/>
      </w:docPartPr>
      <w:docPartBody>
        <w:p w:rsidR="00E70945" w:rsidRDefault="00470657" w:rsidP="00470657">
          <w:pPr>
            <w:pStyle w:val="B45BD9826D064E719206C09F8FD65E11"/>
          </w:pPr>
          <w:r w:rsidRPr="008C3571">
            <w:rPr>
              <w:rStyle w:val="Besedilooznabemesta"/>
            </w:rPr>
            <w:t>Kliknite ali tapnite tukaj, če želite vnesti datum.</w:t>
          </w:r>
        </w:p>
      </w:docPartBody>
    </w:docPart>
    <w:docPart>
      <w:docPartPr>
        <w:name w:val="7E555F311C2E4142A33DF94869AA59AA"/>
        <w:category>
          <w:name w:val="Splošno"/>
          <w:gallery w:val="placeholder"/>
        </w:category>
        <w:types>
          <w:type w:val="bbPlcHdr"/>
        </w:types>
        <w:behaviors>
          <w:behavior w:val="content"/>
        </w:behaviors>
        <w:guid w:val="{0813210B-F430-4231-8A68-D9489A710D64}"/>
      </w:docPartPr>
      <w:docPartBody>
        <w:p w:rsidR="00E70945" w:rsidRDefault="00470657" w:rsidP="00470657">
          <w:pPr>
            <w:pStyle w:val="7E555F311C2E4142A33DF94869AA59AA"/>
          </w:pPr>
          <w:r w:rsidRPr="005B4E30">
            <w:rPr>
              <w:rStyle w:val="Besedilooznabemesta"/>
            </w:rPr>
            <w:t>Kliknite ali tapnite tukaj, če želite vnesti besedilo.</w:t>
          </w:r>
        </w:p>
      </w:docPartBody>
    </w:docPart>
    <w:docPart>
      <w:docPartPr>
        <w:name w:val="0CCCFEB3C305462C80B03C218452D7BD"/>
        <w:category>
          <w:name w:val="Splošno"/>
          <w:gallery w:val="placeholder"/>
        </w:category>
        <w:types>
          <w:type w:val="bbPlcHdr"/>
        </w:types>
        <w:behaviors>
          <w:behavior w:val="content"/>
        </w:behaviors>
        <w:guid w:val="{7B417F48-5E9F-4FE2-B57D-2EA90ADF7172}"/>
      </w:docPartPr>
      <w:docPartBody>
        <w:p w:rsidR="00E70945" w:rsidRDefault="00470657" w:rsidP="00470657">
          <w:pPr>
            <w:pStyle w:val="0CCCFEB3C305462C80B03C218452D7BD"/>
          </w:pPr>
          <w:r w:rsidRPr="005B4E30">
            <w:rPr>
              <w:rStyle w:val="Besedilooznabemesta"/>
            </w:rPr>
            <w:t>Kliknite ali tapnite tukaj, če želite vnesti besedilo.</w:t>
          </w:r>
        </w:p>
      </w:docPartBody>
    </w:docPart>
    <w:docPart>
      <w:docPartPr>
        <w:name w:val="B48E6C87AB9D4E30AAAE0194C0AA55B6"/>
        <w:category>
          <w:name w:val="Splošno"/>
          <w:gallery w:val="placeholder"/>
        </w:category>
        <w:types>
          <w:type w:val="bbPlcHdr"/>
        </w:types>
        <w:behaviors>
          <w:behavior w:val="content"/>
        </w:behaviors>
        <w:guid w:val="{F8EF0A33-6DAC-4B11-8497-30E23A030D23}"/>
      </w:docPartPr>
      <w:docPartBody>
        <w:p w:rsidR="00E70945" w:rsidRDefault="00470657" w:rsidP="00470657">
          <w:pPr>
            <w:pStyle w:val="B48E6C87AB9D4E30AAAE0194C0AA55B6"/>
          </w:pPr>
          <w:r w:rsidRPr="00B74193">
            <w:rPr>
              <w:rStyle w:val="Besedilooznabemesta"/>
            </w:rPr>
            <w:t>Kliknite ali tapnite tukaj, če želite vnesti besedilo.</w:t>
          </w:r>
        </w:p>
      </w:docPartBody>
    </w:docPart>
    <w:docPart>
      <w:docPartPr>
        <w:name w:val="0E92E8F45F764D9DBEB7E933415CE946"/>
        <w:category>
          <w:name w:val="Splošno"/>
          <w:gallery w:val="placeholder"/>
        </w:category>
        <w:types>
          <w:type w:val="bbPlcHdr"/>
        </w:types>
        <w:behaviors>
          <w:behavior w:val="content"/>
        </w:behaviors>
        <w:guid w:val="{74253469-3A93-454B-87FF-CC938DB27E82}"/>
      </w:docPartPr>
      <w:docPartBody>
        <w:p w:rsidR="00E70945" w:rsidRDefault="00470657" w:rsidP="00470657">
          <w:pPr>
            <w:pStyle w:val="0E92E8F45F764D9DBEB7E933415CE946"/>
          </w:pPr>
          <w:r w:rsidRPr="00904DF0">
            <w:rPr>
              <w:rStyle w:val="Besedilooznabemesta"/>
            </w:rPr>
            <w:t>Kliknite ali tapnite tukaj, če želite vnesti besedilo.</w:t>
          </w:r>
        </w:p>
      </w:docPartBody>
    </w:docPart>
    <w:docPart>
      <w:docPartPr>
        <w:name w:val="E8008F2D1F7042AF89BDD1131C246DC0"/>
        <w:category>
          <w:name w:val="Splošno"/>
          <w:gallery w:val="placeholder"/>
        </w:category>
        <w:types>
          <w:type w:val="bbPlcHdr"/>
        </w:types>
        <w:behaviors>
          <w:behavior w:val="content"/>
        </w:behaviors>
        <w:guid w:val="{F397E811-DFF1-43E6-B264-920AC64D9F38}"/>
      </w:docPartPr>
      <w:docPartBody>
        <w:p w:rsidR="00E70945" w:rsidRDefault="00470657" w:rsidP="00470657">
          <w:pPr>
            <w:pStyle w:val="E8008F2D1F7042AF89BDD1131C246DC0"/>
          </w:pPr>
          <w:r w:rsidRPr="008E4AA5">
            <w:rPr>
              <w:rStyle w:val="Besedilooznabemesta"/>
            </w:rPr>
            <w:t>Kliknite ali tapnite tukaj, če želite vnesti besedilo.</w:t>
          </w:r>
        </w:p>
      </w:docPartBody>
    </w:docPart>
    <w:docPart>
      <w:docPartPr>
        <w:name w:val="F7DB5DA5B9374570896BE6B151066DA4"/>
        <w:category>
          <w:name w:val="Splošno"/>
          <w:gallery w:val="placeholder"/>
        </w:category>
        <w:types>
          <w:type w:val="bbPlcHdr"/>
        </w:types>
        <w:behaviors>
          <w:behavior w:val="content"/>
        </w:behaviors>
        <w:guid w:val="{79A588BB-038D-486E-BC86-FC8DE053F38D}"/>
      </w:docPartPr>
      <w:docPartBody>
        <w:p w:rsidR="00E70945" w:rsidRDefault="00470657" w:rsidP="00470657">
          <w:pPr>
            <w:pStyle w:val="F7DB5DA5B9374570896BE6B151066DA4"/>
          </w:pPr>
          <w:r w:rsidRPr="007C6ECC">
            <w:rPr>
              <w:rStyle w:val="Besedilooznabemesta"/>
            </w:rPr>
            <w:t>Kliknite ali tapnite tukaj, če želite vnesti besedilo.</w:t>
          </w:r>
        </w:p>
      </w:docPartBody>
    </w:docPart>
    <w:docPart>
      <w:docPartPr>
        <w:name w:val="28DDE14256844C7E87F14F24328E7314"/>
        <w:category>
          <w:name w:val="Splošno"/>
          <w:gallery w:val="placeholder"/>
        </w:category>
        <w:types>
          <w:type w:val="bbPlcHdr"/>
        </w:types>
        <w:behaviors>
          <w:behavior w:val="content"/>
        </w:behaviors>
        <w:guid w:val="{D5289650-46FD-4B40-819E-FA6A0A9448FE}"/>
      </w:docPartPr>
      <w:docPartBody>
        <w:p w:rsidR="00E70945" w:rsidRDefault="00470657" w:rsidP="00470657">
          <w:pPr>
            <w:pStyle w:val="28DDE14256844C7E87F14F24328E7314"/>
          </w:pPr>
          <w:r w:rsidRPr="008E4AA5">
            <w:rPr>
              <w:rStyle w:val="Besedilooznabemesta"/>
            </w:rPr>
            <w:t>Kliknite ali tapnite tukaj, če želite vnesti besedilo.</w:t>
          </w:r>
        </w:p>
      </w:docPartBody>
    </w:docPart>
    <w:docPart>
      <w:docPartPr>
        <w:name w:val="8F4BCD8672C648809C7D3515E38E79CE"/>
        <w:category>
          <w:name w:val="Splošno"/>
          <w:gallery w:val="placeholder"/>
        </w:category>
        <w:types>
          <w:type w:val="bbPlcHdr"/>
        </w:types>
        <w:behaviors>
          <w:behavior w:val="content"/>
        </w:behaviors>
        <w:guid w:val="{9E09DCF4-8F66-48E0-A1F7-C247FEDBBB56}"/>
      </w:docPartPr>
      <w:docPartBody>
        <w:p w:rsidR="00E70945" w:rsidRDefault="00470657" w:rsidP="00470657">
          <w:pPr>
            <w:pStyle w:val="8F4BCD8672C648809C7D3515E38E79CE"/>
          </w:pPr>
          <w:r w:rsidRPr="007C6ECC">
            <w:rPr>
              <w:rStyle w:val="Besedilooznabemesta"/>
            </w:rPr>
            <w:t>Kliknite ali tapnite tukaj, če želite vnesti besedilo.</w:t>
          </w:r>
        </w:p>
      </w:docPartBody>
    </w:docPart>
    <w:docPart>
      <w:docPartPr>
        <w:name w:val="15B635A36C4E4A389CEDBCFDE4A17CC4"/>
        <w:category>
          <w:name w:val="Splošno"/>
          <w:gallery w:val="placeholder"/>
        </w:category>
        <w:types>
          <w:type w:val="bbPlcHdr"/>
        </w:types>
        <w:behaviors>
          <w:behavior w:val="content"/>
        </w:behaviors>
        <w:guid w:val="{3F40CA41-3DE1-4293-ADF9-31559D1D44C8}"/>
      </w:docPartPr>
      <w:docPartBody>
        <w:p w:rsidR="00E70945" w:rsidRDefault="00470657" w:rsidP="00470657">
          <w:pPr>
            <w:pStyle w:val="15B635A36C4E4A389CEDBCFDE4A17CC4"/>
          </w:pPr>
          <w:r w:rsidRPr="008E4AA5">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82C543E0-9E85-4BC2-9D06-182362962E7F}"/>
      </w:docPartPr>
      <w:docPartBody>
        <w:p w:rsidR="00BA079C" w:rsidRDefault="00164D4E">
          <w:r w:rsidRPr="00DB62EF">
            <w:rPr>
              <w:rStyle w:val="Besedilooznabemesta"/>
            </w:rPr>
            <w:t>Kliknite ali tapnite tukaj, če želite vnesti besedilo.</w:t>
          </w:r>
        </w:p>
      </w:docPartBody>
    </w:docPart>
    <w:docPart>
      <w:docPartPr>
        <w:name w:val="76C5253C0E574DC88E222172668E2E95"/>
        <w:category>
          <w:name w:val="Splošno"/>
          <w:gallery w:val="placeholder"/>
        </w:category>
        <w:types>
          <w:type w:val="bbPlcHdr"/>
        </w:types>
        <w:behaviors>
          <w:behavior w:val="content"/>
        </w:behaviors>
        <w:guid w:val="{64EB85B5-BC72-4095-B820-4DA07CE893EF}"/>
      </w:docPartPr>
      <w:docPartBody>
        <w:p w:rsidR="00BA079C" w:rsidRDefault="00164D4E" w:rsidP="00164D4E">
          <w:pPr>
            <w:pStyle w:val="76C5253C0E574DC88E222172668E2E95"/>
          </w:pPr>
          <w:r w:rsidRPr="00DB62EF">
            <w:rPr>
              <w:rStyle w:val="Besedilooznabemesta"/>
            </w:rPr>
            <w:t>Kliknite ali tapnite tukaj, če želite vnesti besedilo.</w:t>
          </w:r>
        </w:p>
      </w:docPartBody>
    </w:docPart>
    <w:docPart>
      <w:docPartPr>
        <w:name w:val="955BE3FF81BB46198994E7B0C6359F83"/>
        <w:category>
          <w:name w:val="Splošno"/>
          <w:gallery w:val="placeholder"/>
        </w:category>
        <w:types>
          <w:type w:val="bbPlcHdr"/>
        </w:types>
        <w:behaviors>
          <w:behavior w:val="content"/>
        </w:behaviors>
        <w:guid w:val="{B3210F4F-A528-47D6-835B-D9F4953E0D11}"/>
      </w:docPartPr>
      <w:docPartBody>
        <w:p w:rsidR="00BA079C" w:rsidRDefault="00164D4E" w:rsidP="00164D4E">
          <w:pPr>
            <w:pStyle w:val="955BE3FF81BB46198994E7B0C6359F83"/>
          </w:pPr>
          <w:r w:rsidRPr="00DB62EF">
            <w:rPr>
              <w:rStyle w:val="Besedilooznabemesta"/>
            </w:rPr>
            <w:t>Kliknite ali tapnite tukaj, če želite vnesti besedilo.</w:t>
          </w:r>
        </w:p>
      </w:docPartBody>
    </w:docPart>
    <w:docPart>
      <w:docPartPr>
        <w:name w:val="179A6FAD83CC44EBA086E94788B1C255"/>
        <w:category>
          <w:name w:val="Splošno"/>
          <w:gallery w:val="placeholder"/>
        </w:category>
        <w:types>
          <w:type w:val="bbPlcHdr"/>
        </w:types>
        <w:behaviors>
          <w:behavior w:val="content"/>
        </w:behaviors>
        <w:guid w:val="{CE2068E6-143E-4ED9-A778-C3F96AA659D2}"/>
      </w:docPartPr>
      <w:docPartBody>
        <w:p w:rsidR="00BA079C" w:rsidRDefault="00164D4E" w:rsidP="00164D4E">
          <w:pPr>
            <w:pStyle w:val="179A6FAD83CC44EBA086E94788B1C255"/>
          </w:pPr>
          <w:r w:rsidRPr="00DB62EF">
            <w:rPr>
              <w:rStyle w:val="Besedilooznabemesta"/>
            </w:rPr>
            <w:t>Kliknite ali tapnite tukaj, če želite vnesti besedilo.</w:t>
          </w:r>
        </w:p>
      </w:docPartBody>
    </w:docPart>
    <w:docPart>
      <w:docPartPr>
        <w:name w:val="ED3D71C0C18B41EBB18AA60337C12AFE"/>
        <w:category>
          <w:name w:val="Splošno"/>
          <w:gallery w:val="placeholder"/>
        </w:category>
        <w:types>
          <w:type w:val="bbPlcHdr"/>
        </w:types>
        <w:behaviors>
          <w:behavior w:val="content"/>
        </w:behaviors>
        <w:guid w:val="{25F9613C-3751-49E4-BD46-E198736B2F89}"/>
      </w:docPartPr>
      <w:docPartBody>
        <w:p w:rsidR="00BA079C" w:rsidRDefault="00164D4E" w:rsidP="00164D4E">
          <w:pPr>
            <w:pStyle w:val="ED3D71C0C18B41EBB18AA60337C12AFE"/>
          </w:pPr>
          <w:r w:rsidRPr="00DB62EF">
            <w:rPr>
              <w:rStyle w:val="Besedilooznabemesta"/>
            </w:rPr>
            <w:t>Kliknite ali tapnite tukaj, če želite vnesti besedilo.</w:t>
          </w:r>
        </w:p>
      </w:docPartBody>
    </w:docPart>
    <w:docPart>
      <w:docPartPr>
        <w:name w:val="CF747758D80B4F8DA83CE8D7FE70B9FE"/>
        <w:category>
          <w:name w:val="Splošno"/>
          <w:gallery w:val="placeholder"/>
        </w:category>
        <w:types>
          <w:type w:val="bbPlcHdr"/>
        </w:types>
        <w:behaviors>
          <w:behavior w:val="content"/>
        </w:behaviors>
        <w:guid w:val="{202E561E-7F70-45BB-A995-D8D4C7387547}"/>
      </w:docPartPr>
      <w:docPartBody>
        <w:p w:rsidR="00BA079C" w:rsidRDefault="00164D4E" w:rsidP="00164D4E">
          <w:pPr>
            <w:pStyle w:val="CF747758D80B4F8DA83CE8D7FE70B9FE"/>
          </w:pPr>
          <w:r w:rsidRPr="00DB62EF">
            <w:rPr>
              <w:rStyle w:val="Besedilooznabemesta"/>
            </w:rPr>
            <w:t>Kliknite ali tapnite tukaj, če želite vnesti besedilo.</w:t>
          </w:r>
        </w:p>
      </w:docPartBody>
    </w:docPart>
    <w:docPart>
      <w:docPartPr>
        <w:name w:val="188A730F07674089A7D6786DC4C433FD"/>
        <w:category>
          <w:name w:val="Splošno"/>
          <w:gallery w:val="placeholder"/>
        </w:category>
        <w:types>
          <w:type w:val="bbPlcHdr"/>
        </w:types>
        <w:behaviors>
          <w:behavior w:val="content"/>
        </w:behaviors>
        <w:guid w:val="{21882ABC-F35C-4179-8D94-325C23DABF12}"/>
      </w:docPartPr>
      <w:docPartBody>
        <w:p w:rsidR="00BA079C" w:rsidRDefault="00164D4E" w:rsidP="00164D4E">
          <w:pPr>
            <w:pStyle w:val="188A730F07674089A7D6786DC4C433FD"/>
          </w:pPr>
          <w:r w:rsidRPr="00DB62EF">
            <w:rPr>
              <w:rStyle w:val="Besedilooznabemesta"/>
            </w:rPr>
            <w:t>Kliknite ali tapnite tukaj, če želite vnesti besedilo.</w:t>
          </w:r>
        </w:p>
      </w:docPartBody>
    </w:docPart>
    <w:docPart>
      <w:docPartPr>
        <w:name w:val="80156E68E7DF46829FD32AE8E0048337"/>
        <w:category>
          <w:name w:val="Splošno"/>
          <w:gallery w:val="placeholder"/>
        </w:category>
        <w:types>
          <w:type w:val="bbPlcHdr"/>
        </w:types>
        <w:behaviors>
          <w:behavior w:val="content"/>
        </w:behaviors>
        <w:guid w:val="{BFCC4E7B-2B0E-4DCB-9317-D4D5AAE204EC}"/>
      </w:docPartPr>
      <w:docPartBody>
        <w:p w:rsidR="00BA079C" w:rsidRDefault="00164D4E" w:rsidP="00164D4E">
          <w:pPr>
            <w:pStyle w:val="80156E68E7DF46829FD32AE8E0048337"/>
          </w:pPr>
          <w:r w:rsidRPr="00DB62EF">
            <w:rPr>
              <w:rStyle w:val="Besedilooznabemesta"/>
            </w:rPr>
            <w:t>Kliknite ali tapnite tukaj, če želite vnesti besedilo.</w:t>
          </w:r>
        </w:p>
      </w:docPartBody>
    </w:docPart>
    <w:docPart>
      <w:docPartPr>
        <w:name w:val="F35F5C72E6B14BEC96E678CD63D13E9D"/>
        <w:category>
          <w:name w:val="Splošno"/>
          <w:gallery w:val="placeholder"/>
        </w:category>
        <w:types>
          <w:type w:val="bbPlcHdr"/>
        </w:types>
        <w:behaviors>
          <w:behavior w:val="content"/>
        </w:behaviors>
        <w:guid w:val="{B75F8020-C1E0-4586-A24A-4A0B2F2DB349}"/>
      </w:docPartPr>
      <w:docPartBody>
        <w:p w:rsidR="00BA079C" w:rsidRDefault="00164D4E" w:rsidP="00164D4E">
          <w:pPr>
            <w:pStyle w:val="F35F5C72E6B14BEC96E678CD63D13E9D"/>
          </w:pPr>
          <w:r w:rsidRPr="00DB62EF">
            <w:rPr>
              <w:rStyle w:val="Besedilooznabemesta"/>
            </w:rPr>
            <w:t>Kliknite ali tapnite tukaj, če želite vnesti besedilo.</w:t>
          </w:r>
        </w:p>
      </w:docPartBody>
    </w:docPart>
    <w:docPart>
      <w:docPartPr>
        <w:name w:val="6A8165A3EA1E43EC8E573C20BE04AE24"/>
        <w:category>
          <w:name w:val="Splošno"/>
          <w:gallery w:val="placeholder"/>
        </w:category>
        <w:types>
          <w:type w:val="bbPlcHdr"/>
        </w:types>
        <w:behaviors>
          <w:behavior w:val="content"/>
        </w:behaviors>
        <w:guid w:val="{BC1A51DC-7FF4-4A66-80D0-0925ED3F915C}"/>
      </w:docPartPr>
      <w:docPartBody>
        <w:p w:rsidR="00BA079C" w:rsidRDefault="00164D4E" w:rsidP="00164D4E">
          <w:pPr>
            <w:pStyle w:val="6A8165A3EA1E43EC8E573C20BE04AE24"/>
          </w:pPr>
          <w:r w:rsidRPr="00DB62EF">
            <w:rPr>
              <w:rStyle w:val="Besedilooznabemesta"/>
            </w:rPr>
            <w:t>Kliknite ali tapnite tukaj, če želite vnesti besedilo.</w:t>
          </w:r>
        </w:p>
      </w:docPartBody>
    </w:docPart>
    <w:docPart>
      <w:docPartPr>
        <w:name w:val="F2A2E2CE61C7411A9D339086AAA41831"/>
        <w:category>
          <w:name w:val="Splošno"/>
          <w:gallery w:val="placeholder"/>
        </w:category>
        <w:types>
          <w:type w:val="bbPlcHdr"/>
        </w:types>
        <w:behaviors>
          <w:behavior w:val="content"/>
        </w:behaviors>
        <w:guid w:val="{6BE13395-3BC6-4D4F-9B05-8488BFC3263B}"/>
      </w:docPartPr>
      <w:docPartBody>
        <w:p w:rsidR="00BA079C" w:rsidRDefault="00164D4E" w:rsidP="00164D4E">
          <w:pPr>
            <w:pStyle w:val="F2A2E2CE61C7411A9D339086AAA41831"/>
          </w:pPr>
          <w:r w:rsidRPr="00DB62EF">
            <w:rPr>
              <w:rStyle w:val="Besedilooznabemesta"/>
            </w:rPr>
            <w:t>Kliknite ali tapnite tukaj, če želite vnesti besedilo.</w:t>
          </w:r>
        </w:p>
      </w:docPartBody>
    </w:docPart>
    <w:docPart>
      <w:docPartPr>
        <w:name w:val="85CC7B7325A94C1CA1A4CFA2A5DA187D"/>
        <w:category>
          <w:name w:val="Splošno"/>
          <w:gallery w:val="placeholder"/>
        </w:category>
        <w:types>
          <w:type w:val="bbPlcHdr"/>
        </w:types>
        <w:behaviors>
          <w:behavior w:val="content"/>
        </w:behaviors>
        <w:guid w:val="{36536441-5402-4D81-BCBB-39D64C2DF53D}"/>
      </w:docPartPr>
      <w:docPartBody>
        <w:p w:rsidR="00BA079C" w:rsidRDefault="00164D4E" w:rsidP="00164D4E">
          <w:pPr>
            <w:pStyle w:val="85CC7B7325A94C1CA1A4CFA2A5DA187D"/>
          </w:pPr>
          <w:r w:rsidRPr="00DB62EF">
            <w:rPr>
              <w:rStyle w:val="Besedilooznabemesta"/>
            </w:rPr>
            <w:t>Kliknite ali tapnite tukaj, če želite vnesti besedilo.</w:t>
          </w:r>
        </w:p>
      </w:docPartBody>
    </w:docPart>
    <w:docPart>
      <w:docPartPr>
        <w:name w:val="ABDE2FD526FB4C96B5C88CC48EA2C637"/>
        <w:category>
          <w:name w:val="Splošno"/>
          <w:gallery w:val="placeholder"/>
        </w:category>
        <w:types>
          <w:type w:val="bbPlcHdr"/>
        </w:types>
        <w:behaviors>
          <w:behavior w:val="content"/>
        </w:behaviors>
        <w:guid w:val="{DFD0B45D-6883-4C24-9445-63B369225692}"/>
      </w:docPartPr>
      <w:docPartBody>
        <w:p w:rsidR="00BA079C" w:rsidRDefault="00164D4E" w:rsidP="00164D4E">
          <w:pPr>
            <w:pStyle w:val="ABDE2FD526FB4C96B5C88CC48EA2C637"/>
          </w:pPr>
          <w:r w:rsidRPr="00DB62EF">
            <w:rPr>
              <w:rStyle w:val="Besedilooznabemesta"/>
            </w:rPr>
            <w:t>Kliknite ali tapnite tukaj, če želite vnesti besedilo.</w:t>
          </w:r>
        </w:p>
      </w:docPartBody>
    </w:docPart>
    <w:docPart>
      <w:docPartPr>
        <w:name w:val="D89E525027C54A46AFEDC57D42D4D5E1"/>
        <w:category>
          <w:name w:val="Splošno"/>
          <w:gallery w:val="placeholder"/>
        </w:category>
        <w:types>
          <w:type w:val="bbPlcHdr"/>
        </w:types>
        <w:behaviors>
          <w:behavior w:val="content"/>
        </w:behaviors>
        <w:guid w:val="{778BC0AB-FE6F-475E-A30A-1D0D9DCDDED4}"/>
      </w:docPartPr>
      <w:docPartBody>
        <w:p w:rsidR="00BA079C" w:rsidRDefault="00164D4E" w:rsidP="00164D4E">
          <w:pPr>
            <w:pStyle w:val="D89E525027C54A46AFEDC57D42D4D5E1"/>
          </w:pPr>
          <w:r w:rsidRPr="00DB62EF">
            <w:rPr>
              <w:rStyle w:val="Besedilooznabemesta"/>
            </w:rPr>
            <w:t>Kliknite ali tapnite tukaj, če želite vnesti besedilo.</w:t>
          </w:r>
        </w:p>
      </w:docPartBody>
    </w:docPart>
    <w:docPart>
      <w:docPartPr>
        <w:name w:val="A8484AAA79CF43A9A6C078AA764373C3"/>
        <w:category>
          <w:name w:val="Splošno"/>
          <w:gallery w:val="placeholder"/>
        </w:category>
        <w:types>
          <w:type w:val="bbPlcHdr"/>
        </w:types>
        <w:behaviors>
          <w:behavior w:val="content"/>
        </w:behaviors>
        <w:guid w:val="{7EC9A695-1920-44CD-8D30-1601BF5D3248}"/>
      </w:docPartPr>
      <w:docPartBody>
        <w:p w:rsidR="00BA079C" w:rsidRDefault="00164D4E" w:rsidP="00164D4E">
          <w:pPr>
            <w:pStyle w:val="A8484AAA79CF43A9A6C078AA764373C3"/>
          </w:pPr>
          <w:r w:rsidRPr="00DB62EF">
            <w:rPr>
              <w:rStyle w:val="Besedilooznabemesta"/>
            </w:rPr>
            <w:t>Kliknite ali tapnite tukaj, če želite vnesti besedilo.</w:t>
          </w:r>
        </w:p>
      </w:docPartBody>
    </w:docPart>
    <w:docPart>
      <w:docPartPr>
        <w:name w:val="507DA3CA833D4B6FB5B7428CFEE0D7CC"/>
        <w:category>
          <w:name w:val="Splošno"/>
          <w:gallery w:val="placeholder"/>
        </w:category>
        <w:types>
          <w:type w:val="bbPlcHdr"/>
        </w:types>
        <w:behaviors>
          <w:behavior w:val="content"/>
        </w:behaviors>
        <w:guid w:val="{6DF633C4-A6B7-46CD-BF8D-93DEC45EF3D3}"/>
      </w:docPartPr>
      <w:docPartBody>
        <w:p w:rsidR="00BA079C" w:rsidRDefault="00164D4E" w:rsidP="00164D4E">
          <w:pPr>
            <w:pStyle w:val="507DA3CA833D4B6FB5B7428CFEE0D7CC"/>
          </w:pPr>
          <w:r w:rsidRPr="00DB62EF">
            <w:rPr>
              <w:rStyle w:val="Besedilooznabemesta"/>
            </w:rPr>
            <w:t>Kliknite ali tapnite tukaj, če želite vnesti besedilo.</w:t>
          </w:r>
        </w:p>
      </w:docPartBody>
    </w:docPart>
    <w:docPart>
      <w:docPartPr>
        <w:name w:val="DD8C174FDE984F87942F6322F84DB83B"/>
        <w:category>
          <w:name w:val="Splošno"/>
          <w:gallery w:val="placeholder"/>
        </w:category>
        <w:types>
          <w:type w:val="bbPlcHdr"/>
        </w:types>
        <w:behaviors>
          <w:behavior w:val="content"/>
        </w:behaviors>
        <w:guid w:val="{E9804E41-AFBB-4402-9713-4766B88448AD}"/>
      </w:docPartPr>
      <w:docPartBody>
        <w:p w:rsidR="00BA079C" w:rsidRDefault="00164D4E" w:rsidP="00164D4E">
          <w:pPr>
            <w:pStyle w:val="DD8C174FDE984F87942F6322F84DB83B"/>
          </w:pPr>
          <w:r w:rsidRPr="00DB62EF">
            <w:rPr>
              <w:rStyle w:val="Besedilooznabemesta"/>
            </w:rPr>
            <w:t>Kliknite ali tapnite tukaj, če želite vnesti besedilo.</w:t>
          </w:r>
        </w:p>
      </w:docPartBody>
    </w:docPart>
    <w:docPart>
      <w:docPartPr>
        <w:name w:val="3B50F51FF6884CB0ADB00A26EA350CBE"/>
        <w:category>
          <w:name w:val="Splošno"/>
          <w:gallery w:val="placeholder"/>
        </w:category>
        <w:types>
          <w:type w:val="bbPlcHdr"/>
        </w:types>
        <w:behaviors>
          <w:behavior w:val="content"/>
        </w:behaviors>
        <w:guid w:val="{9A4B1DC4-B03B-4D5A-A9AC-D776A4456D23}"/>
      </w:docPartPr>
      <w:docPartBody>
        <w:p w:rsidR="00BA079C" w:rsidRDefault="00164D4E" w:rsidP="00164D4E">
          <w:pPr>
            <w:pStyle w:val="3B50F51FF6884CB0ADB00A26EA350CBE"/>
          </w:pPr>
          <w:r w:rsidRPr="00DB62EF">
            <w:rPr>
              <w:rStyle w:val="Besedilooznabemesta"/>
            </w:rPr>
            <w:t>Kliknite ali tapnite tukaj, če želite vnesti besedilo.</w:t>
          </w:r>
        </w:p>
      </w:docPartBody>
    </w:docPart>
    <w:docPart>
      <w:docPartPr>
        <w:name w:val="1EBD3D39E05B4EBCAA2350ECC5F18507"/>
        <w:category>
          <w:name w:val="Splošno"/>
          <w:gallery w:val="placeholder"/>
        </w:category>
        <w:types>
          <w:type w:val="bbPlcHdr"/>
        </w:types>
        <w:behaviors>
          <w:behavior w:val="content"/>
        </w:behaviors>
        <w:guid w:val="{B44E7E76-9C7E-4F83-8C5E-5EE46CCB58E4}"/>
      </w:docPartPr>
      <w:docPartBody>
        <w:p w:rsidR="00BA079C" w:rsidRDefault="00164D4E" w:rsidP="00164D4E">
          <w:pPr>
            <w:pStyle w:val="1EBD3D39E05B4EBCAA2350ECC5F18507"/>
          </w:pPr>
          <w:r w:rsidRPr="00DB62EF">
            <w:rPr>
              <w:rStyle w:val="Besedilooznabemesta"/>
            </w:rPr>
            <w:t>Kliknite ali tapnite tukaj, če želite vnesti besedilo.</w:t>
          </w:r>
        </w:p>
      </w:docPartBody>
    </w:docPart>
    <w:docPart>
      <w:docPartPr>
        <w:name w:val="DF2B6B078A3F4EF5972EB5EF762B1E90"/>
        <w:category>
          <w:name w:val="Splošno"/>
          <w:gallery w:val="placeholder"/>
        </w:category>
        <w:types>
          <w:type w:val="bbPlcHdr"/>
        </w:types>
        <w:behaviors>
          <w:behavior w:val="content"/>
        </w:behaviors>
        <w:guid w:val="{DE2D18BB-C7E1-4D23-95FF-4FEA6B2D7DE1}"/>
      </w:docPartPr>
      <w:docPartBody>
        <w:p w:rsidR="00BA079C" w:rsidRDefault="00164D4E" w:rsidP="00164D4E">
          <w:pPr>
            <w:pStyle w:val="DF2B6B078A3F4EF5972EB5EF762B1E90"/>
          </w:pPr>
          <w:r w:rsidRPr="00DB62EF">
            <w:rPr>
              <w:rStyle w:val="Besedilooznabemesta"/>
            </w:rPr>
            <w:t>Kliknite ali tapnite tukaj, če želite vnesti besedilo.</w:t>
          </w:r>
        </w:p>
      </w:docPartBody>
    </w:docPart>
    <w:docPart>
      <w:docPartPr>
        <w:name w:val="AD5D277BBBBF40249EC9B2884803C87E"/>
        <w:category>
          <w:name w:val="Splošno"/>
          <w:gallery w:val="placeholder"/>
        </w:category>
        <w:types>
          <w:type w:val="bbPlcHdr"/>
        </w:types>
        <w:behaviors>
          <w:behavior w:val="content"/>
        </w:behaviors>
        <w:guid w:val="{F74D80F5-F678-491F-838F-BF4B51A528DD}"/>
      </w:docPartPr>
      <w:docPartBody>
        <w:p w:rsidR="00BA079C" w:rsidRDefault="00164D4E" w:rsidP="00164D4E">
          <w:pPr>
            <w:pStyle w:val="AD5D277BBBBF40249EC9B2884803C87E"/>
          </w:pPr>
          <w:r w:rsidRPr="00DB62EF">
            <w:rPr>
              <w:rStyle w:val="Besedilooznabemesta"/>
            </w:rPr>
            <w:t>Kliknite ali tapnite tukaj, če želite vnesti besedilo.</w:t>
          </w:r>
        </w:p>
      </w:docPartBody>
    </w:docPart>
    <w:docPart>
      <w:docPartPr>
        <w:name w:val="E078FFBAEE8049368B08BAECA453B4DE"/>
        <w:category>
          <w:name w:val="Splošno"/>
          <w:gallery w:val="placeholder"/>
        </w:category>
        <w:types>
          <w:type w:val="bbPlcHdr"/>
        </w:types>
        <w:behaviors>
          <w:behavior w:val="content"/>
        </w:behaviors>
        <w:guid w:val="{DB1FCF7A-2404-4F2E-B630-97DFDD98D628}"/>
      </w:docPartPr>
      <w:docPartBody>
        <w:p w:rsidR="006E19F9" w:rsidRDefault="00BD6AF6" w:rsidP="00BD6AF6">
          <w:pPr>
            <w:pStyle w:val="E078FFBAEE8049368B08BAECA453B4DE"/>
          </w:pPr>
          <w:r w:rsidRPr="00CB54B1">
            <w:rPr>
              <w:rStyle w:val="Besedilooznabemesta"/>
            </w:rPr>
            <w:t>Kliknite ali tapnite tukaj, če želite vnesti besedilo.</w:t>
          </w:r>
        </w:p>
      </w:docPartBody>
    </w:docPart>
    <w:docPart>
      <w:docPartPr>
        <w:name w:val="8D486854A9B140C38D96C26D5E98F0B9"/>
        <w:category>
          <w:name w:val="Splošno"/>
          <w:gallery w:val="placeholder"/>
        </w:category>
        <w:types>
          <w:type w:val="bbPlcHdr"/>
        </w:types>
        <w:behaviors>
          <w:behavior w:val="content"/>
        </w:behaviors>
        <w:guid w:val="{9BB90B7E-59FD-4DE2-A775-DD930B9A3BE5}"/>
      </w:docPartPr>
      <w:docPartBody>
        <w:p w:rsidR="006E19F9" w:rsidRDefault="00BD6AF6" w:rsidP="00BD6AF6">
          <w:pPr>
            <w:pStyle w:val="8D486854A9B140C38D96C26D5E98F0B9"/>
          </w:pPr>
          <w:r w:rsidRPr="008E4AA5">
            <w:rPr>
              <w:rStyle w:val="Besedilooznabemesta"/>
            </w:rPr>
            <w:t>Kliknite ali tapnite tukaj, če želite vnesti besedilo.</w:t>
          </w:r>
        </w:p>
      </w:docPartBody>
    </w:docPart>
    <w:docPart>
      <w:docPartPr>
        <w:name w:val="F71B43E5727141B5A2452850B4139C82"/>
        <w:category>
          <w:name w:val="Splošno"/>
          <w:gallery w:val="placeholder"/>
        </w:category>
        <w:types>
          <w:type w:val="bbPlcHdr"/>
        </w:types>
        <w:behaviors>
          <w:behavior w:val="content"/>
        </w:behaviors>
        <w:guid w:val="{D74F343E-A7D9-49F1-AB45-2F224C1C6E6F}"/>
      </w:docPartPr>
      <w:docPartBody>
        <w:p w:rsidR="006E19F9" w:rsidRDefault="00BD6AF6" w:rsidP="00BD6AF6">
          <w:pPr>
            <w:pStyle w:val="F71B43E5727141B5A2452850B4139C82"/>
          </w:pPr>
          <w:r w:rsidRPr="0063153A">
            <w:rPr>
              <w:rStyle w:val="Besedilooznabemesta"/>
            </w:rPr>
            <w:t>Kliknite ali tapnite tukaj, če želite vnesti besedilo.</w:t>
          </w:r>
        </w:p>
      </w:docPartBody>
    </w:docPart>
    <w:docPart>
      <w:docPartPr>
        <w:name w:val="4A67C68431104A2A85AE2A1720843EF7"/>
        <w:category>
          <w:name w:val="Splošno"/>
          <w:gallery w:val="placeholder"/>
        </w:category>
        <w:types>
          <w:type w:val="bbPlcHdr"/>
        </w:types>
        <w:behaviors>
          <w:behavior w:val="content"/>
        </w:behaviors>
        <w:guid w:val="{DB6F950D-B020-4923-BF42-EB6851F331B2}"/>
      </w:docPartPr>
      <w:docPartBody>
        <w:p w:rsidR="006E19F9" w:rsidRDefault="00BD6AF6" w:rsidP="00BD6AF6">
          <w:pPr>
            <w:pStyle w:val="4A67C68431104A2A85AE2A1720843EF7"/>
          </w:pPr>
          <w:r w:rsidRPr="0063153A">
            <w:rPr>
              <w:rStyle w:val="Besedilooznabemesta"/>
            </w:rPr>
            <w:t>Kliknite ali tapnite tukaj, če želite vnesti besedilo.</w:t>
          </w:r>
        </w:p>
      </w:docPartBody>
    </w:docPart>
    <w:docPart>
      <w:docPartPr>
        <w:name w:val="B7321C4E7E3542F8B9F82D62CCF7F75E"/>
        <w:category>
          <w:name w:val="Splošno"/>
          <w:gallery w:val="placeholder"/>
        </w:category>
        <w:types>
          <w:type w:val="bbPlcHdr"/>
        </w:types>
        <w:behaviors>
          <w:behavior w:val="content"/>
        </w:behaviors>
        <w:guid w:val="{FAE87E9A-B164-41D0-82F0-1E24E97F2271}"/>
      </w:docPartPr>
      <w:docPartBody>
        <w:p w:rsidR="006E19F9" w:rsidRDefault="00BD6AF6" w:rsidP="00BD6AF6">
          <w:pPr>
            <w:pStyle w:val="B7321C4E7E3542F8B9F82D62CCF7F75E"/>
          </w:pPr>
          <w:r w:rsidRPr="00CB54B1">
            <w:rPr>
              <w:rStyle w:val="Besedilooznabemesta"/>
            </w:rPr>
            <w:t>Kliknite ali tapnite tukaj, če želite vnesti datum.</w:t>
          </w:r>
        </w:p>
      </w:docPartBody>
    </w:docPart>
    <w:docPart>
      <w:docPartPr>
        <w:name w:val="B75274814FF4448A92071311F8D1CEF0"/>
        <w:category>
          <w:name w:val="Splošno"/>
          <w:gallery w:val="placeholder"/>
        </w:category>
        <w:types>
          <w:type w:val="bbPlcHdr"/>
        </w:types>
        <w:behaviors>
          <w:behavior w:val="content"/>
        </w:behaviors>
        <w:guid w:val="{33F24A83-0A18-4715-9DE5-1A46117A0D46}"/>
      </w:docPartPr>
      <w:docPartBody>
        <w:p w:rsidR="006E19F9" w:rsidRDefault="00BD6AF6" w:rsidP="00BD6AF6">
          <w:pPr>
            <w:pStyle w:val="B75274814FF4448A92071311F8D1CEF0"/>
          </w:pPr>
          <w:r w:rsidRPr="008E4AA5">
            <w:rPr>
              <w:rStyle w:val="Besedilooznabemesta"/>
            </w:rPr>
            <w:t>Kliknite ali tapnite tukaj, če želite vnesti besedilo.</w:t>
          </w:r>
        </w:p>
      </w:docPartBody>
    </w:docPart>
    <w:docPart>
      <w:docPartPr>
        <w:name w:val="8614643C344644469789EEC07A482E72"/>
        <w:category>
          <w:name w:val="Splošno"/>
          <w:gallery w:val="placeholder"/>
        </w:category>
        <w:types>
          <w:type w:val="bbPlcHdr"/>
        </w:types>
        <w:behaviors>
          <w:behavior w:val="content"/>
        </w:behaviors>
        <w:guid w:val="{62AAD21A-A9EB-4BEB-BB8D-C10C1FF3C878}"/>
      </w:docPartPr>
      <w:docPartBody>
        <w:p w:rsidR="008D7E0D" w:rsidRDefault="00AE7AA9" w:rsidP="00AE7AA9">
          <w:pPr>
            <w:pStyle w:val="8614643C344644469789EEC07A482E72"/>
          </w:pPr>
          <w:r w:rsidRPr="00E253C4">
            <w:rPr>
              <w:rStyle w:val="Besedilooznabemesta"/>
            </w:rPr>
            <w:t>Kliknite ali tapnite tukaj, če želite vnesti besedilo.</w:t>
          </w:r>
        </w:p>
      </w:docPartBody>
    </w:docPart>
    <w:docPart>
      <w:docPartPr>
        <w:name w:val="701CC5B9A3C0484FA52D5D797B590DBF"/>
        <w:category>
          <w:name w:val="Splošno"/>
          <w:gallery w:val="placeholder"/>
        </w:category>
        <w:types>
          <w:type w:val="bbPlcHdr"/>
        </w:types>
        <w:behaviors>
          <w:behavior w:val="content"/>
        </w:behaviors>
        <w:guid w:val="{9959901E-52CD-4256-A939-4F77F26BCEC0}"/>
      </w:docPartPr>
      <w:docPartBody>
        <w:p w:rsidR="008D7E0D" w:rsidRDefault="00AE7AA9" w:rsidP="00AE7AA9">
          <w:pPr>
            <w:pStyle w:val="701CC5B9A3C0484FA52D5D797B590DBF"/>
          </w:pPr>
          <w:r w:rsidRPr="00E253C4">
            <w:rPr>
              <w:rStyle w:val="Besedilooznabemesta"/>
            </w:rPr>
            <w:t>Kliknite ali tapnite tukaj, če želite vnesti besedilo.</w:t>
          </w:r>
        </w:p>
      </w:docPartBody>
    </w:docPart>
    <w:docPart>
      <w:docPartPr>
        <w:name w:val="C493074CA734492AA40C7982B4BAB73D"/>
        <w:category>
          <w:name w:val="Splošno"/>
          <w:gallery w:val="placeholder"/>
        </w:category>
        <w:types>
          <w:type w:val="bbPlcHdr"/>
        </w:types>
        <w:behaviors>
          <w:behavior w:val="content"/>
        </w:behaviors>
        <w:guid w:val="{6012F141-1CCC-47E5-A51F-B57EF0922FF2}"/>
      </w:docPartPr>
      <w:docPartBody>
        <w:p w:rsidR="008D7E0D" w:rsidRDefault="00AE7AA9" w:rsidP="00AE7AA9">
          <w:pPr>
            <w:pStyle w:val="C493074CA734492AA40C7982B4BAB73D"/>
          </w:pPr>
          <w:r w:rsidRPr="00E253C4">
            <w:rPr>
              <w:rStyle w:val="Besedilooznabemesta"/>
            </w:rPr>
            <w:t>Kliknite ali tapnite tukaj, če želite vnesti besedilo.</w:t>
          </w:r>
        </w:p>
      </w:docPartBody>
    </w:docPart>
    <w:docPart>
      <w:docPartPr>
        <w:name w:val="E77C16B7A3714C3BB9F6A0CB10163065"/>
        <w:category>
          <w:name w:val="Splošno"/>
          <w:gallery w:val="placeholder"/>
        </w:category>
        <w:types>
          <w:type w:val="bbPlcHdr"/>
        </w:types>
        <w:behaviors>
          <w:behavior w:val="content"/>
        </w:behaviors>
        <w:guid w:val="{37EC7870-3891-4D70-8B09-4823F9E89BC9}"/>
      </w:docPartPr>
      <w:docPartBody>
        <w:p w:rsidR="008D7E0D" w:rsidRDefault="00AE7AA9" w:rsidP="00AE7AA9">
          <w:pPr>
            <w:pStyle w:val="E77C16B7A3714C3BB9F6A0CB10163065"/>
          </w:pPr>
          <w:r w:rsidRPr="00E253C4">
            <w:rPr>
              <w:rStyle w:val="Besedilooznabemesta"/>
            </w:rPr>
            <w:t>Kliknite ali tapnite tukaj, če želite vnesti besedilo.</w:t>
          </w:r>
        </w:p>
      </w:docPartBody>
    </w:docPart>
    <w:docPart>
      <w:docPartPr>
        <w:name w:val="4AD0BD4E58B0416C8D13BB4EDF926B7C"/>
        <w:category>
          <w:name w:val="Splošno"/>
          <w:gallery w:val="placeholder"/>
        </w:category>
        <w:types>
          <w:type w:val="bbPlcHdr"/>
        </w:types>
        <w:behaviors>
          <w:behavior w:val="content"/>
        </w:behaviors>
        <w:guid w:val="{CEED6FB1-6296-471D-8890-30869098EC65}"/>
      </w:docPartPr>
      <w:docPartBody>
        <w:p w:rsidR="008D7E0D" w:rsidRDefault="00AE7AA9" w:rsidP="00AE7AA9">
          <w:pPr>
            <w:pStyle w:val="4AD0BD4E58B0416C8D13BB4EDF926B7C"/>
          </w:pPr>
          <w:r w:rsidRPr="00E253C4">
            <w:rPr>
              <w:rStyle w:val="Besedilooznabemesta"/>
            </w:rPr>
            <w:t>Kliknite ali tapnite tukaj, če želite vnesti datum.</w:t>
          </w:r>
        </w:p>
      </w:docPartBody>
    </w:docPart>
    <w:docPart>
      <w:docPartPr>
        <w:name w:val="8476AA0C63224CE0859B9B087DADA82A"/>
        <w:category>
          <w:name w:val="Splošno"/>
          <w:gallery w:val="placeholder"/>
        </w:category>
        <w:types>
          <w:type w:val="bbPlcHdr"/>
        </w:types>
        <w:behaviors>
          <w:behavior w:val="content"/>
        </w:behaviors>
        <w:guid w:val="{B81DCCF8-9CD0-4484-A45A-177F53648DEA}"/>
      </w:docPartPr>
      <w:docPartBody>
        <w:p w:rsidR="008D7E0D" w:rsidRDefault="00AE7AA9" w:rsidP="00AE7AA9">
          <w:pPr>
            <w:pStyle w:val="8476AA0C63224CE0859B9B087DADA82A"/>
          </w:pPr>
          <w:r w:rsidRPr="00E253C4">
            <w:rPr>
              <w:rStyle w:val="Besedilooznabemesta"/>
            </w:rPr>
            <w:t>Kliknite ali tapnite tukaj, če želite vnesti besedilo.</w:t>
          </w:r>
        </w:p>
      </w:docPartBody>
    </w:docPart>
    <w:docPart>
      <w:docPartPr>
        <w:name w:val="7D5852D4138146CB86BAAD117BC0C629"/>
        <w:category>
          <w:name w:val="Splošno"/>
          <w:gallery w:val="placeholder"/>
        </w:category>
        <w:types>
          <w:type w:val="bbPlcHdr"/>
        </w:types>
        <w:behaviors>
          <w:behavior w:val="content"/>
        </w:behaviors>
        <w:guid w:val="{2943DE30-1075-4F9B-B78B-5A4DF446D66C}"/>
      </w:docPartPr>
      <w:docPartBody>
        <w:p w:rsidR="008D7E0D" w:rsidRDefault="00AE7AA9" w:rsidP="00AE7AA9">
          <w:pPr>
            <w:pStyle w:val="7D5852D4138146CB86BAAD117BC0C629"/>
          </w:pPr>
          <w:r w:rsidRPr="00E253C4">
            <w:rPr>
              <w:rStyle w:val="Besedilooznabemesta"/>
            </w:rPr>
            <w:t>Kliknite ali tapnite tukaj, če želite vnesti besedilo.</w:t>
          </w:r>
        </w:p>
      </w:docPartBody>
    </w:docPart>
    <w:docPart>
      <w:docPartPr>
        <w:name w:val="DB81FB3E6B9E4D7BBF3415322B31865B"/>
        <w:category>
          <w:name w:val="Splošno"/>
          <w:gallery w:val="placeholder"/>
        </w:category>
        <w:types>
          <w:type w:val="bbPlcHdr"/>
        </w:types>
        <w:behaviors>
          <w:behavior w:val="content"/>
        </w:behaviors>
        <w:guid w:val="{3E9520FA-B595-4C34-99C9-E91FE31A4115}"/>
      </w:docPartPr>
      <w:docPartBody>
        <w:p w:rsidR="008D7E0D" w:rsidRDefault="00AE7AA9" w:rsidP="00AE7AA9">
          <w:pPr>
            <w:pStyle w:val="DB81FB3E6B9E4D7BBF3415322B31865B"/>
          </w:pPr>
          <w:r w:rsidRPr="00CB54B1">
            <w:rPr>
              <w:rStyle w:val="Besedilooznabemesta"/>
            </w:rPr>
            <w:t>Kliknite ali tapnite tukaj, če želite vnesti besedilo.</w:t>
          </w:r>
        </w:p>
      </w:docPartBody>
    </w:docPart>
    <w:docPart>
      <w:docPartPr>
        <w:name w:val="A79494222F0040DF956D46A276108715"/>
        <w:category>
          <w:name w:val="Splošno"/>
          <w:gallery w:val="placeholder"/>
        </w:category>
        <w:types>
          <w:type w:val="bbPlcHdr"/>
        </w:types>
        <w:behaviors>
          <w:behavior w:val="content"/>
        </w:behaviors>
        <w:guid w:val="{F92ADE99-B1E8-4144-9033-48F23A22FBC1}"/>
      </w:docPartPr>
      <w:docPartBody>
        <w:p w:rsidR="008D7E0D" w:rsidRDefault="00AE7AA9" w:rsidP="00AE7AA9">
          <w:pPr>
            <w:pStyle w:val="A79494222F0040DF956D46A276108715"/>
          </w:pPr>
          <w:r w:rsidRPr="00CB54B1">
            <w:rPr>
              <w:rStyle w:val="Besedilooznabemesta"/>
            </w:rPr>
            <w:t>Kliknite ali tapnite tukaj, če želite vnesti datum.</w:t>
          </w:r>
        </w:p>
      </w:docPartBody>
    </w:docPart>
    <w:docPart>
      <w:docPartPr>
        <w:name w:val="BC580CA75E364B7C8696012470A51D38"/>
        <w:category>
          <w:name w:val="Splošno"/>
          <w:gallery w:val="placeholder"/>
        </w:category>
        <w:types>
          <w:type w:val="bbPlcHdr"/>
        </w:types>
        <w:behaviors>
          <w:behavior w:val="content"/>
        </w:behaviors>
        <w:guid w:val="{9B9553DC-7EA6-4C8B-8361-3510C0E90D73}"/>
      </w:docPartPr>
      <w:docPartBody>
        <w:p w:rsidR="008D7E0D" w:rsidRDefault="00AE7AA9" w:rsidP="00AE7AA9">
          <w:pPr>
            <w:pStyle w:val="BC580CA75E364B7C8696012470A51D38"/>
          </w:pPr>
          <w:r w:rsidRPr="00E253C4">
            <w:rPr>
              <w:rStyle w:val="Besedilooznabemesta"/>
            </w:rPr>
            <w:t>Kliknite ali tapnite tukaj, če želite vnesti besedilo.</w:t>
          </w:r>
        </w:p>
      </w:docPartBody>
    </w:docPart>
    <w:docPart>
      <w:docPartPr>
        <w:name w:val="85D06A8EB82347C9B3BE5B785723B645"/>
        <w:category>
          <w:name w:val="Splošno"/>
          <w:gallery w:val="placeholder"/>
        </w:category>
        <w:types>
          <w:type w:val="bbPlcHdr"/>
        </w:types>
        <w:behaviors>
          <w:behavior w:val="content"/>
        </w:behaviors>
        <w:guid w:val="{59684C97-B47B-4E5F-9D1E-9F95F477C4F1}"/>
      </w:docPartPr>
      <w:docPartBody>
        <w:p w:rsidR="008D7E0D" w:rsidRDefault="00AE7AA9" w:rsidP="00AE7AA9">
          <w:pPr>
            <w:pStyle w:val="85D06A8EB82347C9B3BE5B785723B645"/>
          </w:pPr>
          <w:r w:rsidRPr="00904DF0">
            <w:rPr>
              <w:rStyle w:val="Besedilooznabemesta"/>
            </w:rPr>
            <w:t>Kliknite ali tapnite tukaj, če želite vnesti besedilo.</w:t>
          </w:r>
        </w:p>
      </w:docPartBody>
    </w:docPart>
    <w:docPart>
      <w:docPartPr>
        <w:name w:val="3DCEAA6B4E894C00A9245C6C3E00F244"/>
        <w:category>
          <w:name w:val="Splošno"/>
          <w:gallery w:val="placeholder"/>
        </w:category>
        <w:types>
          <w:type w:val="bbPlcHdr"/>
        </w:types>
        <w:behaviors>
          <w:behavior w:val="content"/>
        </w:behaviors>
        <w:guid w:val="{BBFC5A00-D12C-4D20-9F72-64D94E19C108}"/>
      </w:docPartPr>
      <w:docPartBody>
        <w:p w:rsidR="008D7E0D" w:rsidRDefault="00AE7AA9" w:rsidP="00AE7AA9">
          <w:pPr>
            <w:pStyle w:val="3DCEAA6B4E894C00A9245C6C3E00F244"/>
          </w:pPr>
          <w:r w:rsidRPr="000B31E1">
            <w:rPr>
              <w:rStyle w:val="Besedilooznabemesta"/>
            </w:rPr>
            <w:t>Kliknite ali tapnite tukaj, če želite vnesti besedilo.</w:t>
          </w:r>
        </w:p>
      </w:docPartBody>
    </w:docPart>
    <w:docPart>
      <w:docPartPr>
        <w:name w:val="A72D9F501C49422DAA49FDD63A8571FB"/>
        <w:category>
          <w:name w:val="Splošno"/>
          <w:gallery w:val="placeholder"/>
        </w:category>
        <w:types>
          <w:type w:val="bbPlcHdr"/>
        </w:types>
        <w:behaviors>
          <w:behavior w:val="content"/>
        </w:behaviors>
        <w:guid w:val="{BD66516A-FDB7-40A2-92C8-7E8B965D4EC9}"/>
      </w:docPartPr>
      <w:docPartBody>
        <w:p w:rsidR="008D7E0D" w:rsidRDefault="00AE7AA9" w:rsidP="00AE7AA9">
          <w:pPr>
            <w:pStyle w:val="A72D9F501C49422DAA49FDD63A8571FB"/>
          </w:pPr>
          <w:r w:rsidRPr="008E4AA5">
            <w:rPr>
              <w:rStyle w:val="Besedilooznabemesta"/>
            </w:rPr>
            <w:t>Kliknite ali tapnite tukaj, če želite vnesti besedilo.</w:t>
          </w:r>
        </w:p>
      </w:docPartBody>
    </w:docPart>
    <w:docPart>
      <w:docPartPr>
        <w:name w:val="21AA404E353C4615A1F1DAAC46C1114D"/>
        <w:category>
          <w:name w:val="Splošno"/>
          <w:gallery w:val="placeholder"/>
        </w:category>
        <w:types>
          <w:type w:val="bbPlcHdr"/>
        </w:types>
        <w:behaviors>
          <w:behavior w:val="content"/>
        </w:behaviors>
        <w:guid w:val="{8ED1A472-625C-4128-87FF-05734FF4AE91}"/>
      </w:docPartPr>
      <w:docPartBody>
        <w:p w:rsidR="008D7E0D" w:rsidRDefault="00AE7AA9" w:rsidP="00AE7AA9">
          <w:pPr>
            <w:pStyle w:val="21AA404E353C4615A1F1DAAC46C1114D"/>
          </w:pPr>
          <w:r w:rsidRPr="00DA20AC">
            <w:rPr>
              <w:rStyle w:val="Besedilooznabemesta"/>
            </w:rPr>
            <w:t>Kliknite ali tapnite tukaj, če želite vnesti datum.</w:t>
          </w:r>
        </w:p>
      </w:docPartBody>
    </w:docPart>
    <w:docPart>
      <w:docPartPr>
        <w:name w:val="00BDA64A7DBC4F69A26ADB9672817A35"/>
        <w:category>
          <w:name w:val="Splošno"/>
          <w:gallery w:val="placeholder"/>
        </w:category>
        <w:types>
          <w:type w:val="bbPlcHdr"/>
        </w:types>
        <w:behaviors>
          <w:behavior w:val="content"/>
        </w:behaviors>
        <w:guid w:val="{2014EB50-8122-43F9-B006-43ED75C7A58B}"/>
      </w:docPartPr>
      <w:docPartBody>
        <w:p w:rsidR="008D7E0D" w:rsidRDefault="00AE7AA9" w:rsidP="00AE7AA9">
          <w:pPr>
            <w:pStyle w:val="00BDA64A7DBC4F69A26ADB9672817A35"/>
          </w:pPr>
          <w:r w:rsidRPr="003B37EA">
            <w:rPr>
              <w:rStyle w:val="Besedilooznabemesta"/>
            </w:rPr>
            <w:t>Kliknite ali tapnite tukaj, če želite vnesti besedilo.</w:t>
          </w:r>
        </w:p>
      </w:docPartBody>
    </w:docPart>
    <w:docPart>
      <w:docPartPr>
        <w:name w:val="B05AA5CCE6A64461AA8ED2E67E2551CC"/>
        <w:category>
          <w:name w:val="Splošno"/>
          <w:gallery w:val="placeholder"/>
        </w:category>
        <w:types>
          <w:type w:val="bbPlcHdr"/>
        </w:types>
        <w:behaviors>
          <w:behavior w:val="content"/>
        </w:behaviors>
        <w:guid w:val="{988991E5-6527-4B85-B3E6-C5150320D994}"/>
      </w:docPartPr>
      <w:docPartBody>
        <w:p w:rsidR="008D7E0D" w:rsidRDefault="00AE7AA9" w:rsidP="00AE7AA9">
          <w:pPr>
            <w:pStyle w:val="B05AA5CCE6A64461AA8ED2E67E2551CC"/>
          </w:pPr>
          <w:r w:rsidRPr="003B37EA">
            <w:rPr>
              <w:rStyle w:val="Besedilooznabemesta"/>
            </w:rPr>
            <w:t>Kliknite ali tapnite tukaj, če želite vnesti besedilo.</w:t>
          </w:r>
        </w:p>
      </w:docPartBody>
    </w:docPart>
    <w:docPart>
      <w:docPartPr>
        <w:name w:val="4EF8506135564237A086E37D5D3D4CD0"/>
        <w:category>
          <w:name w:val="Splošno"/>
          <w:gallery w:val="placeholder"/>
        </w:category>
        <w:types>
          <w:type w:val="bbPlcHdr"/>
        </w:types>
        <w:behaviors>
          <w:behavior w:val="content"/>
        </w:behaviors>
        <w:guid w:val="{0D8EF677-2E37-4BB1-B510-35587BB34A09}"/>
      </w:docPartPr>
      <w:docPartBody>
        <w:p w:rsidR="008D7E0D" w:rsidRDefault="00AE7AA9" w:rsidP="00AE7AA9">
          <w:pPr>
            <w:pStyle w:val="4EF8506135564237A086E37D5D3D4CD0"/>
          </w:pPr>
          <w:r w:rsidRPr="003B37EA">
            <w:rPr>
              <w:rStyle w:val="Besedilooznabemesta"/>
            </w:rPr>
            <w:t>Kliknite ali tapnite tukaj, če želite vnesti besedilo.</w:t>
          </w:r>
        </w:p>
      </w:docPartBody>
    </w:docPart>
    <w:docPart>
      <w:docPartPr>
        <w:name w:val="C3CC933D95A34D118BFD4432A8982A5A"/>
        <w:category>
          <w:name w:val="Splošno"/>
          <w:gallery w:val="placeholder"/>
        </w:category>
        <w:types>
          <w:type w:val="bbPlcHdr"/>
        </w:types>
        <w:behaviors>
          <w:behavior w:val="content"/>
        </w:behaviors>
        <w:guid w:val="{D364B9CB-3846-4D78-BD98-7F7B2A796C8D}"/>
      </w:docPartPr>
      <w:docPartBody>
        <w:p w:rsidR="008D7E0D" w:rsidRDefault="00AE7AA9" w:rsidP="00AE7AA9">
          <w:pPr>
            <w:pStyle w:val="C3CC933D95A34D118BFD4432A8982A5A"/>
          </w:pPr>
          <w:r w:rsidRPr="003B37EA">
            <w:rPr>
              <w:rStyle w:val="Besedilooznabemesta"/>
            </w:rPr>
            <w:t>Kliknite ali tapnite tukaj, če želite vnesti datum.</w:t>
          </w:r>
        </w:p>
      </w:docPartBody>
    </w:docPart>
    <w:docPart>
      <w:docPartPr>
        <w:name w:val="20B49D2DD8184ACF87B79821F98649F1"/>
        <w:category>
          <w:name w:val="Splošno"/>
          <w:gallery w:val="placeholder"/>
        </w:category>
        <w:types>
          <w:type w:val="bbPlcHdr"/>
        </w:types>
        <w:behaviors>
          <w:behavior w:val="content"/>
        </w:behaviors>
        <w:guid w:val="{79E1CAB5-ACA8-4633-AD2C-48992C8E83EA}"/>
      </w:docPartPr>
      <w:docPartBody>
        <w:p w:rsidR="008D7E0D" w:rsidRDefault="00AE7AA9" w:rsidP="00AE7AA9">
          <w:pPr>
            <w:pStyle w:val="20B49D2DD8184ACF87B79821F98649F1"/>
          </w:pPr>
          <w:r w:rsidRPr="00DB62EF">
            <w:rPr>
              <w:rStyle w:val="Besedilooznabemesta"/>
            </w:rPr>
            <w:t>Kliknite ali tapnite tukaj, če želite vnesti besedilo.</w:t>
          </w:r>
        </w:p>
      </w:docPartBody>
    </w:docPart>
    <w:docPart>
      <w:docPartPr>
        <w:name w:val="CB282BF6131845D79AADF78BE0B73A06"/>
        <w:category>
          <w:name w:val="Splošno"/>
          <w:gallery w:val="placeholder"/>
        </w:category>
        <w:types>
          <w:type w:val="bbPlcHdr"/>
        </w:types>
        <w:behaviors>
          <w:behavior w:val="content"/>
        </w:behaviors>
        <w:guid w:val="{0CB3643E-F3A8-46E2-865A-7E2EBB390152}"/>
      </w:docPartPr>
      <w:docPartBody>
        <w:p w:rsidR="008D7E0D" w:rsidRDefault="00AE7AA9" w:rsidP="00AE7AA9">
          <w:pPr>
            <w:pStyle w:val="CB282BF6131845D79AADF78BE0B73A06"/>
          </w:pPr>
          <w:r w:rsidRPr="00DB62EF">
            <w:rPr>
              <w:rStyle w:val="Besedilooznabemesta"/>
            </w:rPr>
            <w:t>Kliknite ali tapnite tukaj, če želite vnesti besedilo.</w:t>
          </w:r>
        </w:p>
      </w:docPartBody>
    </w:docPart>
    <w:docPart>
      <w:docPartPr>
        <w:name w:val="707CED8DD4994DE08079BB51638EF88C"/>
        <w:category>
          <w:name w:val="Splošno"/>
          <w:gallery w:val="placeholder"/>
        </w:category>
        <w:types>
          <w:type w:val="bbPlcHdr"/>
        </w:types>
        <w:behaviors>
          <w:behavior w:val="content"/>
        </w:behaviors>
        <w:guid w:val="{4B58BE3C-591E-4FBC-B584-6F734340152B}"/>
      </w:docPartPr>
      <w:docPartBody>
        <w:p w:rsidR="008D7E0D" w:rsidRDefault="00AE7AA9" w:rsidP="00AE7AA9">
          <w:pPr>
            <w:pStyle w:val="707CED8DD4994DE08079BB51638EF88C"/>
          </w:pPr>
          <w:r w:rsidRPr="00DB62EF">
            <w:rPr>
              <w:rStyle w:val="Besedilooznabemesta"/>
            </w:rPr>
            <w:t>Kliknite ali tapnite tukaj, če želite vnesti besedilo.</w:t>
          </w:r>
        </w:p>
      </w:docPartBody>
    </w:docPart>
    <w:docPart>
      <w:docPartPr>
        <w:name w:val="CE741712E5E74335AB456255ECD3C4A5"/>
        <w:category>
          <w:name w:val="Splošno"/>
          <w:gallery w:val="placeholder"/>
        </w:category>
        <w:types>
          <w:type w:val="bbPlcHdr"/>
        </w:types>
        <w:behaviors>
          <w:behavior w:val="content"/>
        </w:behaviors>
        <w:guid w:val="{91E09C65-E9F7-4B16-A122-5B2F1204ED3F}"/>
      </w:docPartPr>
      <w:docPartBody>
        <w:p w:rsidR="008D7E0D" w:rsidRDefault="00AE7AA9" w:rsidP="00AE7AA9">
          <w:pPr>
            <w:pStyle w:val="CE741712E5E74335AB456255ECD3C4A5"/>
          </w:pPr>
          <w:r w:rsidRPr="00DB62EF">
            <w:rPr>
              <w:rStyle w:val="Besedilooznabemesta"/>
            </w:rPr>
            <w:t>Kliknite ali tapnite tukaj, če želite vnesti besedilo.</w:t>
          </w:r>
        </w:p>
      </w:docPartBody>
    </w:docPart>
    <w:docPart>
      <w:docPartPr>
        <w:name w:val="5373646266494113A6E6665492255FA0"/>
        <w:category>
          <w:name w:val="Splošno"/>
          <w:gallery w:val="placeholder"/>
        </w:category>
        <w:types>
          <w:type w:val="bbPlcHdr"/>
        </w:types>
        <w:behaviors>
          <w:behavior w:val="content"/>
        </w:behaviors>
        <w:guid w:val="{5AC992EB-16AC-445D-9B37-7F2BFA5CD0B9}"/>
      </w:docPartPr>
      <w:docPartBody>
        <w:p w:rsidR="008D7E0D" w:rsidRDefault="00AE7AA9" w:rsidP="00AE7AA9">
          <w:pPr>
            <w:pStyle w:val="5373646266494113A6E6665492255FA0"/>
          </w:pPr>
          <w:r w:rsidRPr="00DB62EF">
            <w:rPr>
              <w:rStyle w:val="Besedilooznabemesta"/>
            </w:rPr>
            <w:t>Kliknite ali tapnite tukaj, če želite vnesti besedilo.</w:t>
          </w:r>
        </w:p>
      </w:docPartBody>
    </w:docPart>
    <w:docPart>
      <w:docPartPr>
        <w:name w:val="08708528105B4F6884944B34A6D5416E"/>
        <w:category>
          <w:name w:val="Splošno"/>
          <w:gallery w:val="placeholder"/>
        </w:category>
        <w:types>
          <w:type w:val="bbPlcHdr"/>
        </w:types>
        <w:behaviors>
          <w:behavior w:val="content"/>
        </w:behaviors>
        <w:guid w:val="{9EFC9EB8-EA59-4196-8BD9-F675BDC3BC6C}"/>
      </w:docPartPr>
      <w:docPartBody>
        <w:p w:rsidR="008D7E0D" w:rsidRDefault="00AE7AA9" w:rsidP="00AE7AA9">
          <w:pPr>
            <w:pStyle w:val="08708528105B4F6884944B34A6D5416E"/>
          </w:pPr>
          <w:r w:rsidRPr="00DB62EF">
            <w:rPr>
              <w:rStyle w:val="Besedilooznabemesta"/>
            </w:rPr>
            <w:t>Kliknite ali tapnite tukaj, če želite vnesti besedilo.</w:t>
          </w:r>
        </w:p>
      </w:docPartBody>
    </w:docPart>
    <w:docPart>
      <w:docPartPr>
        <w:name w:val="75A027DC7287420D83C2126363C5C072"/>
        <w:category>
          <w:name w:val="Splošno"/>
          <w:gallery w:val="placeholder"/>
        </w:category>
        <w:types>
          <w:type w:val="bbPlcHdr"/>
        </w:types>
        <w:behaviors>
          <w:behavior w:val="content"/>
        </w:behaviors>
        <w:guid w:val="{64AE2462-6690-47CA-9A5C-6E2BFE5FA263}"/>
      </w:docPartPr>
      <w:docPartBody>
        <w:p w:rsidR="008D7E0D" w:rsidRDefault="00AE7AA9" w:rsidP="00AE7AA9">
          <w:pPr>
            <w:pStyle w:val="75A027DC7287420D83C2126363C5C072"/>
          </w:pPr>
          <w:r w:rsidRPr="00DB62EF">
            <w:rPr>
              <w:rStyle w:val="Besedilooznabemesta"/>
            </w:rPr>
            <w:t>Kliknite ali tapnite tukaj, če želite vnesti besedilo.</w:t>
          </w:r>
        </w:p>
      </w:docPartBody>
    </w:docPart>
    <w:docPart>
      <w:docPartPr>
        <w:name w:val="D58030108A7D4164B2B45149C91B32D2"/>
        <w:category>
          <w:name w:val="Splošno"/>
          <w:gallery w:val="placeholder"/>
        </w:category>
        <w:types>
          <w:type w:val="bbPlcHdr"/>
        </w:types>
        <w:behaviors>
          <w:behavior w:val="content"/>
        </w:behaviors>
        <w:guid w:val="{6AC795F8-8A52-446A-800E-EB7E3E76D891}"/>
      </w:docPartPr>
      <w:docPartBody>
        <w:p w:rsidR="008D7E0D" w:rsidRDefault="00AE7AA9" w:rsidP="00AE7AA9">
          <w:pPr>
            <w:pStyle w:val="D58030108A7D4164B2B45149C91B32D2"/>
          </w:pPr>
          <w:r w:rsidRPr="00DB62EF">
            <w:rPr>
              <w:rStyle w:val="Besedilooznabemesta"/>
            </w:rPr>
            <w:t>Kliknite ali tapnite tukaj, če želite vnesti besedilo.</w:t>
          </w:r>
        </w:p>
      </w:docPartBody>
    </w:docPart>
    <w:docPart>
      <w:docPartPr>
        <w:name w:val="8A5F03BACEE1407CA6D4AEDB3911DFD4"/>
        <w:category>
          <w:name w:val="Splošno"/>
          <w:gallery w:val="placeholder"/>
        </w:category>
        <w:types>
          <w:type w:val="bbPlcHdr"/>
        </w:types>
        <w:behaviors>
          <w:behavior w:val="content"/>
        </w:behaviors>
        <w:guid w:val="{3B0ADC03-96BD-491A-8FE4-26FE42A11A87}"/>
      </w:docPartPr>
      <w:docPartBody>
        <w:p w:rsidR="008D7E0D" w:rsidRDefault="00AE7AA9" w:rsidP="00AE7AA9">
          <w:pPr>
            <w:pStyle w:val="8A5F03BACEE1407CA6D4AEDB3911DFD4"/>
          </w:pPr>
          <w:r w:rsidRPr="00DB62EF">
            <w:rPr>
              <w:rStyle w:val="Besedilooznabemesta"/>
            </w:rPr>
            <w:t>Kliknite ali tapnite tukaj, če želite vnesti besedilo.</w:t>
          </w:r>
        </w:p>
      </w:docPartBody>
    </w:docPart>
    <w:docPart>
      <w:docPartPr>
        <w:name w:val="3CA91CB3BC394149AC17BDCDA8F4D6E2"/>
        <w:category>
          <w:name w:val="Splošno"/>
          <w:gallery w:val="placeholder"/>
        </w:category>
        <w:types>
          <w:type w:val="bbPlcHdr"/>
        </w:types>
        <w:behaviors>
          <w:behavior w:val="content"/>
        </w:behaviors>
        <w:guid w:val="{018C696B-F324-41FE-B476-5D096BE58F61}"/>
      </w:docPartPr>
      <w:docPartBody>
        <w:p w:rsidR="008D7E0D" w:rsidRDefault="00AE7AA9" w:rsidP="00AE7AA9">
          <w:pPr>
            <w:pStyle w:val="3CA91CB3BC394149AC17BDCDA8F4D6E2"/>
          </w:pPr>
          <w:r w:rsidRPr="00DB62EF">
            <w:rPr>
              <w:rStyle w:val="Besedilooznabemesta"/>
            </w:rPr>
            <w:t>Kliknite ali tapnite tukaj, če želite vnesti besedilo.</w:t>
          </w:r>
        </w:p>
      </w:docPartBody>
    </w:docPart>
    <w:docPart>
      <w:docPartPr>
        <w:name w:val="B52B56514E664021A4D22762A6A94674"/>
        <w:category>
          <w:name w:val="Splošno"/>
          <w:gallery w:val="placeholder"/>
        </w:category>
        <w:types>
          <w:type w:val="bbPlcHdr"/>
        </w:types>
        <w:behaviors>
          <w:behavior w:val="content"/>
        </w:behaviors>
        <w:guid w:val="{6EBAB144-41C4-4034-B92F-A4E265E7E5E7}"/>
      </w:docPartPr>
      <w:docPartBody>
        <w:p w:rsidR="008D7E0D" w:rsidRDefault="00AE7AA9" w:rsidP="00AE7AA9">
          <w:pPr>
            <w:pStyle w:val="B52B56514E664021A4D22762A6A94674"/>
          </w:pPr>
          <w:r w:rsidRPr="00DB62EF">
            <w:rPr>
              <w:rStyle w:val="Besedilooznabemesta"/>
            </w:rPr>
            <w:t>Kliknite ali tapnite tukaj, če želite vnesti besedilo.</w:t>
          </w:r>
        </w:p>
      </w:docPartBody>
    </w:docPart>
    <w:docPart>
      <w:docPartPr>
        <w:name w:val="6ACAAC73BC9F4D5597BACCD9BE0E3BCD"/>
        <w:category>
          <w:name w:val="Splošno"/>
          <w:gallery w:val="placeholder"/>
        </w:category>
        <w:types>
          <w:type w:val="bbPlcHdr"/>
        </w:types>
        <w:behaviors>
          <w:behavior w:val="content"/>
        </w:behaviors>
        <w:guid w:val="{2970E62E-2681-448D-B685-DB6DBBC4DAC2}"/>
      </w:docPartPr>
      <w:docPartBody>
        <w:p w:rsidR="008D7E0D" w:rsidRDefault="00AE7AA9" w:rsidP="00AE7AA9">
          <w:pPr>
            <w:pStyle w:val="6ACAAC73BC9F4D5597BACCD9BE0E3BCD"/>
          </w:pPr>
          <w:r w:rsidRPr="00DB62EF">
            <w:rPr>
              <w:rStyle w:val="Besedilooznabemesta"/>
            </w:rPr>
            <w:t>Kliknite ali tapnite tukaj, če želite vnesti besedilo.</w:t>
          </w:r>
        </w:p>
      </w:docPartBody>
    </w:docPart>
    <w:docPart>
      <w:docPartPr>
        <w:name w:val="C0F72DB0A8EE4297BA6D27437A2B158C"/>
        <w:category>
          <w:name w:val="Splošno"/>
          <w:gallery w:val="placeholder"/>
        </w:category>
        <w:types>
          <w:type w:val="bbPlcHdr"/>
        </w:types>
        <w:behaviors>
          <w:behavior w:val="content"/>
        </w:behaviors>
        <w:guid w:val="{8B85788E-9C00-4C21-A831-A8792A2EE8D0}"/>
      </w:docPartPr>
      <w:docPartBody>
        <w:p w:rsidR="008D7E0D" w:rsidRDefault="00AE7AA9" w:rsidP="00AE7AA9">
          <w:pPr>
            <w:pStyle w:val="C0F72DB0A8EE4297BA6D27437A2B158C"/>
          </w:pPr>
          <w:r w:rsidRPr="00DB62EF">
            <w:rPr>
              <w:rStyle w:val="Besedilooznabemesta"/>
            </w:rPr>
            <w:t>Kliknite ali tapnite tukaj, če želite vnesti besedilo.</w:t>
          </w:r>
        </w:p>
      </w:docPartBody>
    </w:docPart>
    <w:docPart>
      <w:docPartPr>
        <w:name w:val="9951A3464FC247AC95C901AE19264EFC"/>
        <w:category>
          <w:name w:val="Splošno"/>
          <w:gallery w:val="placeholder"/>
        </w:category>
        <w:types>
          <w:type w:val="bbPlcHdr"/>
        </w:types>
        <w:behaviors>
          <w:behavior w:val="content"/>
        </w:behaviors>
        <w:guid w:val="{938665F4-5391-4677-90F1-03B208D5EE37}"/>
      </w:docPartPr>
      <w:docPartBody>
        <w:p w:rsidR="008D7E0D" w:rsidRDefault="00AE7AA9" w:rsidP="00AE7AA9">
          <w:pPr>
            <w:pStyle w:val="9951A3464FC247AC95C901AE19264EFC"/>
          </w:pPr>
          <w:r w:rsidRPr="00DB62EF">
            <w:rPr>
              <w:rStyle w:val="Besedilooznabemesta"/>
            </w:rPr>
            <w:t>Kliknite ali tapnite tukaj, če želite vnesti besedilo.</w:t>
          </w:r>
        </w:p>
      </w:docPartBody>
    </w:docPart>
    <w:docPart>
      <w:docPartPr>
        <w:name w:val="0DF7B31B3BC746D392F1B4418F85A44D"/>
        <w:category>
          <w:name w:val="Splošno"/>
          <w:gallery w:val="placeholder"/>
        </w:category>
        <w:types>
          <w:type w:val="bbPlcHdr"/>
        </w:types>
        <w:behaviors>
          <w:behavior w:val="content"/>
        </w:behaviors>
        <w:guid w:val="{CC927A40-0A5C-467D-9646-D917B8CB1851}"/>
      </w:docPartPr>
      <w:docPartBody>
        <w:p w:rsidR="008D7E0D" w:rsidRDefault="00AE7AA9" w:rsidP="00AE7AA9">
          <w:pPr>
            <w:pStyle w:val="0DF7B31B3BC746D392F1B4418F85A44D"/>
          </w:pPr>
          <w:r w:rsidRPr="00DB62EF">
            <w:rPr>
              <w:rStyle w:val="Besedilooznabemesta"/>
            </w:rPr>
            <w:t>Kliknite ali tapnite tukaj, če želite vnesti besedilo.</w:t>
          </w:r>
        </w:p>
      </w:docPartBody>
    </w:docPart>
    <w:docPart>
      <w:docPartPr>
        <w:name w:val="0E9CE8C64E574CC3A6CA5481188AF2BE"/>
        <w:category>
          <w:name w:val="Splošno"/>
          <w:gallery w:val="placeholder"/>
        </w:category>
        <w:types>
          <w:type w:val="bbPlcHdr"/>
        </w:types>
        <w:behaviors>
          <w:behavior w:val="content"/>
        </w:behaviors>
        <w:guid w:val="{76E92CCA-4AFE-4314-97FA-A2FA350F81E2}"/>
      </w:docPartPr>
      <w:docPartBody>
        <w:p w:rsidR="008D7E0D" w:rsidRDefault="00AE7AA9" w:rsidP="00AE7AA9">
          <w:pPr>
            <w:pStyle w:val="0E9CE8C64E574CC3A6CA5481188AF2BE"/>
          </w:pPr>
          <w:r w:rsidRPr="00DB62EF">
            <w:rPr>
              <w:rStyle w:val="Besedilooznabemesta"/>
            </w:rPr>
            <w:t>Kliknite ali tapnite tukaj, če želite vnesti besedilo.</w:t>
          </w:r>
        </w:p>
      </w:docPartBody>
    </w:docPart>
    <w:docPart>
      <w:docPartPr>
        <w:name w:val="087B4F7F0AFB499FAF0191FE048CE217"/>
        <w:category>
          <w:name w:val="Splošno"/>
          <w:gallery w:val="placeholder"/>
        </w:category>
        <w:types>
          <w:type w:val="bbPlcHdr"/>
        </w:types>
        <w:behaviors>
          <w:behavior w:val="content"/>
        </w:behaviors>
        <w:guid w:val="{5ACE03CA-9E1F-4871-A09A-CAB9C5925B21}"/>
      </w:docPartPr>
      <w:docPartBody>
        <w:p w:rsidR="008D7E0D" w:rsidRDefault="00AE7AA9" w:rsidP="00AE7AA9">
          <w:pPr>
            <w:pStyle w:val="087B4F7F0AFB499FAF0191FE048CE217"/>
          </w:pPr>
          <w:r w:rsidRPr="00DB62EF">
            <w:rPr>
              <w:rStyle w:val="Besedilooznabemesta"/>
            </w:rPr>
            <w:t>Kliknite ali tapnite tukaj, če želite vnesti besedilo.</w:t>
          </w:r>
        </w:p>
      </w:docPartBody>
    </w:docPart>
    <w:docPart>
      <w:docPartPr>
        <w:name w:val="F0D255C60A28463EB1C8FBDD95E85893"/>
        <w:category>
          <w:name w:val="Splošno"/>
          <w:gallery w:val="placeholder"/>
        </w:category>
        <w:types>
          <w:type w:val="bbPlcHdr"/>
        </w:types>
        <w:behaviors>
          <w:behavior w:val="content"/>
        </w:behaviors>
        <w:guid w:val="{3A7859A4-C2E6-4D0E-91AD-DAF02CB9A720}"/>
      </w:docPartPr>
      <w:docPartBody>
        <w:p w:rsidR="008D7E0D" w:rsidRDefault="00AE7AA9" w:rsidP="00AE7AA9">
          <w:pPr>
            <w:pStyle w:val="F0D255C60A28463EB1C8FBDD95E85893"/>
          </w:pPr>
          <w:r w:rsidRPr="00DB62EF">
            <w:rPr>
              <w:rStyle w:val="Besedilooznabemesta"/>
            </w:rPr>
            <w:t>Kliknite ali tapnite tukaj, če želite vnesti besedilo.</w:t>
          </w:r>
        </w:p>
      </w:docPartBody>
    </w:docPart>
    <w:docPart>
      <w:docPartPr>
        <w:name w:val="A4AE0554615046139DDF3D737BDC37CB"/>
        <w:category>
          <w:name w:val="Splošno"/>
          <w:gallery w:val="placeholder"/>
        </w:category>
        <w:types>
          <w:type w:val="bbPlcHdr"/>
        </w:types>
        <w:behaviors>
          <w:behavior w:val="content"/>
        </w:behaviors>
        <w:guid w:val="{8FC697B7-B150-49C1-B0B6-81B6CD057889}"/>
      </w:docPartPr>
      <w:docPartBody>
        <w:p w:rsidR="008D7E0D" w:rsidRDefault="00AE7AA9" w:rsidP="00AE7AA9">
          <w:pPr>
            <w:pStyle w:val="A4AE0554615046139DDF3D737BDC37CB"/>
          </w:pPr>
          <w:r w:rsidRPr="00DB62EF">
            <w:rPr>
              <w:rStyle w:val="Besedilooznabemesta"/>
            </w:rPr>
            <w:t>Kliknite ali tapnite tukaj, če želite vnesti besedilo.</w:t>
          </w:r>
        </w:p>
      </w:docPartBody>
    </w:docPart>
    <w:docPart>
      <w:docPartPr>
        <w:name w:val="5970198ED3BC4809B9B2DCA2075FF5C4"/>
        <w:category>
          <w:name w:val="Splošno"/>
          <w:gallery w:val="placeholder"/>
        </w:category>
        <w:types>
          <w:type w:val="bbPlcHdr"/>
        </w:types>
        <w:behaviors>
          <w:behavior w:val="content"/>
        </w:behaviors>
        <w:guid w:val="{996421EA-82D7-498C-A655-A3287745AA11}"/>
      </w:docPartPr>
      <w:docPartBody>
        <w:p w:rsidR="008D7E0D" w:rsidRDefault="00AE7AA9" w:rsidP="00AE7AA9">
          <w:pPr>
            <w:pStyle w:val="5970198ED3BC4809B9B2DCA2075FF5C4"/>
          </w:pPr>
          <w:r w:rsidRPr="00DB62EF">
            <w:rPr>
              <w:rStyle w:val="Besedilooznabemesta"/>
            </w:rPr>
            <w:t>Kliknite ali tapnite tukaj, če želite vnesti besedilo.</w:t>
          </w:r>
        </w:p>
      </w:docPartBody>
    </w:docPart>
    <w:docPart>
      <w:docPartPr>
        <w:name w:val="FEE9B5A340CB4DB19DE5AECA5551D3C3"/>
        <w:category>
          <w:name w:val="Splošno"/>
          <w:gallery w:val="placeholder"/>
        </w:category>
        <w:types>
          <w:type w:val="bbPlcHdr"/>
        </w:types>
        <w:behaviors>
          <w:behavior w:val="content"/>
        </w:behaviors>
        <w:guid w:val="{ECF218DD-F6F1-40AE-982D-85EA79D4A2D9}"/>
      </w:docPartPr>
      <w:docPartBody>
        <w:p w:rsidR="008D7E0D" w:rsidRDefault="00AE7AA9" w:rsidP="00AE7AA9">
          <w:pPr>
            <w:pStyle w:val="FEE9B5A340CB4DB19DE5AECA5551D3C3"/>
          </w:pPr>
          <w:r w:rsidRPr="00DB62EF">
            <w:rPr>
              <w:rStyle w:val="Besedilooznabemesta"/>
            </w:rPr>
            <w:t>Kliknite ali tapnite tukaj, če želite vnesti besedilo.</w:t>
          </w:r>
        </w:p>
      </w:docPartBody>
    </w:docPart>
    <w:docPart>
      <w:docPartPr>
        <w:name w:val="60AFA724AAEE4544BF78CA3DD9C1E5F0"/>
        <w:category>
          <w:name w:val="Splošno"/>
          <w:gallery w:val="placeholder"/>
        </w:category>
        <w:types>
          <w:type w:val="bbPlcHdr"/>
        </w:types>
        <w:behaviors>
          <w:behavior w:val="content"/>
        </w:behaviors>
        <w:guid w:val="{A38F7F7F-1287-4F36-A492-8CBBD1EB4C62}"/>
      </w:docPartPr>
      <w:docPartBody>
        <w:p w:rsidR="008D7E0D" w:rsidRDefault="00AE7AA9" w:rsidP="00AE7AA9">
          <w:pPr>
            <w:pStyle w:val="60AFA724AAEE4544BF78CA3DD9C1E5F0"/>
          </w:pPr>
          <w:r w:rsidRPr="00DB62EF">
            <w:rPr>
              <w:rStyle w:val="Besedilooznabemesta"/>
            </w:rPr>
            <w:t>Kliknite ali tapnite tukaj, če želite vnesti besedilo.</w:t>
          </w:r>
        </w:p>
      </w:docPartBody>
    </w:docPart>
    <w:docPart>
      <w:docPartPr>
        <w:name w:val="6944E12F68F04CD3B62E9395CD9ABE71"/>
        <w:category>
          <w:name w:val="Splošno"/>
          <w:gallery w:val="placeholder"/>
        </w:category>
        <w:types>
          <w:type w:val="bbPlcHdr"/>
        </w:types>
        <w:behaviors>
          <w:behavior w:val="content"/>
        </w:behaviors>
        <w:guid w:val="{3BAE4652-6F78-4B31-BC7F-2B9B5FB8A6A7}"/>
      </w:docPartPr>
      <w:docPartBody>
        <w:p w:rsidR="008D7E0D" w:rsidRDefault="00AE7AA9" w:rsidP="00AE7AA9">
          <w:pPr>
            <w:pStyle w:val="6944E12F68F04CD3B62E9395CD9ABE71"/>
          </w:pPr>
          <w:r w:rsidRPr="00DB62EF">
            <w:rPr>
              <w:rStyle w:val="Besedilooznabemesta"/>
            </w:rPr>
            <w:t>Kliknite ali tapnite tukaj, če želite vnesti besedilo.</w:t>
          </w:r>
        </w:p>
      </w:docPartBody>
    </w:docPart>
    <w:docPart>
      <w:docPartPr>
        <w:name w:val="1D73C8D9C9BF49D1B22E104D32AABDD2"/>
        <w:category>
          <w:name w:val="Splošno"/>
          <w:gallery w:val="placeholder"/>
        </w:category>
        <w:types>
          <w:type w:val="bbPlcHdr"/>
        </w:types>
        <w:behaviors>
          <w:behavior w:val="content"/>
        </w:behaviors>
        <w:guid w:val="{D827D4C8-1BE8-458D-811C-6003B3B4EBBA}"/>
      </w:docPartPr>
      <w:docPartBody>
        <w:p w:rsidR="008D7E0D" w:rsidRDefault="00AE7AA9" w:rsidP="00AE7AA9">
          <w:pPr>
            <w:pStyle w:val="1D73C8D9C9BF49D1B22E104D32AABDD2"/>
          </w:pPr>
          <w:r w:rsidRPr="00DB62EF">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Typewriter">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657"/>
    <w:rsid w:val="00007CFD"/>
    <w:rsid w:val="0012574C"/>
    <w:rsid w:val="00140591"/>
    <w:rsid w:val="00164D4E"/>
    <w:rsid w:val="001A3A93"/>
    <w:rsid w:val="001B5592"/>
    <w:rsid w:val="001D5F67"/>
    <w:rsid w:val="001F11D1"/>
    <w:rsid w:val="00201F1D"/>
    <w:rsid w:val="00204330"/>
    <w:rsid w:val="002A4A7A"/>
    <w:rsid w:val="002B2CEF"/>
    <w:rsid w:val="002E45CD"/>
    <w:rsid w:val="00307CBE"/>
    <w:rsid w:val="00345EDB"/>
    <w:rsid w:val="00394514"/>
    <w:rsid w:val="003E07F9"/>
    <w:rsid w:val="003F1E32"/>
    <w:rsid w:val="00400718"/>
    <w:rsid w:val="00470657"/>
    <w:rsid w:val="004A6CE1"/>
    <w:rsid w:val="004F01C2"/>
    <w:rsid w:val="0052786C"/>
    <w:rsid w:val="005B6F45"/>
    <w:rsid w:val="00612E61"/>
    <w:rsid w:val="00633003"/>
    <w:rsid w:val="006856A9"/>
    <w:rsid w:val="006E19F9"/>
    <w:rsid w:val="006F7ECC"/>
    <w:rsid w:val="00773D46"/>
    <w:rsid w:val="007B522F"/>
    <w:rsid w:val="007D08E4"/>
    <w:rsid w:val="008D7E0D"/>
    <w:rsid w:val="0091748C"/>
    <w:rsid w:val="009274DD"/>
    <w:rsid w:val="00A62339"/>
    <w:rsid w:val="00AA1685"/>
    <w:rsid w:val="00AA7161"/>
    <w:rsid w:val="00AE1F75"/>
    <w:rsid w:val="00AE7AA9"/>
    <w:rsid w:val="00B12A2D"/>
    <w:rsid w:val="00B3525B"/>
    <w:rsid w:val="00B4589C"/>
    <w:rsid w:val="00B82654"/>
    <w:rsid w:val="00BA079C"/>
    <w:rsid w:val="00BD6AF6"/>
    <w:rsid w:val="00C13B3D"/>
    <w:rsid w:val="00C247DB"/>
    <w:rsid w:val="00C44A70"/>
    <w:rsid w:val="00C635F1"/>
    <w:rsid w:val="00C75CF5"/>
    <w:rsid w:val="00DD3E0F"/>
    <w:rsid w:val="00E709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E7AA9"/>
    <w:rPr>
      <w:color w:val="808080"/>
    </w:rPr>
  </w:style>
  <w:style w:type="paragraph" w:customStyle="1" w:styleId="82CD954EB35C424A8749C9AC13D17261">
    <w:name w:val="82CD954EB35C424A8749C9AC13D17261"/>
    <w:rsid w:val="00470657"/>
  </w:style>
  <w:style w:type="paragraph" w:customStyle="1" w:styleId="01671AAA3B0A4666B60AF8BF1DB38091">
    <w:name w:val="01671AAA3B0A4666B60AF8BF1DB38091"/>
    <w:rsid w:val="00470657"/>
  </w:style>
  <w:style w:type="paragraph" w:customStyle="1" w:styleId="D673A4D8A0C748CC954D77B82501D501">
    <w:name w:val="D673A4D8A0C748CC954D77B82501D501"/>
    <w:rsid w:val="00470657"/>
  </w:style>
  <w:style w:type="paragraph" w:customStyle="1" w:styleId="37F939333C4C4817BDCD66AE3EFA002D">
    <w:name w:val="37F939333C4C4817BDCD66AE3EFA002D"/>
    <w:rsid w:val="00470657"/>
  </w:style>
  <w:style w:type="paragraph" w:customStyle="1" w:styleId="DDB14DA21881484287B89FC8484751BE">
    <w:name w:val="DDB14DA21881484287B89FC8484751BE"/>
    <w:rsid w:val="00470657"/>
  </w:style>
  <w:style w:type="paragraph" w:customStyle="1" w:styleId="BFAF16A368AD4D5B9768AA23B47B1F96">
    <w:name w:val="BFAF16A368AD4D5B9768AA23B47B1F96"/>
    <w:rsid w:val="00470657"/>
  </w:style>
  <w:style w:type="paragraph" w:customStyle="1" w:styleId="49277C7E615A451A9AF99057B6CD28BA">
    <w:name w:val="49277C7E615A451A9AF99057B6CD28BA"/>
    <w:rsid w:val="00470657"/>
  </w:style>
  <w:style w:type="paragraph" w:customStyle="1" w:styleId="F9189CF97C5E4631AA46880071AAF57C">
    <w:name w:val="F9189CF97C5E4631AA46880071AAF57C"/>
    <w:rsid w:val="00470657"/>
  </w:style>
  <w:style w:type="paragraph" w:customStyle="1" w:styleId="2572A4EE0B2A4455956487CF6AFD074C">
    <w:name w:val="2572A4EE0B2A4455956487CF6AFD074C"/>
    <w:rsid w:val="00470657"/>
  </w:style>
  <w:style w:type="paragraph" w:customStyle="1" w:styleId="B45BD9826D064E719206C09F8FD65E11">
    <w:name w:val="B45BD9826D064E719206C09F8FD65E11"/>
    <w:rsid w:val="00470657"/>
  </w:style>
  <w:style w:type="paragraph" w:customStyle="1" w:styleId="7E555F311C2E4142A33DF94869AA59AA">
    <w:name w:val="7E555F311C2E4142A33DF94869AA59AA"/>
    <w:rsid w:val="00470657"/>
  </w:style>
  <w:style w:type="paragraph" w:customStyle="1" w:styleId="0CCCFEB3C305462C80B03C218452D7BD">
    <w:name w:val="0CCCFEB3C305462C80B03C218452D7BD"/>
    <w:rsid w:val="00470657"/>
  </w:style>
  <w:style w:type="paragraph" w:customStyle="1" w:styleId="B48E6C87AB9D4E30AAAE0194C0AA55B6">
    <w:name w:val="B48E6C87AB9D4E30AAAE0194C0AA55B6"/>
    <w:rsid w:val="00470657"/>
  </w:style>
  <w:style w:type="paragraph" w:customStyle="1" w:styleId="0E92E8F45F764D9DBEB7E933415CE946">
    <w:name w:val="0E92E8F45F764D9DBEB7E933415CE946"/>
    <w:rsid w:val="00470657"/>
  </w:style>
  <w:style w:type="paragraph" w:customStyle="1" w:styleId="E8008F2D1F7042AF89BDD1131C246DC0">
    <w:name w:val="E8008F2D1F7042AF89BDD1131C246DC0"/>
    <w:rsid w:val="00470657"/>
  </w:style>
  <w:style w:type="paragraph" w:customStyle="1" w:styleId="F7DB5DA5B9374570896BE6B151066DA4">
    <w:name w:val="F7DB5DA5B9374570896BE6B151066DA4"/>
    <w:rsid w:val="00470657"/>
  </w:style>
  <w:style w:type="paragraph" w:customStyle="1" w:styleId="28DDE14256844C7E87F14F24328E7314">
    <w:name w:val="28DDE14256844C7E87F14F24328E7314"/>
    <w:rsid w:val="00470657"/>
  </w:style>
  <w:style w:type="paragraph" w:customStyle="1" w:styleId="8F4BCD8672C648809C7D3515E38E79CE">
    <w:name w:val="8F4BCD8672C648809C7D3515E38E79CE"/>
    <w:rsid w:val="00470657"/>
  </w:style>
  <w:style w:type="paragraph" w:customStyle="1" w:styleId="15B635A36C4E4A389CEDBCFDE4A17CC4">
    <w:name w:val="15B635A36C4E4A389CEDBCFDE4A17CC4"/>
    <w:rsid w:val="00470657"/>
  </w:style>
  <w:style w:type="paragraph" w:customStyle="1" w:styleId="76C5253C0E574DC88E222172668E2E95">
    <w:name w:val="76C5253C0E574DC88E222172668E2E95"/>
    <w:rsid w:val="00164D4E"/>
    <w:pPr>
      <w:spacing w:line="278" w:lineRule="auto"/>
    </w:pPr>
    <w:rPr>
      <w:kern w:val="2"/>
      <w:sz w:val="24"/>
      <w:szCs w:val="24"/>
      <w14:ligatures w14:val="standardContextual"/>
    </w:rPr>
  </w:style>
  <w:style w:type="paragraph" w:customStyle="1" w:styleId="955BE3FF81BB46198994E7B0C6359F83">
    <w:name w:val="955BE3FF81BB46198994E7B0C6359F83"/>
    <w:rsid w:val="00164D4E"/>
    <w:pPr>
      <w:spacing w:line="278" w:lineRule="auto"/>
    </w:pPr>
    <w:rPr>
      <w:kern w:val="2"/>
      <w:sz w:val="24"/>
      <w:szCs w:val="24"/>
      <w14:ligatures w14:val="standardContextual"/>
    </w:rPr>
  </w:style>
  <w:style w:type="paragraph" w:customStyle="1" w:styleId="179A6FAD83CC44EBA086E94788B1C255">
    <w:name w:val="179A6FAD83CC44EBA086E94788B1C255"/>
    <w:rsid w:val="00164D4E"/>
    <w:pPr>
      <w:spacing w:line="278" w:lineRule="auto"/>
    </w:pPr>
    <w:rPr>
      <w:kern w:val="2"/>
      <w:sz w:val="24"/>
      <w:szCs w:val="24"/>
      <w14:ligatures w14:val="standardContextual"/>
    </w:rPr>
  </w:style>
  <w:style w:type="paragraph" w:customStyle="1" w:styleId="ED3D71C0C18B41EBB18AA60337C12AFE">
    <w:name w:val="ED3D71C0C18B41EBB18AA60337C12AFE"/>
    <w:rsid w:val="00164D4E"/>
    <w:pPr>
      <w:spacing w:line="278" w:lineRule="auto"/>
    </w:pPr>
    <w:rPr>
      <w:kern w:val="2"/>
      <w:sz w:val="24"/>
      <w:szCs w:val="24"/>
      <w14:ligatures w14:val="standardContextual"/>
    </w:rPr>
  </w:style>
  <w:style w:type="paragraph" w:customStyle="1" w:styleId="CF747758D80B4F8DA83CE8D7FE70B9FE">
    <w:name w:val="CF747758D80B4F8DA83CE8D7FE70B9FE"/>
    <w:rsid w:val="00164D4E"/>
    <w:pPr>
      <w:spacing w:line="278" w:lineRule="auto"/>
    </w:pPr>
    <w:rPr>
      <w:kern w:val="2"/>
      <w:sz w:val="24"/>
      <w:szCs w:val="24"/>
      <w14:ligatures w14:val="standardContextual"/>
    </w:rPr>
  </w:style>
  <w:style w:type="paragraph" w:customStyle="1" w:styleId="188A730F07674089A7D6786DC4C433FD">
    <w:name w:val="188A730F07674089A7D6786DC4C433FD"/>
    <w:rsid w:val="00164D4E"/>
    <w:pPr>
      <w:spacing w:line="278" w:lineRule="auto"/>
    </w:pPr>
    <w:rPr>
      <w:kern w:val="2"/>
      <w:sz w:val="24"/>
      <w:szCs w:val="24"/>
      <w14:ligatures w14:val="standardContextual"/>
    </w:rPr>
  </w:style>
  <w:style w:type="paragraph" w:customStyle="1" w:styleId="80156E68E7DF46829FD32AE8E0048337">
    <w:name w:val="80156E68E7DF46829FD32AE8E0048337"/>
    <w:rsid w:val="00164D4E"/>
    <w:pPr>
      <w:spacing w:line="278" w:lineRule="auto"/>
    </w:pPr>
    <w:rPr>
      <w:kern w:val="2"/>
      <w:sz w:val="24"/>
      <w:szCs w:val="24"/>
      <w14:ligatures w14:val="standardContextual"/>
    </w:rPr>
  </w:style>
  <w:style w:type="paragraph" w:customStyle="1" w:styleId="F35F5C72E6B14BEC96E678CD63D13E9D">
    <w:name w:val="F35F5C72E6B14BEC96E678CD63D13E9D"/>
    <w:rsid w:val="00164D4E"/>
    <w:pPr>
      <w:spacing w:line="278" w:lineRule="auto"/>
    </w:pPr>
    <w:rPr>
      <w:kern w:val="2"/>
      <w:sz w:val="24"/>
      <w:szCs w:val="24"/>
      <w14:ligatures w14:val="standardContextual"/>
    </w:rPr>
  </w:style>
  <w:style w:type="paragraph" w:customStyle="1" w:styleId="6A8165A3EA1E43EC8E573C20BE04AE24">
    <w:name w:val="6A8165A3EA1E43EC8E573C20BE04AE24"/>
    <w:rsid w:val="00164D4E"/>
    <w:pPr>
      <w:spacing w:line="278" w:lineRule="auto"/>
    </w:pPr>
    <w:rPr>
      <w:kern w:val="2"/>
      <w:sz w:val="24"/>
      <w:szCs w:val="24"/>
      <w14:ligatures w14:val="standardContextual"/>
    </w:rPr>
  </w:style>
  <w:style w:type="paragraph" w:customStyle="1" w:styleId="F2A2E2CE61C7411A9D339086AAA41831">
    <w:name w:val="F2A2E2CE61C7411A9D339086AAA41831"/>
    <w:rsid w:val="00164D4E"/>
    <w:pPr>
      <w:spacing w:line="278" w:lineRule="auto"/>
    </w:pPr>
    <w:rPr>
      <w:kern w:val="2"/>
      <w:sz w:val="24"/>
      <w:szCs w:val="24"/>
      <w14:ligatures w14:val="standardContextual"/>
    </w:rPr>
  </w:style>
  <w:style w:type="paragraph" w:customStyle="1" w:styleId="85CC7B7325A94C1CA1A4CFA2A5DA187D">
    <w:name w:val="85CC7B7325A94C1CA1A4CFA2A5DA187D"/>
    <w:rsid w:val="00164D4E"/>
    <w:pPr>
      <w:spacing w:line="278" w:lineRule="auto"/>
    </w:pPr>
    <w:rPr>
      <w:kern w:val="2"/>
      <w:sz w:val="24"/>
      <w:szCs w:val="24"/>
      <w14:ligatures w14:val="standardContextual"/>
    </w:rPr>
  </w:style>
  <w:style w:type="paragraph" w:customStyle="1" w:styleId="ABDE2FD526FB4C96B5C88CC48EA2C637">
    <w:name w:val="ABDE2FD526FB4C96B5C88CC48EA2C637"/>
    <w:rsid w:val="00164D4E"/>
    <w:pPr>
      <w:spacing w:line="278" w:lineRule="auto"/>
    </w:pPr>
    <w:rPr>
      <w:kern w:val="2"/>
      <w:sz w:val="24"/>
      <w:szCs w:val="24"/>
      <w14:ligatures w14:val="standardContextual"/>
    </w:rPr>
  </w:style>
  <w:style w:type="paragraph" w:customStyle="1" w:styleId="D89E525027C54A46AFEDC57D42D4D5E1">
    <w:name w:val="D89E525027C54A46AFEDC57D42D4D5E1"/>
    <w:rsid w:val="00164D4E"/>
    <w:pPr>
      <w:spacing w:line="278" w:lineRule="auto"/>
    </w:pPr>
    <w:rPr>
      <w:kern w:val="2"/>
      <w:sz w:val="24"/>
      <w:szCs w:val="24"/>
      <w14:ligatures w14:val="standardContextual"/>
    </w:rPr>
  </w:style>
  <w:style w:type="paragraph" w:customStyle="1" w:styleId="A8484AAA79CF43A9A6C078AA764373C3">
    <w:name w:val="A8484AAA79CF43A9A6C078AA764373C3"/>
    <w:rsid w:val="00164D4E"/>
    <w:pPr>
      <w:spacing w:line="278" w:lineRule="auto"/>
    </w:pPr>
    <w:rPr>
      <w:kern w:val="2"/>
      <w:sz w:val="24"/>
      <w:szCs w:val="24"/>
      <w14:ligatures w14:val="standardContextual"/>
    </w:rPr>
  </w:style>
  <w:style w:type="paragraph" w:customStyle="1" w:styleId="507DA3CA833D4B6FB5B7428CFEE0D7CC">
    <w:name w:val="507DA3CA833D4B6FB5B7428CFEE0D7CC"/>
    <w:rsid w:val="00164D4E"/>
    <w:pPr>
      <w:spacing w:line="278" w:lineRule="auto"/>
    </w:pPr>
    <w:rPr>
      <w:kern w:val="2"/>
      <w:sz w:val="24"/>
      <w:szCs w:val="24"/>
      <w14:ligatures w14:val="standardContextual"/>
    </w:rPr>
  </w:style>
  <w:style w:type="paragraph" w:customStyle="1" w:styleId="DD8C174FDE984F87942F6322F84DB83B">
    <w:name w:val="DD8C174FDE984F87942F6322F84DB83B"/>
    <w:rsid w:val="00164D4E"/>
    <w:pPr>
      <w:spacing w:line="278" w:lineRule="auto"/>
    </w:pPr>
    <w:rPr>
      <w:kern w:val="2"/>
      <w:sz w:val="24"/>
      <w:szCs w:val="24"/>
      <w14:ligatures w14:val="standardContextual"/>
    </w:rPr>
  </w:style>
  <w:style w:type="paragraph" w:customStyle="1" w:styleId="3B50F51FF6884CB0ADB00A26EA350CBE">
    <w:name w:val="3B50F51FF6884CB0ADB00A26EA350CBE"/>
    <w:rsid w:val="00164D4E"/>
    <w:pPr>
      <w:spacing w:line="278" w:lineRule="auto"/>
    </w:pPr>
    <w:rPr>
      <w:kern w:val="2"/>
      <w:sz w:val="24"/>
      <w:szCs w:val="24"/>
      <w14:ligatures w14:val="standardContextual"/>
    </w:rPr>
  </w:style>
  <w:style w:type="paragraph" w:customStyle="1" w:styleId="1EBD3D39E05B4EBCAA2350ECC5F18507">
    <w:name w:val="1EBD3D39E05B4EBCAA2350ECC5F18507"/>
    <w:rsid w:val="00164D4E"/>
    <w:pPr>
      <w:spacing w:line="278" w:lineRule="auto"/>
    </w:pPr>
    <w:rPr>
      <w:kern w:val="2"/>
      <w:sz w:val="24"/>
      <w:szCs w:val="24"/>
      <w14:ligatures w14:val="standardContextual"/>
    </w:rPr>
  </w:style>
  <w:style w:type="paragraph" w:customStyle="1" w:styleId="DF2B6B078A3F4EF5972EB5EF762B1E90">
    <w:name w:val="DF2B6B078A3F4EF5972EB5EF762B1E90"/>
    <w:rsid w:val="00164D4E"/>
    <w:pPr>
      <w:spacing w:line="278" w:lineRule="auto"/>
    </w:pPr>
    <w:rPr>
      <w:kern w:val="2"/>
      <w:sz w:val="24"/>
      <w:szCs w:val="24"/>
      <w14:ligatures w14:val="standardContextual"/>
    </w:rPr>
  </w:style>
  <w:style w:type="paragraph" w:customStyle="1" w:styleId="AD5D277BBBBF40249EC9B2884803C87E">
    <w:name w:val="AD5D277BBBBF40249EC9B2884803C87E"/>
    <w:rsid w:val="00164D4E"/>
    <w:pPr>
      <w:spacing w:line="278" w:lineRule="auto"/>
    </w:pPr>
    <w:rPr>
      <w:kern w:val="2"/>
      <w:sz w:val="24"/>
      <w:szCs w:val="24"/>
      <w14:ligatures w14:val="standardContextual"/>
    </w:rPr>
  </w:style>
  <w:style w:type="paragraph" w:customStyle="1" w:styleId="E078FFBAEE8049368B08BAECA453B4DE">
    <w:name w:val="E078FFBAEE8049368B08BAECA453B4DE"/>
    <w:rsid w:val="00BD6AF6"/>
    <w:pPr>
      <w:spacing w:line="278" w:lineRule="auto"/>
    </w:pPr>
    <w:rPr>
      <w:kern w:val="2"/>
      <w:sz w:val="24"/>
      <w:szCs w:val="24"/>
      <w14:ligatures w14:val="standardContextual"/>
    </w:rPr>
  </w:style>
  <w:style w:type="paragraph" w:customStyle="1" w:styleId="8D486854A9B140C38D96C26D5E98F0B9">
    <w:name w:val="8D486854A9B140C38D96C26D5E98F0B9"/>
    <w:rsid w:val="00BD6AF6"/>
    <w:pPr>
      <w:spacing w:line="278" w:lineRule="auto"/>
    </w:pPr>
    <w:rPr>
      <w:kern w:val="2"/>
      <w:sz w:val="24"/>
      <w:szCs w:val="24"/>
      <w14:ligatures w14:val="standardContextual"/>
    </w:rPr>
  </w:style>
  <w:style w:type="paragraph" w:customStyle="1" w:styleId="F71B43E5727141B5A2452850B4139C82">
    <w:name w:val="F71B43E5727141B5A2452850B4139C82"/>
    <w:rsid w:val="00BD6AF6"/>
    <w:pPr>
      <w:spacing w:line="278" w:lineRule="auto"/>
    </w:pPr>
    <w:rPr>
      <w:kern w:val="2"/>
      <w:sz w:val="24"/>
      <w:szCs w:val="24"/>
      <w14:ligatures w14:val="standardContextual"/>
    </w:rPr>
  </w:style>
  <w:style w:type="paragraph" w:customStyle="1" w:styleId="4A67C68431104A2A85AE2A1720843EF7">
    <w:name w:val="4A67C68431104A2A85AE2A1720843EF7"/>
    <w:rsid w:val="00BD6AF6"/>
    <w:pPr>
      <w:spacing w:line="278" w:lineRule="auto"/>
    </w:pPr>
    <w:rPr>
      <w:kern w:val="2"/>
      <w:sz w:val="24"/>
      <w:szCs w:val="24"/>
      <w14:ligatures w14:val="standardContextual"/>
    </w:rPr>
  </w:style>
  <w:style w:type="paragraph" w:customStyle="1" w:styleId="B7321C4E7E3542F8B9F82D62CCF7F75E">
    <w:name w:val="B7321C4E7E3542F8B9F82D62CCF7F75E"/>
    <w:rsid w:val="00BD6AF6"/>
    <w:pPr>
      <w:spacing w:line="278" w:lineRule="auto"/>
    </w:pPr>
    <w:rPr>
      <w:kern w:val="2"/>
      <w:sz w:val="24"/>
      <w:szCs w:val="24"/>
      <w14:ligatures w14:val="standardContextual"/>
    </w:rPr>
  </w:style>
  <w:style w:type="paragraph" w:customStyle="1" w:styleId="B75274814FF4448A92071311F8D1CEF0">
    <w:name w:val="B75274814FF4448A92071311F8D1CEF0"/>
    <w:rsid w:val="00BD6AF6"/>
    <w:pPr>
      <w:spacing w:line="278" w:lineRule="auto"/>
    </w:pPr>
    <w:rPr>
      <w:kern w:val="2"/>
      <w:sz w:val="24"/>
      <w:szCs w:val="24"/>
      <w14:ligatures w14:val="standardContextual"/>
    </w:rPr>
  </w:style>
  <w:style w:type="paragraph" w:customStyle="1" w:styleId="8614643C344644469789EEC07A482E72">
    <w:name w:val="8614643C344644469789EEC07A482E72"/>
    <w:rsid w:val="00AE7AA9"/>
    <w:pPr>
      <w:spacing w:line="278" w:lineRule="auto"/>
    </w:pPr>
    <w:rPr>
      <w:kern w:val="2"/>
      <w:sz w:val="24"/>
      <w:szCs w:val="24"/>
      <w14:ligatures w14:val="standardContextual"/>
    </w:rPr>
  </w:style>
  <w:style w:type="paragraph" w:customStyle="1" w:styleId="701CC5B9A3C0484FA52D5D797B590DBF">
    <w:name w:val="701CC5B9A3C0484FA52D5D797B590DBF"/>
    <w:rsid w:val="00AE7AA9"/>
    <w:pPr>
      <w:spacing w:line="278" w:lineRule="auto"/>
    </w:pPr>
    <w:rPr>
      <w:kern w:val="2"/>
      <w:sz w:val="24"/>
      <w:szCs w:val="24"/>
      <w14:ligatures w14:val="standardContextual"/>
    </w:rPr>
  </w:style>
  <w:style w:type="paragraph" w:customStyle="1" w:styleId="C493074CA734492AA40C7982B4BAB73D">
    <w:name w:val="C493074CA734492AA40C7982B4BAB73D"/>
    <w:rsid w:val="00AE7AA9"/>
    <w:pPr>
      <w:spacing w:line="278" w:lineRule="auto"/>
    </w:pPr>
    <w:rPr>
      <w:kern w:val="2"/>
      <w:sz w:val="24"/>
      <w:szCs w:val="24"/>
      <w14:ligatures w14:val="standardContextual"/>
    </w:rPr>
  </w:style>
  <w:style w:type="paragraph" w:customStyle="1" w:styleId="E77C16B7A3714C3BB9F6A0CB10163065">
    <w:name w:val="E77C16B7A3714C3BB9F6A0CB10163065"/>
    <w:rsid w:val="00AE7AA9"/>
    <w:pPr>
      <w:spacing w:line="278" w:lineRule="auto"/>
    </w:pPr>
    <w:rPr>
      <w:kern w:val="2"/>
      <w:sz w:val="24"/>
      <w:szCs w:val="24"/>
      <w14:ligatures w14:val="standardContextual"/>
    </w:rPr>
  </w:style>
  <w:style w:type="paragraph" w:customStyle="1" w:styleId="4AD0BD4E58B0416C8D13BB4EDF926B7C">
    <w:name w:val="4AD0BD4E58B0416C8D13BB4EDF926B7C"/>
    <w:rsid w:val="00AE7AA9"/>
    <w:pPr>
      <w:spacing w:line="278" w:lineRule="auto"/>
    </w:pPr>
    <w:rPr>
      <w:kern w:val="2"/>
      <w:sz w:val="24"/>
      <w:szCs w:val="24"/>
      <w14:ligatures w14:val="standardContextual"/>
    </w:rPr>
  </w:style>
  <w:style w:type="paragraph" w:customStyle="1" w:styleId="8476AA0C63224CE0859B9B087DADA82A">
    <w:name w:val="8476AA0C63224CE0859B9B087DADA82A"/>
    <w:rsid w:val="00AE7AA9"/>
    <w:pPr>
      <w:spacing w:line="278" w:lineRule="auto"/>
    </w:pPr>
    <w:rPr>
      <w:kern w:val="2"/>
      <w:sz w:val="24"/>
      <w:szCs w:val="24"/>
      <w14:ligatures w14:val="standardContextual"/>
    </w:rPr>
  </w:style>
  <w:style w:type="paragraph" w:customStyle="1" w:styleId="7D5852D4138146CB86BAAD117BC0C629">
    <w:name w:val="7D5852D4138146CB86BAAD117BC0C629"/>
    <w:rsid w:val="00AE7AA9"/>
    <w:pPr>
      <w:spacing w:line="278" w:lineRule="auto"/>
    </w:pPr>
    <w:rPr>
      <w:kern w:val="2"/>
      <w:sz w:val="24"/>
      <w:szCs w:val="24"/>
      <w14:ligatures w14:val="standardContextual"/>
    </w:rPr>
  </w:style>
  <w:style w:type="paragraph" w:customStyle="1" w:styleId="DB81FB3E6B9E4D7BBF3415322B31865B">
    <w:name w:val="DB81FB3E6B9E4D7BBF3415322B31865B"/>
    <w:rsid w:val="00AE7AA9"/>
    <w:pPr>
      <w:spacing w:line="278" w:lineRule="auto"/>
    </w:pPr>
    <w:rPr>
      <w:kern w:val="2"/>
      <w:sz w:val="24"/>
      <w:szCs w:val="24"/>
      <w14:ligatures w14:val="standardContextual"/>
    </w:rPr>
  </w:style>
  <w:style w:type="paragraph" w:customStyle="1" w:styleId="A79494222F0040DF956D46A276108715">
    <w:name w:val="A79494222F0040DF956D46A276108715"/>
    <w:rsid w:val="00AE7AA9"/>
    <w:pPr>
      <w:spacing w:line="278" w:lineRule="auto"/>
    </w:pPr>
    <w:rPr>
      <w:kern w:val="2"/>
      <w:sz w:val="24"/>
      <w:szCs w:val="24"/>
      <w14:ligatures w14:val="standardContextual"/>
    </w:rPr>
  </w:style>
  <w:style w:type="paragraph" w:customStyle="1" w:styleId="BC580CA75E364B7C8696012470A51D38">
    <w:name w:val="BC580CA75E364B7C8696012470A51D38"/>
    <w:rsid w:val="00AE7AA9"/>
    <w:pPr>
      <w:spacing w:line="278" w:lineRule="auto"/>
    </w:pPr>
    <w:rPr>
      <w:kern w:val="2"/>
      <w:sz w:val="24"/>
      <w:szCs w:val="24"/>
      <w14:ligatures w14:val="standardContextual"/>
    </w:rPr>
  </w:style>
  <w:style w:type="paragraph" w:customStyle="1" w:styleId="85D06A8EB82347C9B3BE5B785723B645">
    <w:name w:val="85D06A8EB82347C9B3BE5B785723B645"/>
    <w:rsid w:val="00AE7AA9"/>
    <w:pPr>
      <w:spacing w:line="278" w:lineRule="auto"/>
    </w:pPr>
    <w:rPr>
      <w:kern w:val="2"/>
      <w:sz w:val="24"/>
      <w:szCs w:val="24"/>
      <w14:ligatures w14:val="standardContextual"/>
    </w:rPr>
  </w:style>
  <w:style w:type="paragraph" w:customStyle="1" w:styleId="3DCEAA6B4E894C00A9245C6C3E00F244">
    <w:name w:val="3DCEAA6B4E894C00A9245C6C3E00F244"/>
    <w:rsid w:val="00AE7AA9"/>
    <w:pPr>
      <w:spacing w:line="278" w:lineRule="auto"/>
    </w:pPr>
    <w:rPr>
      <w:kern w:val="2"/>
      <w:sz w:val="24"/>
      <w:szCs w:val="24"/>
      <w14:ligatures w14:val="standardContextual"/>
    </w:rPr>
  </w:style>
  <w:style w:type="paragraph" w:customStyle="1" w:styleId="A72D9F501C49422DAA49FDD63A8571FB">
    <w:name w:val="A72D9F501C49422DAA49FDD63A8571FB"/>
    <w:rsid w:val="00AE7AA9"/>
    <w:pPr>
      <w:spacing w:line="278" w:lineRule="auto"/>
    </w:pPr>
    <w:rPr>
      <w:kern w:val="2"/>
      <w:sz w:val="24"/>
      <w:szCs w:val="24"/>
      <w14:ligatures w14:val="standardContextual"/>
    </w:rPr>
  </w:style>
  <w:style w:type="paragraph" w:customStyle="1" w:styleId="21AA404E353C4615A1F1DAAC46C1114D">
    <w:name w:val="21AA404E353C4615A1F1DAAC46C1114D"/>
    <w:rsid w:val="00AE7AA9"/>
    <w:pPr>
      <w:spacing w:line="278" w:lineRule="auto"/>
    </w:pPr>
    <w:rPr>
      <w:kern w:val="2"/>
      <w:sz w:val="24"/>
      <w:szCs w:val="24"/>
      <w14:ligatures w14:val="standardContextual"/>
    </w:rPr>
  </w:style>
  <w:style w:type="paragraph" w:customStyle="1" w:styleId="00BDA64A7DBC4F69A26ADB9672817A35">
    <w:name w:val="00BDA64A7DBC4F69A26ADB9672817A35"/>
    <w:rsid w:val="00AE7AA9"/>
    <w:pPr>
      <w:spacing w:line="278" w:lineRule="auto"/>
    </w:pPr>
    <w:rPr>
      <w:kern w:val="2"/>
      <w:sz w:val="24"/>
      <w:szCs w:val="24"/>
      <w14:ligatures w14:val="standardContextual"/>
    </w:rPr>
  </w:style>
  <w:style w:type="paragraph" w:customStyle="1" w:styleId="B05AA5CCE6A64461AA8ED2E67E2551CC">
    <w:name w:val="B05AA5CCE6A64461AA8ED2E67E2551CC"/>
    <w:rsid w:val="00AE7AA9"/>
    <w:pPr>
      <w:spacing w:line="278" w:lineRule="auto"/>
    </w:pPr>
    <w:rPr>
      <w:kern w:val="2"/>
      <w:sz w:val="24"/>
      <w:szCs w:val="24"/>
      <w14:ligatures w14:val="standardContextual"/>
    </w:rPr>
  </w:style>
  <w:style w:type="paragraph" w:customStyle="1" w:styleId="4EF8506135564237A086E37D5D3D4CD0">
    <w:name w:val="4EF8506135564237A086E37D5D3D4CD0"/>
    <w:rsid w:val="00AE7AA9"/>
    <w:pPr>
      <w:spacing w:line="278" w:lineRule="auto"/>
    </w:pPr>
    <w:rPr>
      <w:kern w:val="2"/>
      <w:sz w:val="24"/>
      <w:szCs w:val="24"/>
      <w14:ligatures w14:val="standardContextual"/>
    </w:rPr>
  </w:style>
  <w:style w:type="paragraph" w:customStyle="1" w:styleId="C3CC933D95A34D118BFD4432A8982A5A">
    <w:name w:val="C3CC933D95A34D118BFD4432A8982A5A"/>
    <w:rsid w:val="00AE7AA9"/>
    <w:pPr>
      <w:spacing w:line="278" w:lineRule="auto"/>
    </w:pPr>
    <w:rPr>
      <w:kern w:val="2"/>
      <w:sz w:val="24"/>
      <w:szCs w:val="24"/>
      <w14:ligatures w14:val="standardContextual"/>
    </w:rPr>
  </w:style>
  <w:style w:type="paragraph" w:customStyle="1" w:styleId="20B49D2DD8184ACF87B79821F98649F1">
    <w:name w:val="20B49D2DD8184ACF87B79821F98649F1"/>
    <w:rsid w:val="00AE7AA9"/>
    <w:pPr>
      <w:spacing w:line="278" w:lineRule="auto"/>
    </w:pPr>
    <w:rPr>
      <w:kern w:val="2"/>
      <w:sz w:val="24"/>
      <w:szCs w:val="24"/>
      <w14:ligatures w14:val="standardContextual"/>
    </w:rPr>
  </w:style>
  <w:style w:type="paragraph" w:customStyle="1" w:styleId="CB282BF6131845D79AADF78BE0B73A06">
    <w:name w:val="CB282BF6131845D79AADF78BE0B73A06"/>
    <w:rsid w:val="00AE7AA9"/>
    <w:pPr>
      <w:spacing w:line="278" w:lineRule="auto"/>
    </w:pPr>
    <w:rPr>
      <w:kern w:val="2"/>
      <w:sz w:val="24"/>
      <w:szCs w:val="24"/>
      <w14:ligatures w14:val="standardContextual"/>
    </w:rPr>
  </w:style>
  <w:style w:type="paragraph" w:customStyle="1" w:styleId="707CED8DD4994DE08079BB51638EF88C">
    <w:name w:val="707CED8DD4994DE08079BB51638EF88C"/>
    <w:rsid w:val="00AE7AA9"/>
    <w:pPr>
      <w:spacing w:line="278" w:lineRule="auto"/>
    </w:pPr>
    <w:rPr>
      <w:kern w:val="2"/>
      <w:sz w:val="24"/>
      <w:szCs w:val="24"/>
      <w14:ligatures w14:val="standardContextual"/>
    </w:rPr>
  </w:style>
  <w:style w:type="paragraph" w:customStyle="1" w:styleId="CE741712E5E74335AB456255ECD3C4A5">
    <w:name w:val="CE741712E5E74335AB456255ECD3C4A5"/>
    <w:rsid w:val="00AE7AA9"/>
    <w:pPr>
      <w:spacing w:line="278" w:lineRule="auto"/>
    </w:pPr>
    <w:rPr>
      <w:kern w:val="2"/>
      <w:sz w:val="24"/>
      <w:szCs w:val="24"/>
      <w14:ligatures w14:val="standardContextual"/>
    </w:rPr>
  </w:style>
  <w:style w:type="paragraph" w:customStyle="1" w:styleId="5373646266494113A6E6665492255FA0">
    <w:name w:val="5373646266494113A6E6665492255FA0"/>
    <w:rsid w:val="00AE7AA9"/>
    <w:pPr>
      <w:spacing w:line="278" w:lineRule="auto"/>
    </w:pPr>
    <w:rPr>
      <w:kern w:val="2"/>
      <w:sz w:val="24"/>
      <w:szCs w:val="24"/>
      <w14:ligatures w14:val="standardContextual"/>
    </w:rPr>
  </w:style>
  <w:style w:type="paragraph" w:customStyle="1" w:styleId="08708528105B4F6884944B34A6D5416E">
    <w:name w:val="08708528105B4F6884944B34A6D5416E"/>
    <w:rsid w:val="00AE7AA9"/>
    <w:pPr>
      <w:spacing w:line="278" w:lineRule="auto"/>
    </w:pPr>
    <w:rPr>
      <w:kern w:val="2"/>
      <w:sz w:val="24"/>
      <w:szCs w:val="24"/>
      <w14:ligatures w14:val="standardContextual"/>
    </w:rPr>
  </w:style>
  <w:style w:type="paragraph" w:customStyle="1" w:styleId="75A027DC7287420D83C2126363C5C072">
    <w:name w:val="75A027DC7287420D83C2126363C5C072"/>
    <w:rsid w:val="00AE7AA9"/>
    <w:pPr>
      <w:spacing w:line="278" w:lineRule="auto"/>
    </w:pPr>
    <w:rPr>
      <w:kern w:val="2"/>
      <w:sz w:val="24"/>
      <w:szCs w:val="24"/>
      <w14:ligatures w14:val="standardContextual"/>
    </w:rPr>
  </w:style>
  <w:style w:type="paragraph" w:customStyle="1" w:styleId="D58030108A7D4164B2B45149C91B32D2">
    <w:name w:val="D58030108A7D4164B2B45149C91B32D2"/>
    <w:rsid w:val="00AE7AA9"/>
    <w:pPr>
      <w:spacing w:line="278" w:lineRule="auto"/>
    </w:pPr>
    <w:rPr>
      <w:kern w:val="2"/>
      <w:sz w:val="24"/>
      <w:szCs w:val="24"/>
      <w14:ligatures w14:val="standardContextual"/>
    </w:rPr>
  </w:style>
  <w:style w:type="paragraph" w:customStyle="1" w:styleId="8A5F03BACEE1407CA6D4AEDB3911DFD4">
    <w:name w:val="8A5F03BACEE1407CA6D4AEDB3911DFD4"/>
    <w:rsid w:val="00AE7AA9"/>
    <w:pPr>
      <w:spacing w:line="278" w:lineRule="auto"/>
    </w:pPr>
    <w:rPr>
      <w:kern w:val="2"/>
      <w:sz w:val="24"/>
      <w:szCs w:val="24"/>
      <w14:ligatures w14:val="standardContextual"/>
    </w:rPr>
  </w:style>
  <w:style w:type="paragraph" w:customStyle="1" w:styleId="3CA91CB3BC394149AC17BDCDA8F4D6E2">
    <w:name w:val="3CA91CB3BC394149AC17BDCDA8F4D6E2"/>
    <w:rsid w:val="00AE7AA9"/>
    <w:pPr>
      <w:spacing w:line="278" w:lineRule="auto"/>
    </w:pPr>
    <w:rPr>
      <w:kern w:val="2"/>
      <w:sz w:val="24"/>
      <w:szCs w:val="24"/>
      <w14:ligatures w14:val="standardContextual"/>
    </w:rPr>
  </w:style>
  <w:style w:type="paragraph" w:customStyle="1" w:styleId="B52B56514E664021A4D22762A6A94674">
    <w:name w:val="B52B56514E664021A4D22762A6A94674"/>
    <w:rsid w:val="00AE7AA9"/>
    <w:pPr>
      <w:spacing w:line="278" w:lineRule="auto"/>
    </w:pPr>
    <w:rPr>
      <w:kern w:val="2"/>
      <w:sz w:val="24"/>
      <w:szCs w:val="24"/>
      <w14:ligatures w14:val="standardContextual"/>
    </w:rPr>
  </w:style>
  <w:style w:type="paragraph" w:customStyle="1" w:styleId="6ACAAC73BC9F4D5597BACCD9BE0E3BCD">
    <w:name w:val="6ACAAC73BC9F4D5597BACCD9BE0E3BCD"/>
    <w:rsid w:val="00AE7AA9"/>
    <w:pPr>
      <w:spacing w:line="278" w:lineRule="auto"/>
    </w:pPr>
    <w:rPr>
      <w:kern w:val="2"/>
      <w:sz w:val="24"/>
      <w:szCs w:val="24"/>
      <w14:ligatures w14:val="standardContextual"/>
    </w:rPr>
  </w:style>
  <w:style w:type="paragraph" w:customStyle="1" w:styleId="C0F72DB0A8EE4297BA6D27437A2B158C">
    <w:name w:val="C0F72DB0A8EE4297BA6D27437A2B158C"/>
    <w:rsid w:val="00AE7AA9"/>
    <w:pPr>
      <w:spacing w:line="278" w:lineRule="auto"/>
    </w:pPr>
    <w:rPr>
      <w:kern w:val="2"/>
      <w:sz w:val="24"/>
      <w:szCs w:val="24"/>
      <w14:ligatures w14:val="standardContextual"/>
    </w:rPr>
  </w:style>
  <w:style w:type="paragraph" w:customStyle="1" w:styleId="9951A3464FC247AC95C901AE19264EFC">
    <w:name w:val="9951A3464FC247AC95C901AE19264EFC"/>
    <w:rsid w:val="00AE7AA9"/>
    <w:pPr>
      <w:spacing w:line="278" w:lineRule="auto"/>
    </w:pPr>
    <w:rPr>
      <w:kern w:val="2"/>
      <w:sz w:val="24"/>
      <w:szCs w:val="24"/>
      <w14:ligatures w14:val="standardContextual"/>
    </w:rPr>
  </w:style>
  <w:style w:type="paragraph" w:customStyle="1" w:styleId="0DF7B31B3BC746D392F1B4418F85A44D">
    <w:name w:val="0DF7B31B3BC746D392F1B4418F85A44D"/>
    <w:rsid w:val="00AE7AA9"/>
    <w:pPr>
      <w:spacing w:line="278" w:lineRule="auto"/>
    </w:pPr>
    <w:rPr>
      <w:kern w:val="2"/>
      <w:sz w:val="24"/>
      <w:szCs w:val="24"/>
      <w14:ligatures w14:val="standardContextual"/>
    </w:rPr>
  </w:style>
  <w:style w:type="paragraph" w:customStyle="1" w:styleId="0E9CE8C64E574CC3A6CA5481188AF2BE">
    <w:name w:val="0E9CE8C64E574CC3A6CA5481188AF2BE"/>
    <w:rsid w:val="00AE7AA9"/>
    <w:pPr>
      <w:spacing w:line="278" w:lineRule="auto"/>
    </w:pPr>
    <w:rPr>
      <w:kern w:val="2"/>
      <w:sz w:val="24"/>
      <w:szCs w:val="24"/>
      <w14:ligatures w14:val="standardContextual"/>
    </w:rPr>
  </w:style>
  <w:style w:type="paragraph" w:customStyle="1" w:styleId="087B4F7F0AFB499FAF0191FE048CE217">
    <w:name w:val="087B4F7F0AFB499FAF0191FE048CE217"/>
    <w:rsid w:val="00AE7AA9"/>
    <w:pPr>
      <w:spacing w:line="278" w:lineRule="auto"/>
    </w:pPr>
    <w:rPr>
      <w:kern w:val="2"/>
      <w:sz w:val="24"/>
      <w:szCs w:val="24"/>
      <w14:ligatures w14:val="standardContextual"/>
    </w:rPr>
  </w:style>
  <w:style w:type="paragraph" w:customStyle="1" w:styleId="F0D255C60A28463EB1C8FBDD95E85893">
    <w:name w:val="F0D255C60A28463EB1C8FBDD95E85893"/>
    <w:rsid w:val="00AE7AA9"/>
    <w:pPr>
      <w:spacing w:line="278" w:lineRule="auto"/>
    </w:pPr>
    <w:rPr>
      <w:kern w:val="2"/>
      <w:sz w:val="24"/>
      <w:szCs w:val="24"/>
      <w14:ligatures w14:val="standardContextual"/>
    </w:rPr>
  </w:style>
  <w:style w:type="paragraph" w:customStyle="1" w:styleId="A4AE0554615046139DDF3D737BDC37CB">
    <w:name w:val="A4AE0554615046139DDF3D737BDC37CB"/>
    <w:rsid w:val="00AE7AA9"/>
    <w:pPr>
      <w:spacing w:line="278" w:lineRule="auto"/>
    </w:pPr>
    <w:rPr>
      <w:kern w:val="2"/>
      <w:sz w:val="24"/>
      <w:szCs w:val="24"/>
      <w14:ligatures w14:val="standardContextual"/>
    </w:rPr>
  </w:style>
  <w:style w:type="paragraph" w:customStyle="1" w:styleId="5970198ED3BC4809B9B2DCA2075FF5C4">
    <w:name w:val="5970198ED3BC4809B9B2DCA2075FF5C4"/>
    <w:rsid w:val="00AE7AA9"/>
    <w:pPr>
      <w:spacing w:line="278" w:lineRule="auto"/>
    </w:pPr>
    <w:rPr>
      <w:kern w:val="2"/>
      <w:sz w:val="24"/>
      <w:szCs w:val="24"/>
      <w14:ligatures w14:val="standardContextual"/>
    </w:rPr>
  </w:style>
  <w:style w:type="paragraph" w:customStyle="1" w:styleId="FEE9B5A340CB4DB19DE5AECA5551D3C3">
    <w:name w:val="FEE9B5A340CB4DB19DE5AECA5551D3C3"/>
    <w:rsid w:val="00AE7AA9"/>
    <w:pPr>
      <w:spacing w:line="278" w:lineRule="auto"/>
    </w:pPr>
    <w:rPr>
      <w:kern w:val="2"/>
      <w:sz w:val="24"/>
      <w:szCs w:val="24"/>
      <w14:ligatures w14:val="standardContextual"/>
    </w:rPr>
  </w:style>
  <w:style w:type="paragraph" w:customStyle="1" w:styleId="60AFA724AAEE4544BF78CA3DD9C1E5F0">
    <w:name w:val="60AFA724AAEE4544BF78CA3DD9C1E5F0"/>
    <w:rsid w:val="00AE7AA9"/>
    <w:pPr>
      <w:spacing w:line="278" w:lineRule="auto"/>
    </w:pPr>
    <w:rPr>
      <w:kern w:val="2"/>
      <w:sz w:val="24"/>
      <w:szCs w:val="24"/>
      <w14:ligatures w14:val="standardContextual"/>
    </w:rPr>
  </w:style>
  <w:style w:type="paragraph" w:customStyle="1" w:styleId="6944E12F68F04CD3B62E9395CD9ABE71">
    <w:name w:val="6944E12F68F04CD3B62E9395CD9ABE71"/>
    <w:rsid w:val="00AE7AA9"/>
    <w:pPr>
      <w:spacing w:line="278" w:lineRule="auto"/>
    </w:pPr>
    <w:rPr>
      <w:kern w:val="2"/>
      <w:sz w:val="24"/>
      <w:szCs w:val="24"/>
      <w14:ligatures w14:val="standardContextual"/>
    </w:rPr>
  </w:style>
  <w:style w:type="paragraph" w:customStyle="1" w:styleId="1D73C8D9C9BF49D1B22E104D32AABDD2">
    <w:name w:val="1D73C8D9C9BF49D1B22E104D32AABDD2"/>
    <w:rsid w:val="00AE7AA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7095A5-7252-48E5-9595-D6F525E3E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12224</Words>
  <Characters>69680</Characters>
  <DocSecurity>0</DocSecurity>
  <Lines>580</Lines>
  <Paragraphs>163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2026-07-10T10:46:00Z</dcterms:created>
  <dcterms:modified xsi:type="dcterms:W3CDTF">2026-07-10T10:50:00Z</dcterms:modified>
</cp:coreProperties>
</file>